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F7C2A47" w14:textId="265B2E6C" w:rsidR="00E40DCA" w:rsidRPr="00BA404D" w:rsidRDefault="00000000">
      <w:pPr>
        <w:jc w:val="center"/>
        <w:rPr>
          <w:rFonts w:ascii="Arial" w:hAnsi="Arial" w:cs="Arial"/>
        </w:rPr>
      </w:pPr>
      <w:r w:rsidRPr="00BA404D">
        <w:rPr>
          <w:rFonts w:ascii="Arial" w:hAnsi="Arial" w:cs="Arial"/>
          <w:b/>
          <w:color w:val="1A3C6E"/>
          <w:sz w:val="56"/>
        </w:rPr>
        <w:t>Task Cards</w:t>
      </w:r>
    </w:p>
    <w:p w14:paraId="22B2E0F9" w14:textId="6E2FA119" w:rsidR="00E40DCA" w:rsidRPr="00F17829" w:rsidRDefault="00D90280" w:rsidP="00D90280">
      <w:pPr>
        <w:jc w:val="center"/>
        <w:rPr>
          <w:rFonts w:ascii="Arial" w:hAnsi="Arial" w:cs="Arial"/>
          <w:color w:val="666666"/>
          <w:sz w:val="26"/>
        </w:rPr>
      </w:pPr>
      <w:proofErr w:type="spellStart"/>
      <w:r w:rsidRPr="00F17829">
        <w:rPr>
          <w:rFonts w:ascii="Arial" w:hAnsi="Arial" w:cs="Arial"/>
          <w:color w:val="666666"/>
          <w:sz w:val="26"/>
        </w:rPr>
        <w:t>NextStep</w:t>
      </w:r>
      <w:proofErr w:type="spellEnd"/>
    </w:p>
    <w:p w14:paraId="6E7ABA92" w14:textId="38B41320" w:rsidR="00D90280" w:rsidRPr="00F17829" w:rsidRDefault="00000000" w:rsidP="00D90280">
      <w:pPr>
        <w:spacing w:after="480"/>
        <w:jc w:val="center"/>
        <w:rPr>
          <w:rFonts w:ascii="Arial" w:hAnsi="Arial" w:cs="Arial"/>
          <w:color w:val="666666"/>
          <w:sz w:val="26"/>
        </w:rPr>
      </w:pPr>
      <w:r w:rsidRPr="00F17829">
        <w:rPr>
          <w:rFonts w:ascii="Arial" w:hAnsi="Arial" w:cs="Arial"/>
          <w:color w:val="666666"/>
          <w:sz w:val="26"/>
        </w:rPr>
        <w:t xml:space="preserve">Year </w:t>
      </w:r>
      <w:r w:rsidR="00D90280" w:rsidRPr="00F17829">
        <w:rPr>
          <w:rFonts w:ascii="Arial" w:hAnsi="Arial" w:cs="Arial"/>
          <w:color w:val="666666"/>
          <w:sz w:val="26"/>
        </w:rPr>
        <w:t xml:space="preserve">8 or </w:t>
      </w:r>
      <w:r w:rsidRPr="00F17829">
        <w:rPr>
          <w:rFonts w:ascii="Arial" w:hAnsi="Arial" w:cs="Arial"/>
          <w:color w:val="666666"/>
          <w:sz w:val="26"/>
        </w:rPr>
        <w:t xml:space="preserve">9 – </w:t>
      </w:r>
      <w:proofErr w:type="spellStart"/>
      <w:r w:rsidRPr="00F17829">
        <w:rPr>
          <w:rFonts w:ascii="Arial" w:hAnsi="Arial" w:cs="Arial"/>
          <w:color w:val="666666"/>
          <w:sz w:val="26"/>
        </w:rPr>
        <w:t>Realschule</w:t>
      </w:r>
      <w:proofErr w:type="spellEnd"/>
      <w:r w:rsidRPr="00F17829">
        <w:rPr>
          <w:rFonts w:ascii="Arial" w:hAnsi="Arial" w:cs="Arial"/>
          <w:color w:val="666666"/>
          <w:sz w:val="26"/>
        </w:rPr>
        <w:t xml:space="preserve"> Bayern</w:t>
      </w:r>
      <w:r w:rsidR="00102F7E" w:rsidRPr="00F17829">
        <w:rPr>
          <w:rFonts w:ascii="Arial" w:hAnsi="Arial" w:cs="Arial"/>
        </w:rPr>
        <w:t xml:space="preserve"> – </w:t>
      </w:r>
      <w:r w:rsidRPr="00F17829">
        <w:rPr>
          <w:rFonts w:ascii="Arial" w:hAnsi="Arial" w:cs="Arial"/>
          <w:color w:val="666666"/>
          <w:sz w:val="26"/>
        </w:rPr>
        <w:t>ISB Bayern</w:t>
      </w:r>
    </w:p>
    <w:p w14:paraId="029B237F" w14:textId="127392A7" w:rsidR="00E40DCA" w:rsidRPr="00D90280" w:rsidRDefault="00000000">
      <w:pPr>
        <w:rPr>
          <w:rFonts w:ascii="Arial" w:hAnsi="Arial" w:cs="Arial"/>
          <w:sz w:val="22"/>
        </w:rPr>
      </w:pPr>
      <w:r w:rsidRPr="00A3311C">
        <w:rPr>
          <w:rFonts w:ascii="Arial" w:hAnsi="Arial" w:cs="Arial"/>
          <w:b/>
          <w:color w:val="17365D" w:themeColor="text2" w:themeShade="BF"/>
          <w:sz w:val="22"/>
        </w:rPr>
        <w:t xml:space="preserve">These </w:t>
      </w:r>
      <w:r w:rsidR="00D87C15" w:rsidRPr="00A3311C">
        <w:rPr>
          <w:rFonts w:ascii="Arial" w:hAnsi="Arial" w:cs="Arial"/>
          <w:b/>
          <w:color w:val="17365D" w:themeColor="text2" w:themeShade="BF"/>
          <w:sz w:val="22"/>
        </w:rPr>
        <w:t>t</w:t>
      </w:r>
      <w:r w:rsidRPr="00A3311C">
        <w:rPr>
          <w:rFonts w:ascii="Arial" w:hAnsi="Arial" w:cs="Arial"/>
          <w:b/>
          <w:color w:val="17365D" w:themeColor="text2" w:themeShade="BF"/>
          <w:sz w:val="22"/>
        </w:rPr>
        <w:t xml:space="preserve">ask </w:t>
      </w:r>
      <w:r w:rsidR="00D87C15" w:rsidRPr="00A3311C">
        <w:rPr>
          <w:rFonts w:ascii="Arial" w:hAnsi="Arial" w:cs="Arial"/>
          <w:b/>
          <w:color w:val="17365D" w:themeColor="text2" w:themeShade="BF"/>
          <w:sz w:val="22"/>
        </w:rPr>
        <w:t>c</w:t>
      </w:r>
      <w:r w:rsidRPr="00A3311C">
        <w:rPr>
          <w:rFonts w:ascii="Arial" w:hAnsi="Arial" w:cs="Arial"/>
          <w:b/>
          <w:color w:val="17365D" w:themeColor="text2" w:themeShade="BF"/>
          <w:sz w:val="22"/>
        </w:rPr>
        <w:t xml:space="preserve">ards </w:t>
      </w:r>
      <w:r w:rsidR="00A3311C" w:rsidRPr="00A3311C">
        <w:rPr>
          <w:rFonts w:ascii="Arial" w:hAnsi="Arial" w:cs="Arial"/>
          <w:b/>
          <w:color w:val="17365D" w:themeColor="text2" w:themeShade="BF"/>
          <w:sz w:val="22"/>
        </w:rPr>
        <w:t>…</w:t>
      </w:r>
      <w:r w:rsidR="00A3311C" w:rsidRPr="00A3311C">
        <w:rPr>
          <w:rFonts w:ascii="Arial" w:hAnsi="Arial" w:cs="Arial"/>
          <w:b/>
          <w:color w:val="17365D" w:themeColor="text2" w:themeShade="BF"/>
          <w:sz w:val="22"/>
        </w:rPr>
        <w:br/>
      </w:r>
      <w:r w:rsidRPr="00D90280">
        <w:rPr>
          <w:rFonts w:ascii="Arial" w:hAnsi="Arial" w:cs="Arial"/>
          <w:sz w:val="22"/>
        </w:rPr>
        <w:t xml:space="preserve">are ready-to-use assignments for </w:t>
      </w:r>
      <w:r w:rsidR="006B43BD" w:rsidRPr="00D90280">
        <w:rPr>
          <w:rFonts w:ascii="Arial" w:hAnsi="Arial" w:cs="Arial"/>
          <w:sz w:val="22"/>
        </w:rPr>
        <w:t>students in y</w:t>
      </w:r>
      <w:r w:rsidRPr="00D90280">
        <w:rPr>
          <w:rFonts w:ascii="Arial" w:hAnsi="Arial" w:cs="Arial"/>
          <w:sz w:val="22"/>
        </w:rPr>
        <w:t>ear</w:t>
      </w:r>
      <w:r w:rsidR="00270939" w:rsidRPr="00D90280">
        <w:rPr>
          <w:rFonts w:ascii="Arial" w:hAnsi="Arial" w:cs="Arial"/>
          <w:sz w:val="22"/>
        </w:rPr>
        <w:t xml:space="preserve"> </w:t>
      </w:r>
      <w:r w:rsidR="006B43BD" w:rsidRPr="00D90280">
        <w:rPr>
          <w:rFonts w:ascii="Arial" w:hAnsi="Arial" w:cs="Arial"/>
          <w:sz w:val="22"/>
        </w:rPr>
        <w:t xml:space="preserve">8 or </w:t>
      </w:r>
      <w:r w:rsidRPr="00D90280">
        <w:rPr>
          <w:rFonts w:ascii="Arial" w:hAnsi="Arial" w:cs="Arial"/>
          <w:sz w:val="22"/>
        </w:rPr>
        <w:t>9 (</w:t>
      </w:r>
      <w:proofErr w:type="spellStart"/>
      <w:r w:rsidRPr="00D90280">
        <w:rPr>
          <w:rFonts w:ascii="Arial" w:hAnsi="Arial" w:cs="Arial"/>
          <w:sz w:val="22"/>
        </w:rPr>
        <w:t>Realschule</w:t>
      </w:r>
      <w:proofErr w:type="spellEnd"/>
      <w:r w:rsidR="006B43BD" w:rsidRPr="00D90280">
        <w:rPr>
          <w:rFonts w:ascii="Arial" w:hAnsi="Arial" w:cs="Arial"/>
          <w:sz w:val="22"/>
        </w:rPr>
        <w:t>, intermediate secondary school</w:t>
      </w:r>
      <w:r w:rsidRPr="00D90280">
        <w:rPr>
          <w:rFonts w:ascii="Arial" w:hAnsi="Arial" w:cs="Arial"/>
          <w:sz w:val="22"/>
        </w:rPr>
        <w:t xml:space="preserve">) during </w:t>
      </w:r>
      <w:proofErr w:type="spellStart"/>
      <w:r w:rsidR="00A3311C" w:rsidRPr="00A3311C">
        <w:rPr>
          <w:rFonts w:ascii="Arial" w:hAnsi="Arial" w:cs="Arial"/>
          <w:i/>
          <w:iCs/>
          <w:sz w:val="22"/>
        </w:rPr>
        <w:t>NextStep</w:t>
      </w:r>
      <w:proofErr w:type="spellEnd"/>
      <w:r w:rsidR="00A3311C">
        <w:rPr>
          <w:rFonts w:ascii="Arial" w:hAnsi="Arial" w:cs="Arial"/>
          <w:sz w:val="22"/>
        </w:rPr>
        <w:t xml:space="preserve">, </w:t>
      </w:r>
      <w:r w:rsidRPr="00D90280">
        <w:rPr>
          <w:rFonts w:ascii="Arial" w:hAnsi="Arial" w:cs="Arial"/>
          <w:sz w:val="22"/>
        </w:rPr>
        <w:t>their one-week international internship. The</w:t>
      </w:r>
      <w:r w:rsidR="006B43BD" w:rsidRPr="00D90280">
        <w:rPr>
          <w:rFonts w:ascii="Arial" w:hAnsi="Arial" w:cs="Arial"/>
          <w:sz w:val="22"/>
        </w:rPr>
        <w:t xml:space="preserve"> tasks</w:t>
      </w:r>
      <w:r w:rsidRPr="00D90280">
        <w:rPr>
          <w:rFonts w:ascii="Arial" w:hAnsi="Arial" w:cs="Arial"/>
          <w:sz w:val="22"/>
        </w:rPr>
        <w:t xml:space="preserve"> are designed so that students can work independently</w:t>
      </w:r>
      <w:r w:rsidR="006B43BD" w:rsidRPr="00D90280">
        <w:rPr>
          <w:rFonts w:ascii="Arial" w:hAnsi="Arial" w:cs="Arial"/>
          <w:sz w:val="22"/>
        </w:rPr>
        <w:t xml:space="preserve"> – with no or little preparation.</w:t>
      </w:r>
    </w:p>
    <w:p w14:paraId="5766B410" w14:textId="2A7F8CC3" w:rsidR="00102F7E" w:rsidRPr="00D90280" w:rsidRDefault="00102F7E">
      <w:pPr>
        <w:rPr>
          <w:rFonts w:ascii="Arial" w:hAnsi="Arial" w:cs="Arial"/>
          <w:b/>
          <w:sz w:val="22"/>
        </w:rPr>
      </w:pPr>
    </w:p>
    <w:p w14:paraId="14AD6AE6" w14:textId="698ECBBB" w:rsidR="00E40DCA" w:rsidRPr="00D90280" w:rsidRDefault="00000000" w:rsidP="008F0E2B">
      <w:pPr>
        <w:spacing w:before="120" w:after="0"/>
        <w:rPr>
          <w:rFonts w:ascii="Arial" w:hAnsi="Arial" w:cs="Arial"/>
          <w:b/>
          <w:color w:val="17365D" w:themeColor="text2" w:themeShade="BF"/>
          <w:sz w:val="22"/>
        </w:rPr>
      </w:pPr>
      <w:r w:rsidRPr="00D90280">
        <w:rPr>
          <w:rFonts w:ascii="Arial" w:hAnsi="Arial" w:cs="Arial"/>
          <w:b/>
          <w:color w:val="17365D" w:themeColor="text2" w:themeShade="BF"/>
          <w:sz w:val="22"/>
        </w:rPr>
        <w:t xml:space="preserve">The </w:t>
      </w:r>
      <w:r w:rsidR="00D87C15">
        <w:rPr>
          <w:rFonts w:ascii="Arial" w:hAnsi="Arial" w:cs="Arial"/>
          <w:b/>
          <w:color w:val="17365D" w:themeColor="text2" w:themeShade="BF"/>
          <w:sz w:val="22"/>
        </w:rPr>
        <w:t>t</w:t>
      </w:r>
      <w:r w:rsidRPr="00D90280">
        <w:rPr>
          <w:rFonts w:ascii="Arial" w:hAnsi="Arial" w:cs="Arial"/>
          <w:b/>
          <w:color w:val="17365D" w:themeColor="text2" w:themeShade="BF"/>
          <w:sz w:val="22"/>
        </w:rPr>
        <w:t xml:space="preserve">ask </w:t>
      </w:r>
      <w:r w:rsidR="00D87C15">
        <w:rPr>
          <w:rFonts w:ascii="Arial" w:hAnsi="Arial" w:cs="Arial"/>
          <w:b/>
          <w:color w:val="17365D" w:themeColor="text2" w:themeShade="BF"/>
          <w:sz w:val="22"/>
        </w:rPr>
        <w:t>c</w:t>
      </w:r>
      <w:r w:rsidRPr="00D90280">
        <w:rPr>
          <w:rFonts w:ascii="Arial" w:hAnsi="Arial" w:cs="Arial"/>
          <w:b/>
          <w:color w:val="17365D" w:themeColor="text2" w:themeShade="BF"/>
          <w:sz w:val="22"/>
        </w:rPr>
        <w:t>ards have three goals</w:t>
      </w:r>
    </w:p>
    <w:p w14:paraId="5BEAB007" w14:textId="300A35DA" w:rsidR="00E40DCA" w:rsidRPr="00A3311C" w:rsidRDefault="006B43BD" w:rsidP="00A3311C">
      <w:pPr>
        <w:pStyle w:val="Aufzhlungszeichen"/>
        <w:rPr>
          <w:rFonts w:ascii="Arial" w:hAnsi="Arial" w:cs="Arial"/>
          <w:sz w:val="22"/>
        </w:rPr>
      </w:pPr>
      <w:r w:rsidRPr="00A3311C">
        <w:rPr>
          <w:rFonts w:ascii="Arial" w:hAnsi="Arial" w:cs="Arial"/>
          <w:sz w:val="22"/>
        </w:rPr>
        <w:t>Make sure that students always have a meaningful task at hand – and reduce the workload for company supervisors.</w:t>
      </w:r>
    </w:p>
    <w:p w14:paraId="556FEF68" w14:textId="14E8AC6E" w:rsidR="00E40DCA" w:rsidRPr="00A3311C" w:rsidRDefault="00000000">
      <w:pPr>
        <w:pStyle w:val="Aufzhlungszeichen"/>
        <w:rPr>
          <w:rFonts w:ascii="Arial" w:hAnsi="Arial" w:cs="Arial"/>
          <w:sz w:val="22"/>
        </w:rPr>
      </w:pPr>
      <w:r w:rsidRPr="00A3311C">
        <w:rPr>
          <w:rFonts w:ascii="Arial" w:hAnsi="Arial" w:cs="Arial"/>
          <w:sz w:val="22"/>
        </w:rPr>
        <w:t xml:space="preserve">Create real learning experiences – each card </w:t>
      </w:r>
      <w:r w:rsidR="006B43BD" w:rsidRPr="00A3311C">
        <w:rPr>
          <w:rFonts w:ascii="Arial" w:hAnsi="Arial" w:cs="Arial"/>
          <w:sz w:val="22"/>
        </w:rPr>
        <w:t xml:space="preserve">is connected </w:t>
      </w:r>
      <w:r w:rsidRPr="00A3311C">
        <w:rPr>
          <w:rFonts w:ascii="Arial" w:hAnsi="Arial" w:cs="Arial"/>
          <w:sz w:val="22"/>
        </w:rPr>
        <w:t xml:space="preserve">to skills from </w:t>
      </w:r>
      <w:r w:rsidR="006B43BD" w:rsidRPr="00A3311C">
        <w:rPr>
          <w:rFonts w:ascii="Arial" w:hAnsi="Arial" w:cs="Arial"/>
          <w:sz w:val="22"/>
        </w:rPr>
        <w:t>various</w:t>
      </w:r>
      <w:r w:rsidRPr="00A3311C">
        <w:rPr>
          <w:rFonts w:ascii="Arial" w:hAnsi="Arial" w:cs="Arial"/>
          <w:sz w:val="22"/>
        </w:rPr>
        <w:t xml:space="preserve"> school subjects.</w:t>
      </w:r>
    </w:p>
    <w:p w14:paraId="42405414" w14:textId="77777777" w:rsidR="00E40DCA" w:rsidRPr="00A3311C" w:rsidRDefault="00000000">
      <w:pPr>
        <w:pStyle w:val="Aufzhlungszeichen"/>
        <w:rPr>
          <w:rFonts w:ascii="Arial" w:hAnsi="Arial" w:cs="Arial"/>
          <w:sz w:val="22"/>
        </w:rPr>
      </w:pPr>
      <w:r w:rsidRPr="00A3311C">
        <w:rPr>
          <w:rFonts w:ascii="Arial" w:hAnsi="Arial" w:cs="Arial"/>
          <w:sz w:val="22"/>
        </w:rPr>
        <w:t>Build confidence in English – every card includes useful phrases for real workplace conversations.</w:t>
      </w:r>
    </w:p>
    <w:p w14:paraId="38E6614D" w14:textId="29914B86" w:rsidR="00E40DCA" w:rsidRDefault="00000000">
      <w:pPr>
        <w:rPr>
          <w:rFonts w:ascii="Arial" w:hAnsi="Arial" w:cs="Arial"/>
          <w:sz w:val="22"/>
        </w:rPr>
      </w:pPr>
      <w:r w:rsidRPr="00D90280">
        <w:rPr>
          <w:rFonts w:ascii="Arial" w:hAnsi="Arial" w:cs="Arial"/>
          <w:sz w:val="22"/>
        </w:rPr>
        <w:t xml:space="preserve">The language level is </w:t>
      </w:r>
      <w:r w:rsidR="00D90280">
        <w:rPr>
          <w:rFonts w:ascii="Arial" w:hAnsi="Arial" w:cs="Arial"/>
          <w:sz w:val="22"/>
        </w:rPr>
        <w:t>A2–</w:t>
      </w:r>
      <w:r w:rsidRPr="00D90280">
        <w:rPr>
          <w:rFonts w:ascii="Arial" w:hAnsi="Arial" w:cs="Arial"/>
          <w:sz w:val="22"/>
        </w:rPr>
        <w:t>B1 (</w:t>
      </w:r>
      <w:r w:rsidR="006B43BD" w:rsidRPr="00D90280">
        <w:rPr>
          <w:rFonts w:ascii="Arial" w:hAnsi="Arial" w:cs="Arial"/>
          <w:sz w:val="22"/>
        </w:rPr>
        <w:t>y</w:t>
      </w:r>
      <w:r w:rsidRPr="00D90280">
        <w:rPr>
          <w:rFonts w:ascii="Arial" w:hAnsi="Arial" w:cs="Arial"/>
          <w:sz w:val="22"/>
        </w:rPr>
        <w:t>ear</w:t>
      </w:r>
      <w:r w:rsidR="006B43BD" w:rsidRPr="00D90280">
        <w:rPr>
          <w:rFonts w:ascii="Arial" w:hAnsi="Arial" w:cs="Arial"/>
          <w:sz w:val="22"/>
        </w:rPr>
        <w:t xml:space="preserve"> </w:t>
      </w:r>
      <w:r w:rsidR="00D90280">
        <w:rPr>
          <w:rFonts w:ascii="Arial" w:hAnsi="Arial" w:cs="Arial"/>
          <w:sz w:val="22"/>
        </w:rPr>
        <w:t xml:space="preserve">8 or </w:t>
      </w:r>
      <w:r w:rsidRPr="00D90280">
        <w:rPr>
          <w:rFonts w:ascii="Arial" w:hAnsi="Arial" w:cs="Arial"/>
          <w:sz w:val="22"/>
        </w:rPr>
        <w:t>9 curriculum</w:t>
      </w:r>
      <w:r w:rsidR="006B43BD" w:rsidRPr="00D90280">
        <w:rPr>
          <w:rFonts w:ascii="Arial" w:hAnsi="Arial" w:cs="Arial"/>
          <w:sz w:val="22"/>
        </w:rPr>
        <w:t xml:space="preserve"> English</w:t>
      </w:r>
      <w:r w:rsidRPr="00D90280">
        <w:rPr>
          <w:rFonts w:ascii="Arial" w:hAnsi="Arial" w:cs="Arial"/>
          <w:sz w:val="22"/>
        </w:rPr>
        <w:t xml:space="preserve">, </w:t>
      </w:r>
      <w:proofErr w:type="spellStart"/>
      <w:r w:rsidRPr="00D90280">
        <w:rPr>
          <w:rFonts w:ascii="Arial" w:hAnsi="Arial" w:cs="Arial"/>
          <w:sz w:val="22"/>
        </w:rPr>
        <w:t>Realschule</w:t>
      </w:r>
      <w:proofErr w:type="spellEnd"/>
      <w:r w:rsidRPr="00D90280">
        <w:rPr>
          <w:rFonts w:ascii="Arial" w:hAnsi="Arial" w:cs="Arial"/>
          <w:sz w:val="22"/>
        </w:rPr>
        <w:t>). The cards work across all industries and company sizes.</w:t>
      </w:r>
    </w:p>
    <w:p w14:paraId="70507B0C" w14:textId="77777777" w:rsidR="00D87C15" w:rsidRPr="00D90280" w:rsidRDefault="00D87C15">
      <w:pPr>
        <w:rPr>
          <w:rFonts w:ascii="Arial" w:hAnsi="Arial" w:cs="Arial"/>
          <w:sz w:val="22"/>
        </w:rPr>
      </w:pPr>
    </w:p>
    <w:p w14:paraId="32FCBFF4" w14:textId="633162E4" w:rsidR="00E40DCA" w:rsidRPr="00D90280" w:rsidRDefault="00000000" w:rsidP="006B43BD">
      <w:pPr>
        <w:spacing w:before="120" w:after="0"/>
        <w:rPr>
          <w:rFonts w:ascii="Arial" w:hAnsi="Arial" w:cs="Arial"/>
          <w:color w:val="17365D" w:themeColor="text2" w:themeShade="BF"/>
          <w:sz w:val="22"/>
        </w:rPr>
      </w:pPr>
      <w:bookmarkStart w:id="0" w:name="_Hlk227923570"/>
      <w:r w:rsidRPr="00D90280">
        <w:rPr>
          <w:rFonts w:ascii="Arial" w:hAnsi="Arial" w:cs="Arial"/>
          <w:b/>
          <w:color w:val="17365D" w:themeColor="text2" w:themeShade="BF"/>
          <w:sz w:val="22"/>
        </w:rPr>
        <w:t>Each card contain</w:t>
      </w:r>
      <w:bookmarkEnd w:id="0"/>
      <w:r w:rsidR="008F0E2B" w:rsidRPr="00D90280">
        <w:rPr>
          <w:rFonts w:ascii="Arial" w:hAnsi="Arial" w:cs="Arial"/>
          <w:b/>
          <w:color w:val="17365D" w:themeColor="text2" w:themeShade="BF"/>
          <w:sz w:val="22"/>
        </w:rPr>
        <w:t>s</w:t>
      </w:r>
      <w:r w:rsidR="00D87C15">
        <w:rPr>
          <w:rFonts w:ascii="Arial" w:hAnsi="Arial" w:cs="Arial"/>
          <w:b/>
          <w:color w:val="17365D" w:themeColor="text2" w:themeShade="BF"/>
          <w:sz w:val="22"/>
        </w:rPr>
        <w:t xml:space="preserve"> …</w:t>
      </w:r>
    </w:p>
    <w:p w14:paraId="35E25F26" w14:textId="77777777" w:rsidR="00A3311C" w:rsidRDefault="00270939" w:rsidP="00A3311C">
      <w:pPr>
        <w:pStyle w:val="Aufzhlungszeichen"/>
        <w:numPr>
          <w:ilvl w:val="0"/>
          <w:numId w:val="10"/>
        </w:numPr>
        <w:rPr>
          <w:rFonts w:ascii="Arial" w:hAnsi="Arial" w:cs="Arial"/>
          <w:sz w:val="22"/>
        </w:rPr>
      </w:pPr>
      <w:r w:rsidRPr="00D90280">
        <w:rPr>
          <w:rFonts w:ascii="Arial" w:hAnsi="Arial" w:cs="Arial"/>
          <w:sz w:val="22"/>
        </w:rPr>
        <w:t>a clear task with step-by-step instructions</w:t>
      </w:r>
    </w:p>
    <w:p w14:paraId="5D42A1EC" w14:textId="70497946" w:rsidR="00A3311C" w:rsidRDefault="00270939" w:rsidP="00A3311C">
      <w:pPr>
        <w:pStyle w:val="Aufzhlungszeichen"/>
        <w:numPr>
          <w:ilvl w:val="0"/>
          <w:numId w:val="10"/>
        </w:numPr>
        <w:rPr>
          <w:rFonts w:ascii="Arial" w:hAnsi="Arial" w:cs="Arial"/>
          <w:sz w:val="22"/>
        </w:rPr>
      </w:pPr>
      <w:r w:rsidRPr="00A3311C">
        <w:rPr>
          <w:rFonts w:ascii="Arial" w:hAnsi="Arial" w:cs="Arial"/>
          <w:sz w:val="22"/>
        </w:rPr>
        <w:t>a description of what the student needs</w:t>
      </w:r>
      <w:r w:rsidR="006B43BD" w:rsidRPr="00A3311C">
        <w:rPr>
          <w:rFonts w:ascii="Arial" w:hAnsi="Arial" w:cs="Arial"/>
          <w:sz w:val="22"/>
        </w:rPr>
        <w:t xml:space="preserve">, </w:t>
      </w:r>
      <w:r w:rsidRPr="00A3311C">
        <w:rPr>
          <w:rFonts w:ascii="Arial" w:hAnsi="Arial" w:cs="Arial"/>
          <w:sz w:val="22"/>
        </w:rPr>
        <w:t>e.g. a</w:t>
      </w:r>
      <w:r w:rsidR="00A3311C">
        <w:rPr>
          <w:rFonts w:ascii="Arial" w:hAnsi="Arial" w:cs="Arial"/>
          <w:sz w:val="22"/>
        </w:rPr>
        <w:t>n interview partner</w:t>
      </w:r>
      <w:r w:rsidRPr="00A3311C">
        <w:rPr>
          <w:rFonts w:ascii="Arial" w:hAnsi="Arial" w:cs="Arial"/>
          <w:sz w:val="22"/>
        </w:rPr>
        <w:t>, internet access</w:t>
      </w:r>
      <w:r w:rsidR="006B43BD" w:rsidRPr="00A3311C">
        <w:rPr>
          <w:rFonts w:ascii="Arial" w:hAnsi="Arial" w:cs="Arial"/>
          <w:sz w:val="22"/>
        </w:rPr>
        <w:t xml:space="preserve"> etc.</w:t>
      </w:r>
    </w:p>
    <w:p w14:paraId="0C35117A" w14:textId="08B8EA9A" w:rsidR="00BA404D" w:rsidRPr="00A3311C" w:rsidRDefault="00270939" w:rsidP="00A3311C">
      <w:pPr>
        <w:pStyle w:val="Aufzhlungszeichen"/>
        <w:numPr>
          <w:ilvl w:val="0"/>
          <w:numId w:val="10"/>
        </w:numPr>
        <w:rPr>
          <w:rFonts w:ascii="Arial" w:hAnsi="Arial" w:cs="Arial"/>
          <w:sz w:val="22"/>
        </w:rPr>
      </w:pPr>
      <w:r w:rsidRPr="00A3311C">
        <w:rPr>
          <w:rFonts w:ascii="Arial" w:hAnsi="Arial" w:cs="Arial"/>
          <w:sz w:val="22"/>
        </w:rPr>
        <w:t xml:space="preserve">a box with </w:t>
      </w:r>
      <w:r w:rsidR="006B43BD" w:rsidRPr="00A3311C">
        <w:rPr>
          <w:rFonts w:ascii="Arial" w:hAnsi="Arial" w:cs="Arial"/>
          <w:sz w:val="22"/>
        </w:rPr>
        <w:t>u</w:t>
      </w:r>
      <w:r w:rsidRPr="00A3311C">
        <w:rPr>
          <w:rFonts w:ascii="Arial" w:hAnsi="Arial" w:cs="Arial"/>
          <w:sz w:val="22"/>
        </w:rPr>
        <w:t xml:space="preserve">seful </w:t>
      </w:r>
      <w:r w:rsidR="006B43BD" w:rsidRPr="00A3311C">
        <w:rPr>
          <w:rFonts w:ascii="Arial" w:hAnsi="Arial" w:cs="Arial"/>
          <w:sz w:val="22"/>
        </w:rPr>
        <w:t>p</w:t>
      </w:r>
      <w:r w:rsidRPr="00A3311C">
        <w:rPr>
          <w:rFonts w:ascii="Arial" w:hAnsi="Arial" w:cs="Arial"/>
          <w:sz w:val="22"/>
        </w:rPr>
        <w:t xml:space="preserve">hrases – ready-made </w:t>
      </w:r>
      <w:r w:rsidR="006B43BD" w:rsidRPr="00A3311C">
        <w:rPr>
          <w:rFonts w:ascii="Arial" w:hAnsi="Arial" w:cs="Arial"/>
          <w:sz w:val="22"/>
        </w:rPr>
        <w:t>chunks and questions</w:t>
      </w:r>
      <w:r w:rsidRPr="00A3311C">
        <w:rPr>
          <w:rFonts w:ascii="Arial" w:hAnsi="Arial" w:cs="Arial"/>
          <w:sz w:val="22"/>
        </w:rPr>
        <w:t xml:space="preserve"> </w:t>
      </w:r>
      <w:r w:rsidR="00A3311C">
        <w:rPr>
          <w:rFonts w:ascii="Arial" w:hAnsi="Arial" w:cs="Arial"/>
          <w:sz w:val="22"/>
        </w:rPr>
        <w:t>to start talking right away</w:t>
      </w:r>
    </w:p>
    <w:p w14:paraId="6239FD6A" w14:textId="77777777" w:rsidR="00D87C15" w:rsidRPr="00D90280" w:rsidRDefault="00D87C15" w:rsidP="00D87C15">
      <w:pPr>
        <w:pStyle w:val="Aufzhlungszeichen"/>
        <w:numPr>
          <w:ilvl w:val="0"/>
          <w:numId w:val="0"/>
        </w:numPr>
        <w:rPr>
          <w:rFonts w:ascii="Arial" w:hAnsi="Arial" w:cs="Arial"/>
          <w:sz w:val="22"/>
        </w:rPr>
      </w:pPr>
    </w:p>
    <w:p w14:paraId="69863EAA" w14:textId="0688185F" w:rsidR="00D90280" w:rsidRPr="00D87C15" w:rsidRDefault="00D90280" w:rsidP="00D87C15">
      <w:pPr>
        <w:spacing w:before="120" w:after="0"/>
        <w:rPr>
          <w:rFonts w:ascii="Arial" w:hAnsi="Arial" w:cs="Arial"/>
          <w:b/>
          <w:color w:val="17365D" w:themeColor="text2" w:themeShade="BF"/>
          <w:sz w:val="22"/>
        </w:rPr>
      </w:pPr>
      <w:r w:rsidRPr="00D87C15">
        <w:rPr>
          <w:rFonts w:ascii="Arial" w:hAnsi="Arial" w:cs="Arial"/>
          <w:b/>
          <w:color w:val="17365D" w:themeColor="text2" w:themeShade="BF"/>
          <w:sz w:val="22"/>
        </w:rPr>
        <w:t xml:space="preserve">Notes for </w:t>
      </w:r>
      <w:r w:rsidR="00D87C15">
        <w:rPr>
          <w:rFonts w:ascii="Arial" w:hAnsi="Arial" w:cs="Arial"/>
          <w:b/>
          <w:color w:val="17365D" w:themeColor="text2" w:themeShade="BF"/>
          <w:sz w:val="22"/>
        </w:rPr>
        <w:t>w</w:t>
      </w:r>
      <w:r w:rsidRPr="00D87C15">
        <w:rPr>
          <w:rFonts w:ascii="Arial" w:hAnsi="Arial" w:cs="Arial"/>
          <w:b/>
          <w:color w:val="17365D" w:themeColor="text2" w:themeShade="BF"/>
          <w:sz w:val="22"/>
        </w:rPr>
        <w:t xml:space="preserve">orkplace </w:t>
      </w:r>
      <w:r w:rsidR="00D87C15">
        <w:rPr>
          <w:rFonts w:ascii="Arial" w:hAnsi="Arial" w:cs="Arial"/>
          <w:b/>
          <w:color w:val="17365D" w:themeColor="text2" w:themeShade="BF"/>
          <w:sz w:val="22"/>
        </w:rPr>
        <w:t>m</w:t>
      </w:r>
      <w:r w:rsidRPr="00D87C15">
        <w:rPr>
          <w:rFonts w:ascii="Arial" w:hAnsi="Arial" w:cs="Arial"/>
          <w:b/>
          <w:color w:val="17365D" w:themeColor="text2" w:themeShade="BF"/>
          <w:sz w:val="22"/>
        </w:rPr>
        <w:t>entors</w:t>
      </w:r>
    </w:p>
    <w:p w14:paraId="5A1A6E2B" w14:textId="23EF0F76" w:rsidR="008F0E2B" w:rsidRPr="00D90280" w:rsidRDefault="008F0E2B" w:rsidP="008F0E2B">
      <w:pPr>
        <w:rPr>
          <w:rFonts w:ascii="Arial" w:hAnsi="Arial" w:cs="Arial"/>
          <w:sz w:val="22"/>
        </w:rPr>
      </w:pPr>
      <w:r w:rsidRPr="00D90280">
        <w:rPr>
          <w:rFonts w:ascii="Arial" w:hAnsi="Arial" w:cs="Arial"/>
          <w:sz w:val="22"/>
        </w:rPr>
        <w:t>Give your students 1–2 required tasks and (if possible) also some tasks where they can choose.</w:t>
      </w:r>
    </w:p>
    <w:p w14:paraId="695E4102" w14:textId="3279A0EC" w:rsidR="00D87C15" w:rsidRDefault="00D87C15" w:rsidP="00A3311C">
      <w:pPr>
        <w:pStyle w:val="Aufzhlungszeichen"/>
        <w:numPr>
          <w:ilvl w:val="0"/>
          <w:numId w:val="11"/>
        </w:num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R</w:t>
      </w:r>
      <w:r w:rsidRPr="00D90280">
        <w:rPr>
          <w:rFonts w:ascii="Arial" w:hAnsi="Arial" w:cs="Arial"/>
          <w:sz w:val="22"/>
        </w:rPr>
        <w:t>equired cards</w:t>
      </w:r>
      <w:r w:rsidR="008F0E2B" w:rsidRPr="00D90280">
        <w:rPr>
          <w:rFonts w:ascii="Arial" w:hAnsi="Arial" w:cs="Arial"/>
          <w:sz w:val="22"/>
        </w:rPr>
        <w:t xml:space="preserve"> (examples)</w:t>
      </w:r>
      <w:r w:rsidRPr="00D90280">
        <w:rPr>
          <w:rFonts w:ascii="Arial" w:hAnsi="Arial" w:cs="Arial"/>
          <w:sz w:val="22"/>
        </w:rPr>
        <w:t xml:space="preserve">: </w:t>
      </w:r>
      <w:r w:rsidR="00D90280">
        <w:rPr>
          <w:rFonts w:ascii="Arial" w:hAnsi="Arial" w:cs="Arial"/>
          <w:sz w:val="22"/>
        </w:rPr>
        <w:tab/>
      </w:r>
      <w:r w:rsidRPr="00D90280">
        <w:rPr>
          <w:rFonts w:ascii="Arial" w:hAnsi="Arial" w:cs="Arial"/>
          <w:sz w:val="22"/>
        </w:rPr>
        <w:t>Company Fact Sheet</w:t>
      </w:r>
    </w:p>
    <w:p w14:paraId="3F70F59B" w14:textId="77777777" w:rsidR="00D87C15" w:rsidRDefault="00D87C15" w:rsidP="00D87C15">
      <w:pPr>
        <w:pStyle w:val="Aufzhlungszeichen"/>
        <w:numPr>
          <w:ilvl w:val="0"/>
          <w:numId w:val="0"/>
        </w:numPr>
        <w:ind w:left="360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ab/>
      </w:r>
      <w:r>
        <w:rPr>
          <w:rFonts w:ascii="Arial" w:hAnsi="Arial" w:cs="Arial"/>
          <w:sz w:val="22"/>
        </w:rPr>
        <w:tab/>
      </w:r>
      <w:r>
        <w:rPr>
          <w:rFonts w:ascii="Arial" w:hAnsi="Arial" w:cs="Arial"/>
          <w:sz w:val="22"/>
        </w:rPr>
        <w:tab/>
      </w:r>
      <w:r>
        <w:rPr>
          <w:rFonts w:ascii="Arial" w:hAnsi="Arial" w:cs="Arial"/>
          <w:sz w:val="22"/>
        </w:rPr>
        <w:tab/>
      </w:r>
      <w:r>
        <w:rPr>
          <w:rFonts w:ascii="Arial" w:hAnsi="Arial" w:cs="Arial"/>
          <w:sz w:val="22"/>
        </w:rPr>
        <w:tab/>
      </w:r>
      <w:r w:rsidRPr="00D90280">
        <w:rPr>
          <w:rFonts w:ascii="Arial" w:hAnsi="Arial" w:cs="Arial"/>
          <w:sz w:val="22"/>
        </w:rPr>
        <w:t xml:space="preserve">Interview with a Professional, </w:t>
      </w:r>
      <w:r w:rsidR="00D90280">
        <w:rPr>
          <w:rFonts w:ascii="Arial" w:hAnsi="Arial" w:cs="Arial"/>
          <w:sz w:val="22"/>
        </w:rPr>
        <w:br/>
      </w:r>
      <w:r w:rsidR="00D90280">
        <w:rPr>
          <w:rFonts w:ascii="Arial" w:hAnsi="Arial" w:cs="Arial"/>
          <w:sz w:val="22"/>
        </w:rPr>
        <w:tab/>
      </w:r>
      <w:r w:rsidR="00D90280">
        <w:rPr>
          <w:rFonts w:ascii="Arial" w:hAnsi="Arial" w:cs="Arial"/>
          <w:sz w:val="22"/>
        </w:rPr>
        <w:tab/>
      </w:r>
      <w:r w:rsidR="00D90280">
        <w:rPr>
          <w:rFonts w:ascii="Arial" w:hAnsi="Arial" w:cs="Arial"/>
          <w:sz w:val="22"/>
        </w:rPr>
        <w:tab/>
      </w:r>
      <w:r w:rsidR="00D90280">
        <w:rPr>
          <w:rFonts w:ascii="Arial" w:hAnsi="Arial" w:cs="Arial"/>
          <w:sz w:val="22"/>
        </w:rPr>
        <w:tab/>
      </w:r>
      <w:r w:rsidR="00D90280">
        <w:rPr>
          <w:rFonts w:ascii="Arial" w:hAnsi="Arial" w:cs="Arial"/>
          <w:sz w:val="22"/>
        </w:rPr>
        <w:tab/>
      </w:r>
      <w:r w:rsidRPr="00D90280">
        <w:rPr>
          <w:rFonts w:ascii="Arial" w:hAnsi="Arial" w:cs="Arial"/>
          <w:sz w:val="22"/>
        </w:rPr>
        <w:t xml:space="preserve">My Day – </w:t>
      </w:r>
      <w:r w:rsidR="008F0E2B" w:rsidRPr="00D90280">
        <w:rPr>
          <w:rFonts w:ascii="Arial" w:hAnsi="Arial" w:cs="Arial"/>
          <w:sz w:val="22"/>
        </w:rPr>
        <w:t>Journal</w:t>
      </w:r>
      <w:r w:rsidRPr="00D90280">
        <w:rPr>
          <w:rFonts w:ascii="Arial" w:hAnsi="Arial" w:cs="Arial"/>
          <w:sz w:val="22"/>
        </w:rPr>
        <w:t xml:space="preserve"> (daily)</w:t>
      </w:r>
    </w:p>
    <w:p w14:paraId="4B0CCF34" w14:textId="77777777" w:rsidR="00A3311C" w:rsidRDefault="00D87C15" w:rsidP="00A3311C">
      <w:pPr>
        <w:pStyle w:val="Aufzhlungszeichen"/>
        <w:numPr>
          <w:ilvl w:val="0"/>
          <w:numId w:val="0"/>
        </w:numPr>
        <w:ind w:left="360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ab/>
      </w:r>
      <w:r>
        <w:rPr>
          <w:rFonts w:ascii="Arial" w:hAnsi="Arial" w:cs="Arial"/>
          <w:sz w:val="22"/>
        </w:rPr>
        <w:tab/>
      </w:r>
      <w:r>
        <w:rPr>
          <w:rFonts w:ascii="Arial" w:hAnsi="Arial" w:cs="Arial"/>
          <w:sz w:val="22"/>
        </w:rPr>
        <w:tab/>
      </w:r>
      <w:r>
        <w:rPr>
          <w:rFonts w:ascii="Arial" w:hAnsi="Arial" w:cs="Arial"/>
          <w:sz w:val="22"/>
        </w:rPr>
        <w:tab/>
      </w:r>
      <w:r>
        <w:rPr>
          <w:rFonts w:ascii="Arial" w:hAnsi="Arial" w:cs="Arial"/>
          <w:sz w:val="22"/>
        </w:rPr>
        <w:tab/>
      </w:r>
      <w:r w:rsidRPr="00D90280">
        <w:rPr>
          <w:rFonts w:ascii="Arial" w:hAnsi="Arial" w:cs="Arial"/>
          <w:sz w:val="22"/>
        </w:rPr>
        <w:t xml:space="preserve">My Internship </w:t>
      </w:r>
      <w:r w:rsidR="00D90280" w:rsidRPr="00D90280">
        <w:rPr>
          <w:rFonts w:ascii="Arial" w:hAnsi="Arial" w:cs="Arial"/>
          <w:sz w:val="22"/>
        </w:rPr>
        <w:t xml:space="preserve">– </w:t>
      </w:r>
      <w:r w:rsidRPr="00D90280">
        <w:rPr>
          <w:rFonts w:ascii="Arial" w:hAnsi="Arial" w:cs="Arial"/>
          <w:sz w:val="22"/>
        </w:rPr>
        <w:t>Summary (final day)</w:t>
      </w:r>
    </w:p>
    <w:p w14:paraId="2CB8ABE9" w14:textId="77777777" w:rsidR="00A3311C" w:rsidRDefault="00D87C15" w:rsidP="00A3311C">
      <w:pPr>
        <w:pStyle w:val="Aufzhlungszeichen"/>
        <w:numPr>
          <w:ilvl w:val="0"/>
          <w:numId w:val="11"/>
        </w:num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C</w:t>
      </w:r>
      <w:r w:rsidRPr="00D90280">
        <w:rPr>
          <w:rFonts w:ascii="Arial" w:hAnsi="Arial" w:cs="Arial"/>
          <w:sz w:val="22"/>
        </w:rPr>
        <w:t xml:space="preserve">hoice cards: Students pick 2–3 more cards based on their department </w:t>
      </w:r>
      <w:r w:rsidR="008F0E2B" w:rsidRPr="00D90280">
        <w:rPr>
          <w:rFonts w:ascii="Arial" w:hAnsi="Arial" w:cs="Arial"/>
          <w:sz w:val="22"/>
        </w:rPr>
        <w:t xml:space="preserve">placement </w:t>
      </w:r>
      <w:r w:rsidRPr="00D90280">
        <w:rPr>
          <w:rFonts w:ascii="Arial" w:hAnsi="Arial" w:cs="Arial"/>
          <w:sz w:val="22"/>
        </w:rPr>
        <w:t>and</w:t>
      </w:r>
      <w:r w:rsidR="008F0E2B" w:rsidRPr="00D90280">
        <w:rPr>
          <w:rFonts w:ascii="Arial" w:hAnsi="Arial" w:cs="Arial"/>
          <w:sz w:val="22"/>
        </w:rPr>
        <w:t xml:space="preserve">/or </w:t>
      </w:r>
      <w:r>
        <w:rPr>
          <w:rFonts w:ascii="Arial" w:hAnsi="Arial" w:cs="Arial"/>
          <w:sz w:val="22"/>
        </w:rPr>
        <w:br/>
        <w:t xml:space="preserve">their </w:t>
      </w:r>
      <w:r w:rsidR="008F0E2B" w:rsidRPr="00D90280">
        <w:rPr>
          <w:rFonts w:ascii="Arial" w:hAnsi="Arial" w:cs="Arial"/>
          <w:sz w:val="22"/>
        </w:rPr>
        <w:t>individual</w:t>
      </w:r>
      <w:r w:rsidRPr="00D90280">
        <w:rPr>
          <w:rFonts w:ascii="Arial" w:hAnsi="Arial" w:cs="Arial"/>
          <w:sz w:val="22"/>
        </w:rPr>
        <w:t xml:space="preserve"> interests</w:t>
      </w:r>
    </w:p>
    <w:p w14:paraId="43DC0BE1" w14:textId="2D04D052" w:rsidR="00E40DCA" w:rsidRPr="00A3311C" w:rsidRDefault="00D90280" w:rsidP="00A3311C">
      <w:pPr>
        <w:pStyle w:val="Aufzhlungszeichen"/>
        <w:numPr>
          <w:ilvl w:val="0"/>
          <w:numId w:val="11"/>
        </w:numPr>
        <w:rPr>
          <w:rFonts w:ascii="Arial" w:hAnsi="Arial" w:cs="Arial"/>
          <w:sz w:val="22"/>
        </w:rPr>
      </w:pPr>
      <w:r w:rsidRPr="00A3311C">
        <w:rPr>
          <w:rFonts w:ascii="Arial" w:hAnsi="Arial" w:cs="Arial"/>
          <w:sz w:val="22"/>
        </w:rPr>
        <w:t xml:space="preserve">At the end of the week, students may present their results in a mini presentation (see card </w:t>
      </w:r>
      <w:r w:rsidRPr="00A3311C">
        <w:rPr>
          <w:rFonts w:ascii="Arial" w:hAnsi="Arial" w:cs="Arial"/>
          <w:sz w:val="22"/>
        </w:rPr>
        <w:br/>
        <w:t>"My Internship – Summary").</w:t>
      </w:r>
    </w:p>
    <w:p w14:paraId="450EEF32" w14:textId="283C13AF" w:rsidR="00BA404D" w:rsidRDefault="00D87C15">
      <w:pPr>
        <w:spacing w:after="200"/>
        <w:rPr>
          <w:rFonts w:ascii="Arial" w:hAnsi="Arial" w:cs="Arial"/>
        </w:rPr>
      </w:pPr>
      <w:r w:rsidRPr="00F17829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43903" behindDoc="0" locked="0" layoutInCell="1" allowOverlap="1" wp14:anchorId="516BECBE" wp14:editId="6437C4F5">
                <wp:simplePos x="0" y="0"/>
                <wp:positionH relativeFrom="column">
                  <wp:posOffset>5379803</wp:posOffset>
                </wp:positionH>
                <wp:positionV relativeFrom="paragraph">
                  <wp:posOffset>87160</wp:posOffset>
                </wp:positionV>
                <wp:extent cx="1157605" cy="1404620"/>
                <wp:effectExtent l="0" t="0" r="0" b="0"/>
                <wp:wrapNone/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760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D1FFA4" w14:textId="7FDC70D2" w:rsidR="00F17829" w:rsidRDefault="00F17829" w:rsidP="00F17829">
                            <w:pPr>
                              <w:jc w:val="center"/>
                              <w:rPr>
                                <w:rFonts w:ascii="Arial" w:eastAsia="Calibri" w:hAnsi="Arial" w:cs="Times New Roman"/>
                                <w:b/>
                                <w:color w:val="1A3C6E"/>
                                <w:sz w:val="24"/>
                                <w:lang w:val="de-DE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6E12246" wp14:editId="45ECA62E">
                                  <wp:extent cx="977900" cy="1036320"/>
                                  <wp:effectExtent l="0" t="0" r="0" b="0"/>
                                  <wp:docPr id="3" name="Grafik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Grafik 3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9" cstate="print">
                                            <a:clrChange>
                                              <a:clrFrom>
                                                <a:srgbClr val="F1EFEC"/>
                                              </a:clrFrom>
                                              <a:clrTo>
                                                <a:srgbClr val="F1EFEC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77900" cy="10363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857207B" w14:textId="6F3832A5" w:rsidR="00F17829" w:rsidRPr="00F17829" w:rsidRDefault="00F17829" w:rsidP="00F17829">
                            <w:pPr>
                              <w:rPr>
                                <w:lang w:val="de-DE"/>
                              </w:rPr>
                            </w:pPr>
                            <w:r>
                              <w:rPr>
                                <w:rFonts w:ascii="Arial" w:eastAsia="Calibri" w:hAnsi="Arial" w:cs="Times New Roman"/>
                                <w:b/>
                                <w:color w:val="1A3C6E"/>
                                <w:sz w:val="24"/>
                                <w:lang w:val="de-DE"/>
                              </w:rPr>
                              <w:t xml:space="preserve"> </w:t>
                            </w:r>
                            <w:proofErr w:type="spellStart"/>
                            <w:r w:rsidRPr="004221D3">
                              <w:rPr>
                                <w:rFonts w:ascii="Arial" w:eastAsia="Calibri" w:hAnsi="Arial" w:cs="Times New Roman"/>
                                <w:b/>
                                <w:color w:val="1A3C6E"/>
                                <w:sz w:val="24"/>
                                <w:lang w:val="de-DE"/>
                              </w:rPr>
                              <w:t>NextStep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516BECBE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423.6pt;margin-top:6.85pt;width:91.15pt;height:110.6pt;z-index:251643903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" filled="f" stroked="f">
                <v:textbox style="mso-fit-shape-to-text:t">
                  <w:txbxContent>
                    <w:p w14:paraId="59D1FFA4" w14:textId="7FDC70D2" w:rsidR="00F17829" w:rsidRDefault="00F17829" w:rsidP="00F17829">
                      <w:pPr>
                        <w:jc w:val="center"/>
                        <w:rPr>
                          <w:rFonts w:ascii="Arial" w:eastAsia="Calibri" w:hAnsi="Arial" w:cs="Times New Roman"/>
                          <w:b/>
                          <w:color w:val="1A3C6E"/>
                          <w:sz w:val="24"/>
                          <w:lang w:val="de-DE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6E12246" wp14:editId="45ECA62E">
                            <wp:extent cx="977900" cy="1036320"/>
                            <wp:effectExtent l="0" t="0" r="0" b="0"/>
                            <wp:docPr id="3" name="Grafik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Grafik 3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9" cstate="print">
                                      <a:clrChange>
                                        <a:clrFrom>
                                          <a:srgbClr val="F1EFEC"/>
                                        </a:clrFrom>
                                        <a:clrTo>
                                          <a:srgbClr val="F1EFEC">
                                            <a:alpha val="0"/>
                                          </a:srgbClr>
                                        </a:clrTo>
                                      </a:clrChang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77900" cy="10363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857207B" w14:textId="6F3832A5" w:rsidR="00F17829" w:rsidRPr="00F17829" w:rsidRDefault="00F17829" w:rsidP="00F17829">
                      <w:pPr>
                        <w:rPr>
                          <w:lang w:val="de-DE"/>
                        </w:rPr>
                      </w:pPr>
                      <w:r>
                        <w:rPr>
                          <w:rFonts w:ascii="Arial" w:eastAsia="Calibri" w:hAnsi="Arial" w:cs="Times New Roman"/>
                          <w:b/>
                          <w:color w:val="1A3C6E"/>
                          <w:sz w:val="24"/>
                          <w:lang w:val="de-DE"/>
                        </w:rPr>
                        <w:t xml:space="preserve"> </w:t>
                      </w:r>
                      <w:proofErr w:type="spellStart"/>
                      <w:r w:rsidRPr="004221D3">
                        <w:rPr>
                          <w:rFonts w:ascii="Arial" w:eastAsia="Calibri" w:hAnsi="Arial" w:cs="Times New Roman"/>
                          <w:b/>
                          <w:color w:val="1A3C6E"/>
                          <w:sz w:val="24"/>
                          <w:lang w:val="de-DE"/>
                        </w:rPr>
                        <w:t>NextStep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BA404D">
        <w:rPr>
          <w:rFonts w:ascii="Arial" w:hAnsi="Arial" w:cs="Arial"/>
        </w:rPr>
        <w:br w:type="page"/>
      </w:r>
    </w:p>
    <w:p w14:paraId="7B07FC83" w14:textId="32D591F2" w:rsidR="00BA404D" w:rsidRPr="004221D3" w:rsidRDefault="002F187E" w:rsidP="002714A6">
      <w:pPr>
        <w:pStyle w:val="berschrift1"/>
        <w:spacing w:line="360" w:lineRule="auto"/>
        <w:rPr>
          <w:rFonts w:ascii="Arial" w:hAnsi="Arial" w:cs="Arial"/>
          <w:sz w:val="56"/>
          <w:szCs w:val="56"/>
        </w:rPr>
      </w:pPr>
      <w:r>
        <w:rPr>
          <w:noProof/>
        </w:rPr>
        <w:lastRenderedPageBreak/>
        <w:drawing>
          <wp:anchor distT="0" distB="0" distL="114300" distR="114300" simplePos="0" relativeHeight="251644928" behindDoc="0" locked="0" layoutInCell="1" allowOverlap="1" wp14:anchorId="441633A0" wp14:editId="7BC8379F">
            <wp:simplePos x="0" y="0"/>
            <wp:positionH relativeFrom="column">
              <wp:posOffset>5119993</wp:posOffset>
            </wp:positionH>
            <wp:positionV relativeFrom="paragraph">
              <wp:posOffset>-68131</wp:posOffset>
            </wp:positionV>
            <wp:extent cx="1173192" cy="1452347"/>
            <wp:effectExtent l="0" t="0" r="8255" b="0"/>
            <wp:wrapNone/>
            <wp:docPr id="30" name="Bild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4674" cy="1454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221D3" w:rsidRPr="000E7EE8">
        <w:rPr>
          <w:rFonts w:ascii="Arial" w:hAnsi="Arial" w:cs="Arial"/>
          <w:sz w:val="56"/>
          <w:szCs w:val="56"/>
        </w:rPr>
        <w:t>Task Card</w:t>
      </w:r>
    </w:p>
    <w:p w14:paraId="3881035E" w14:textId="6023EA80" w:rsidR="00E40DCA" w:rsidRPr="002F187E" w:rsidRDefault="00000000" w:rsidP="002F187E">
      <w:pPr>
        <w:pStyle w:val="berschrift1"/>
        <w:spacing w:after="240"/>
        <w:rPr>
          <w:rFonts w:ascii="Arial" w:hAnsi="Arial" w:cs="Arial"/>
          <w:sz w:val="44"/>
          <w:szCs w:val="44"/>
        </w:rPr>
      </w:pPr>
      <w:r w:rsidRPr="002F187E">
        <w:rPr>
          <w:rFonts w:ascii="Arial" w:hAnsi="Arial" w:cs="Arial"/>
          <w:sz w:val="44"/>
          <w:szCs w:val="44"/>
        </w:rPr>
        <w:t>Company Fact Sheet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2621"/>
        <w:gridCol w:w="7341"/>
      </w:tblGrid>
      <w:tr w:rsidR="00E40DCA" w:rsidRPr="000E7EE8" w14:paraId="4C2E5984" w14:textId="77777777" w:rsidTr="000E7EE8">
        <w:tc>
          <w:tcPr>
            <w:tcW w:w="2629" w:type="dxa"/>
            <w:shd w:val="clear" w:color="auto" w:fill="D0E7C7"/>
          </w:tcPr>
          <w:p w14:paraId="486B0231" w14:textId="77777777" w:rsidR="00E40DCA" w:rsidRPr="000E7EE8" w:rsidRDefault="00000000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0E7EE8">
              <w:rPr>
                <w:rFonts w:ascii="Arial" w:hAnsi="Arial" w:cs="Arial"/>
                <w:b/>
                <w:color w:val="1A3C6E"/>
                <w:sz w:val="24"/>
                <w:szCs w:val="24"/>
              </w:rPr>
              <w:t>Area</w:t>
            </w:r>
          </w:p>
        </w:tc>
        <w:tc>
          <w:tcPr>
            <w:tcW w:w="7370" w:type="dxa"/>
            <w:shd w:val="clear" w:color="auto" w:fill="E4F1DF"/>
          </w:tcPr>
          <w:p w14:paraId="4C3FF1DC" w14:textId="4794CBB3" w:rsidR="00E40DCA" w:rsidRPr="000E7EE8" w:rsidRDefault="001719C4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0E7EE8">
              <w:rPr>
                <w:rFonts w:ascii="Arial" w:hAnsi="Arial" w:cs="Arial"/>
                <w:sz w:val="24"/>
                <w:szCs w:val="24"/>
              </w:rPr>
              <w:t>cross-departmental – orientation</w:t>
            </w:r>
          </w:p>
        </w:tc>
      </w:tr>
      <w:tr w:rsidR="00E40DCA" w:rsidRPr="000E7EE8" w14:paraId="64F87F37" w14:textId="77777777" w:rsidTr="000E7EE8">
        <w:tc>
          <w:tcPr>
            <w:tcW w:w="2629" w:type="dxa"/>
            <w:shd w:val="clear" w:color="auto" w:fill="D0E7C7"/>
          </w:tcPr>
          <w:p w14:paraId="292CF991" w14:textId="77777777" w:rsidR="00E40DCA" w:rsidRPr="000E7EE8" w:rsidRDefault="00000000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0E7EE8">
              <w:rPr>
                <w:rFonts w:ascii="Arial" w:hAnsi="Arial" w:cs="Arial"/>
                <w:b/>
                <w:color w:val="1A3C6E"/>
                <w:sz w:val="24"/>
                <w:szCs w:val="24"/>
              </w:rPr>
              <w:t>Duration</w:t>
            </w:r>
          </w:p>
        </w:tc>
        <w:tc>
          <w:tcPr>
            <w:tcW w:w="7370" w:type="dxa"/>
            <w:shd w:val="clear" w:color="auto" w:fill="E4F1DF"/>
          </w:tcPr>
          <w:p w14:paraId="3D6EF6A2" w14:textId="11663E1A" w:rsidR="00E40DCA" w:rsidRPr="000E7EE8" w:rsidRDefault="00000000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0E7EE8">
              <w:rPr>
                <w:rFonts w:ascii="Arial" w:hAnsi="Arial" w:cs="Arial"/>
                <w:sz w:val="24"/>
                <w:szCs w:val="24"/>
              </w:rPr>
              <w:t>approx. 60 minutes (spread over the day)</w:t>
            </w:r>
          </w:p>
        </w:tc>
      </w:tr>
      <w:tr w:rsidR="00E40DCA" w:rsidRPr="000E7EE8" w14:paraId="40FB2E7A" w14:textId="77777777" w:rsidTr="000E7EE8">
        <w:tc>
          <w:tcPr>
            <w:tcW w:w="2629" w:type="dxa"/>
            <w:shd w:val="clear" w:color="auto" w:fill="D0E7C7"/>
          </w:tcPr>
          <w:p w14:paraId="2C353D12" w14:textId="77777777" w:rsidR="00E40DCA" w:rsidRPr="000E7EE8" w:rsidRDefault="00000000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0E7EE8">
              <w:rPr>
                <w:rFonts w:ascii="Arial" w:hAnsi="Arial" w:cs="Arial"/>
                <w:b/>
                <w:color w:val="1A3C6E"/>
                <w:sz w:val="24"/>
                <w:szCs w:val="24"/>
              </w:rPr>
              <w:t>What you need</w:t>
            </w:r>
          </w:p>
        </w:tc>
        <w:tc>
          <w:tcPr>
            <w:tcW w:w="7370" w:type="dxa"/>
            <w:shd w:val="clear" w:color="auto" w:fill="E4F1DF"/>
          </w:tcPr>
          <w:p w14:paraId="11749816" w14:textId="4A0EA7C5" w:rsidR="00E40DCA" w:rsidRPr="000E7EE8" w:rsidRDefault="00274CA0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0E7EE8">
              <w:rPr>
                <w:rFonts w:ascii="Arial" w:hAnsi="Arial" w:cs="Arial"/>
                <w:sz w:val="24"/>
                <w:szCs w:val="24"/>
              </w:rPr>
              <w:t>company website, on-site observations, brochures or posters if available</w:t>
            </w:r>
          </w:p>
        </w:tc>
      </w:tr>
      <w:tr w:rsidR="00E40DCA" w:rsidRPr="000E7EE8" w14:paraId="2A8D78B0" w14:textId="77777777" w:rsidTr="000E7EE8">
        <w:tc>
          <w:tcPr>
            <w:tcW w:w="2629" w:type="dxa"/>
            <w:shd w:val="clear" w:color="auto" w:fill="D0E7C7"/>
          </w:tcPr>
          <w:p w14:paraId="7F32D7C8" w14:textId="77777777" w:rsidR="00E40DCA" w:rsidRPr="000E7EE8" w:rsidRDefault="00000000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0E7EE8">
              <w:rPr>
                <w:rFonts w:ascii="Arial" w:hAnsi="Arial" w:cs="Arial"/>
                <w:b/>
                <w:color w:val="1A3C6E"/>
                <w:sz w:val="24"/>
                <w:szCs w:val="24"/>
              </w:rPr>
              <w:t>Your task</w:t>
            </w:r>
          </w:p>
        </w:tc>
        <w:tc>
          <w:tcPr>
            <w:tcW w:w="7370" w:type="dxa"/>
            <w:shd w:val="clear" w:color="auto" w:fill="E4F1DF"/>
          </w:tcPr>
          <w:p w14:paraId="5C8D0F36" w14:textId="41489517" w:rsidR="00E40DCA" w:rsidRPr="000E7EE8" w:rsidRDefault="00000000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A3311C">
              <w:rPr>
                <w:rFonts w:ascii="Arial" w:hAnsi="Arial" w:cs="Arial"/>
                <w:b/>
                <w:bCs/>
                <w:sz w:val="24"/>
                <w:szCs w:val="24"/>
              </w:rPr>
              <w:t>1</w:t>
            </w:r>
            <w:r w:rsidRPr="000E7EE8">
              <w:rPr>
                <w:rFonts w:ascii="Arial" w:hAnsi="Arial" w:cs="Arial"/>
                <w:sz w:val="24"/>
                <w:szCs w:val="24"/>
              </w:rPr>
              <w:t xml:space="preserve"> Collect key facts about the company: name, year founded, locations, industry, number of employees, main products or services.</w:t>
            </w:r>
            <w:r w:rsidRPr="000E7EE8">
              <w:rPr>
                <w:rFonts w:ascii="Arial" w:hAnsi="Arial" w:cs="Arial"/>
                <w:sz w:val="24"/>
                <w:szCs w:val="24"/>
              </w:rPr>
              <w:br/>
            </w:r>
            <w:r w:rsidRPr="00A3311C">
              <w:rPr>
                <w:rFonts w:ascii="Arial" w:hAnsi="Arial" w:cs="Arial"/>
                <w:b/>
                <w:bCs/>
                <w:sz w:val="24"/>
                <w:szCs w:val="24"/>
              </w:rPr>
              <w:t>2</w:t>
            </w:r>
            <w:r w:rsidRPr="000E7EE8">
              <w:rPr>
                <w:rFonts w:ascii="Arial" w:hAnsi="Arial" w:cs="Arial"/>
                <w:sz w:val="24"/>
                <w:szCs w:val="24"/>
              </w:rPr>
              <w:t xml:space="preserve"> Draw a simple overview: What departments or areas does the company have? How are they connected?</w:t>
            </w:r>
            <w:r w:rsidRPr="000E7EE8">
              <w:rPr>
                <w:rFonts w:ascii="Arial" w:hAnsi="Arial" w:cs="Arial"/>
                <w:sz w:val="24"/>
                <w:szCs w:val="24"/>
              </w:rPr>
              <w:br/>
            </w:r>
            <w:r w:rsidRPr="00A3311C">
              <w:rPr>
                <w:rFonts w:ascii="Arial" w:hAnsi="Arial" w:cs="Arial"/>
                <w:b/>
                <w:bCs/>
                <w:sz w:val="24"/>
                <w:szCs w:val="24"/>
              </w:rPr>
              <w:t>3</w:t>
            </w:r>
            <w:r w:rsidRPr="000E7EE8">
              <w:rPr>
                <w:rFonts w:ascii="Arial" w:hAnsi="Arial" w:cs="Arial"/>
                <w:sz w:val="24"/>
                <w:szCs w:val="24"/>
              </w:rPr>
              <w:t xml:space="preserve"> Answer</w:t>
            </w:r>
            <w:r w:rsidR="00A3311C">
              <w:rPr>
                <w:rFonts w:ascii="Arial" w:hAnsi="Arial" w:cs="Arial"/>
                <w:sz w:val="24"/>
                <w:szCs w:val="24"/>
              </w:rPr>
              <w:t xml:space="preserve"> the following questions</w:t>
            </w:r>
            <w:r w:rsidRPr="000E7EE8">
              <w:rPr>
                <w:rFonts w:ascii="Arial" w:hAnsi="Arial" w:cs="Arial"/>
                <w:sz w:val="24"/>
                <w:szCs w:val="24"/>
              </w:rPr>
              <w:t xml:space="preserve">: What makes this company "international"? </w:t>
            </w:r>
            <w:r w:rsidR="00274CA0" w:rsidRPr="000E7EE8">
              <w:rPr>
                <w:rFonts w:ascii="Arial" w:hAnsi="Arial" w:cs="Arial"/>
                <w:sz w:val="24"/>
                <w:szCs w:val="24"/>
              </w:rPr>
              <w:t>W</w:t>
            </w:r>
            <w:r w:rsidRPr="000E7EE8">
              <w:rPr>
                <w:rFonts w:ascii="Arial" w:hAnsi="Arial" w:cs="Arial"/>
                <w:sz w:val="24"/>
                <w:szCs w:val="24"/>
              </w:rPr>
              <w:t>h</w:t>
            </w:r>
            <w:r w:rsidR="00274CA0" w:rsidRPr="000E7EE8">
              <w:rPr>
                <w:rFonts w:ascii="Arial" w:hAnsi="Arial" w:cs="Arial"/>
                <w:sz w:val="24"/>
                <w:szCs w:val="24"/>
              </w:rPr>
              <w:t>at</w:t>
            </w:r>
            <w:r w:rsidRPr="000E7EE8">
              <w:rPr>
                <w:rFonts w:ascii="Arial" w:hAnsi="Arial" w:cs="Arial"/>
                <w:sz w:val="24"/>
                <w:szCs w:val="24"/>
              </w:rPr>
              <w:t xml:space="preserve"> countries does it operate </w:t>
            </w:r>
            <w:r w:rsidR="00274CA0" w:rsidRPr="000E7EE8">
              <w:rPr>
                <w:rFonts w:ascii="Arial" w:hAnsi="Arial" w:cs="Arial"/>
                <w:sz w:val="24"/>
                <w:szCs w:val="24"/>
              </w:rPr>
              <w:t xml:space="preserve">in </w:t>
            </w:r>
            <w:r w:rsidRPr="000E7EE8">
              <w:rPr>
                <w:rFonts w:ascii="Arial" w:hAnsi="Arial" w:cs="Arial"/>
                <w:sz w:val="24"/>
                <w:szCs w:val="24"/>
              </w:rPr>
              <w:t>and why?</w:t>
            </w:r>
          </w:p>
        </w:tc>
      </w:tr>
      <w:tr w:rsidR="00E40DCA" w:rsidRPr="000E7EE8" w14:paraId="645730A1" w14:textId="77777777" w:rsidTr="000E7EE8">
        <w:tc>
          <w:tcPr>
            <w:tcW w:w="2629" w:type="dxa"/>
            <w:shd w:val="clear" w:color="auto" w:fill="D0E7C7"/>
          </w:tcPr>
          <w:p w14:paraId="105BCB43" w14:textId="77777777" w:rsidR="00E40DCA" w:rsidRPr="000E7EE8" w:rsidRDefault="00000000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0E7EE8">
              <w:rPr>
                <w:rFonts w:ascii="Arial" w:hAnsi="Arial" w:cs="Arial"/>
                <w:b/>
                <w:color w:val="1A3C6E"/>
                <w:sz w:val="24"/>
                <w:szCs w:val="24"/>
              </w:rPr>
              <w:t>Result</w:t>
            </w:r>
          </w:p>
        </w:tc>
        <w:tc>
          <w:tcPr>
            <w:tcW w:w="7370" w:type="dxa"/>
            <w:shd w:val="clear" w:color="auto" w:fill="E4F1DF"/>
          </w:tcPr>
          <w:p w14:paraId="2C917C38" w14:textId="6B2EC408" w:rsidR="00E40DCA" w:rsidRPr="000E7EE8" w:rsidRDefault="00F71F4A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0E7EE8">
              <w:rPr>
                <w:rFonts w:ascii="Arial" w:hAnsi="Arial" w:cs="Arial"/>
                <w:sz w:val="24"/>
                <w:szCs w:val="24"/>
              </w:rPr>
              <w:t>company fact sheet (</w:t>
            </w:r>
            <w:r w:rsidR="007A7B40">
              <w:rPr>
                <w:rFonts w:ascii="Arial" w:hAnsi="Arial" w:cs="Arial"/>
                <w:sz w:val="24"/>
                <w:szCs w:val="24"/>
              </w:rPr>
              <w:t>one</w:t>
            </w:r>
            <w:r w:rsidRPr="000E7EE8">
              <w:rPr>
                <w:rFonts w:ascii="Arial" w:hAnsi="Arial" w:cs="Arial"/>
                <w:sz w:val="24"/>
                <w:szCs w:val="24"/>
              </w:rPr>
              <w:t xml:space="preserve"> page) with overview sketch</w:t>
            </w:r>
          </w:p>
        </w:tc>
      </w:tr>
      <w:tr w:rsidR="00E40DCA" w:rsidRPr="000E7EE8" w14:paraId="71EC915F" w14:textId="77777777" w:rsidTr="000E7EE8">
        <w:tc>
          <w:tcPr>
            <w:tcW w:w="2629" w:type="dxa"/>
            <w:shd w:val="clear" w:color="auto" w:fill="D0E7C7"/>
          </w:tcPr>
          <w:p w14:paraId="7FF18AD8" w14:textId="60228364" w:rsidR="00E40DCA" w:rsidRPr="000E7EE8" w:rsidRDefault="00F71F4A">
            <w:pPr>
              <w:spacing w:before="60" w:after="60"/>
              <w:rPr>
                <w:rFonts w:ascii="Arial" w:hAnsi="Arial" w:cs="Arial"/>
                <w:b/>
                <w:bCs/>
                <w:color w:val="1A3C6E"/>
                <w:sz w:val="24"/>
                <w:szCs w:val="24"/>
              </w:rPr>
            </w:pPr>
            <w:r w:rsidRPr="000E7EE8">
              <w:rPr>
                <w:rFonts w:ascii="Arial" w:hAnsi="Arial" w:cs="Arial"/>
                <w:b/>
                <w:bCs/>
                <w:color w:val="1A3C6E"/>
                <w:sz w:val="24"/>
                <w:szCs w:val="24"/>
              </w:rPr>
              <w:t>What you gain</w:t>
            </w:r>
          </w:p>
        </w:tc>
        <w:tc>
          <w:tcPr>
            <w:tcW w:w="7370" w:type="dxa"/>
            <w:shd w:val="clear" w:color="auto" w:fill="E4F1DF"/>
          </w:tcPr>
          <w:p w14:paraId="7068720F" w14:textId="3BC5DCD3" w:rsidR="00E40DCA" w:rsidRPr="000E7EE8" w:rsidRDefault="00000000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0E7EE8">
              <w:rPr>
                <w:rFonts w:ascii="Arial" w:hAnsi="Arial" w:cs="Arial"/>
                <w:sz w:val="24"/>
                <w:szCs w:val="24"/>
              </w:rPr>
              <w:t>career orientation, international locations</w:t>
            </w:r>
            <w:r w:rsidR="00F71F4A" w:rsidRPr="000E7EE8">
              <w:rPr>
                <w:rFonts w:ascii="Arial" w:hAnsi="Arial" w:cs="Arial"/>
                <w:sz w:val="24"/>
                <w:szCs w:val="24"/>
              </w:rPr>
              <w:t xml:space="preserve"> (geography)</w:t>
            </w:r>
          </w:p>
        </w:tc>
      </w:tr>
    </w:tbl>
    <w:p w14:paraId="4E430D5F" w14:textId="77777777" w:rsidR="00737945" w:rsidRPr="00737945" w:rsidRDefault="00737945" w:rsidP="00737945">
      <w:pPr>
        <w:spacing w:after="120"/>
        <w:rPr>
          <w:rFonts w:ascii="Arial" w:hAnsi="Arial" w:cs="Arial"/>
          <w:sz w:val="2"/>
          <w:szCs w:val="2"/>
        </w:rPr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72"/>
      </w:tblGrid>
      <w:tr w:rsidR="00737945" w:rsidRPr="00737945" w14:paraId="23953B30" w14:textId="77777777" w:rsidTr="00300444">
        <w:trPr>
          <w:trHeight w:val="974"/>
        </w:trPr>
        <w:tc>
          <w:tcPr>
            <w:tcW w:w="9972" w:type="dxa"/>
          </w:tcPr>
          <w:p w14:paraId="7D64C6BB" w14:textId="77777777" w:rsidR="00737945" w:rsidRPr="00737945" w:rsidRDefault="00737945" w:rsidP="00300444">
            <w:pPr>
              <w:spacing w:before="240" w:after="240"/>
              <w:rPr>
                <w:rFonts w:ascii="Arial" w:hAnsi="Arial" w:cs="Arial"/>
                <w:bCs/>
                <w:color w:val="1A3C6E"/>
                <w:sz w:val="2"/>
                <w:szCs w:val="2"/>
              </w:rPr>
            </w:pPr>
            <w:r w:rsidRPr="00737945">
              <w:rPr>
                <w:rFonts w:ascii="Arial" w:hAnsi="Arial" w:cs="Arial"/>
                <w:bCs/>
                <w:noProof/>
                <w:color w:val="1A3C6E"/>
                <w:sz w:val="2"/>
                <w:szCs w:val="2"/>
              </w:rPr>
              <w:drawing>
                <wp:anchor distT="0" distB="0" distL="114300" distR="114300" simplePos="0" relativeHeight="251664384" behindDoc="1" locked="0" layoutInCell="1" allowOverlap="1" wp14:anchorId="0B5477A2" wp14:editId="427E454A">
                  <wp:simplePos x="0" y="0"/>
                  <wp:positionH relativeFrom="column">
                    <wp:posOffset>27940</wp:posOffset>
                  </wp:positionH>
                  <wp:positionV relativeFrom="paragraph">
                    <wp:posOffset>-635</wp:posOffset>
                  </wp:positionV>
                  <wp:extent cx="640080" cy="860425"/>
                  <wp:effectExtent l="4127" t="0" r="0" b="0"/>
                  <wp:wrapSquare wrapText="bothSides"/>
                  <wp:docPr id="44" name="Bild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640080" cy="860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E28F03E" w14:textId="77777777" w:rsidR="00737945" w:rsidRPr="00737945" w:rsidRDefault="00737945" w:rsidP="00300444">
            <w:pPr>
              <w:spacing w:after="0"/>
              <w:rPr>
                <w:rFonts w:ascii="Arial" w:hAnsi="Arial" w:cs="Arial"/>
                <w:b/>
                <w:color w:val="1A3C6E"/>
                <w:sz w:val="2"/>
                <w:szCs w:val="2"/>
              </w:rPr>
            </w:pPr>
            <w:r w:rsidRPr="00737945">
              <w:rPr>
                <w:rFonts w:ascii="Arial" w:hAnsi="Arial" w:cs="Arial"/>
                <w:b/>
                <w:color w:val="1A3C6E"/>
                <w:sz w:val="44"/>
                <w:szCs w:val="44"/>
              </w:rPr>
              <w:t>Useful Phrases</w:t>
            </w:r>
          </w:p>
        </w:tc>
      </w:tr>
    </w:tbl>
    <w:p w14:paraId="2F0C70E9" w14:textId="67A6B7FE" w:rsidR="00737945" w:rsidRPr="00737945" w:rsidRDefault="00737945" w:rsidP="00737945">
      <w:pPr>
        <w:rPr>
          <w:rFonts w:ascii="Arial" w:hAnsi="Arial" w:cs="Arial"/>
          <w:sz w:val="2"/>
          <w:szCs w:val="2"/>
        </w:rPr>
      </w:pPr>
    </w:p>
    <w:tbl>
      <w:tblPr>
        <w:tblStyle w:val="Tabellenraster"/>
        <w:tblW w:w="0" w:type="auto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9962"/>
      </w:tblGrid>
      <w:tr w:rsidR="007174BF" w:rsidRPr="000E7EE8" w14:paraId="192F2794" w14:textId="77777777" w:rsidTr="00F17829">
        <w:tc>
          <w:tcPr>
            <w:tcW w:w="9962" w:type="dxa"/>
            <w:shd w:val="clear" w:color="auto" w:fill="DCE5F4"/>
          </w:tcPr>
          <w:p w14:paraId="5EAFCBED" w14:textId="188C5D03" w:rsidR="00E40DCA" w:rsidRPr="000E7EE8" w:rsidRDefault="00000000">
            <w:pPr>
              <w:spacing w:before="60" w:after="60"/>
              <w:rPr>
                <w:rFonts w:ascii="Arial" w:hAnsi="Arial" w:cs="Arial"/>
                <w:sz w:val="24"/>
                <w:szCs w:val="24"/>
                <w:lang w:val="en-GB"/>
              </w:rPr>
            </w:pPr>
            <w:r w:rsidRPr="000E7EE8">
              <w:rPr>
                <w:rFonts w:ascii="Arial" w:hAnsi="Arial" w:cs="Arial"/>
                <w:sz w:val="24"/>
                <w:szCs w:val="24"/>
                <w:lang w:val="en-GB"/>
              </w:rPr>
              <w:t>Excuse me, I’m a student doing an internship here this week. Could I ask you a few questions?</w:t>
            </w:r>
          </w:p>
        </w:tc>
      </w:tr>
      <w:tr w:rsidR="007174BF" w:rsidRPr="000E7EE8" w14:paraId="564E31C9" w14:textId="77777777" w:rsidTr="00F17829">
        <w:tc>
          <w:tcPr>
            <w:tcW w:w="9962" w:type="dxa"/>
            <w:shd w:val="clear" w:color="auto" w:fill="DCE5F4"/>
          </w:tcPr>
          <w:p w14:paraId="410E227F" w14:textId="3EC185EE" w:rsidR="00E40DCA" w:rsidRPr="000E7EE8" w:rsidRDefault="00000000">
            <w:pPr>
              <w:spacing w:before="60" w:after="60"/>
              <w:rPr>
                <w:rFonts w:ascii="Arial" w:hAnsi="Arial" w:cs="Arial"/>
                <w:sz w:val="24"/>
                <w:szCs w:val="24"/>
                <w:lang w:val="en-GB"/>
              </w:rPr>
            </w:pPr>
            <w:r w:rsidRPr="000E7EE8">
              <w:rPr>
                <w:rFonts w:ascii="Arial" w:hAnsi="Arial" w:cs="Arial"/>
                <w:sz w:val="24"/>
                <w:szCs w:val="24"/>
                <w:lang w:val="en-GB"/>
              </w:rPr>
              <w:t>When was your company founded?</w:t>
            </w:r>
          </w:p>
        </w:tc>
      </w:tr>
      <w:tr w:rsidR="007174BF" w:rsidRPr="000E7EE8" w14:paraId="67A6F508" w14:textId="77777777" w:rsidTr="00F17829">
        <w:tc>
          <w:tcPr>
            <w:tcW w:w="9962" w:type="dxa"/>
            <w:shd w:val="clear" w:color="auto" w:fill="DCE5F4"/>
          </w:tcPr>
          <w:p w14:paraId="10D8C915" w14:textId="6F2FAE24" w:rsidR="00E40DCA" w:rsidRPr="000E7EE8" w:rsidRDefault="00000000">
            <w:pPr>
              <w:spacing w:before="60" w:after="60"/>
              <w:rPr>
                <w:rFonts w:ascii="Arial" w:hAnsi="Arial" w:cs="Arial"/>
                <w:sz w:val="24"/>
                <w:szCs w:val="24"/>
                <w:lang w:val="en-GB"/>
              </w:rPr>
            </w:pPr>
            <w:r w:rsidRPr="000E7EE8">
              <w:rPr>
                <w:rFonts w:ascii="Arial" w:hAnsi="Arial" w:cs="Arial"/>
                <w:sz w:val="24"/>
                <w:szCs w:val="24"/>
                <w:lang w:val="en-GB"/>
              </w:rPr>
              <w:t>How many employees work here?</w:t>
            </w:r>
          </w:p>
        </w:tc>
      </w:tr>
      <w:tr w:rsidR="007174BF" w:rsidRPr="000E7EE8" w14:paraId="7722719D" w14:textId="77777777" w:rsidTr="00F17829">
        <w:tc>
          <w:tcPr>
            <w:tcW w:w="9962" w:type="dxa"/>
            <w:shd w:val="clear" w:color="auto" w:fill="DCE5F4"/>
          </w:tcPr>
          <w:p w14:paraId="0B131BE9" w14:textId="5D55B5BA" w:rsidR="00E40DCA" w:rsidRPr="000E7EE8" w:rsidRDefault="00000000">
            <w:pPr>
              <w:spacing w:before="60" w:after="60"/>
              <w:rPr>
                <w:rFonts w:ascii="Arial" w:hAnsi="Arial" w:cs="Arial"/>
                <w:sz w:val="24"/>
                <w:szCs w:val="24"/>
                <w:lang w:val="en-GB"/>
              </w:rPr>
            </w:pPr>
            <w:r w:rsidRPr="000E7EE8">
              <w:rPr>
                <w:rFonts w:ascii="Arial" w:hAnsi="Arial" w:cs="Arial"/>
                <w:sz w:val="24"/>
                <w:szCs w:val="24"/>
                <w:lang w:val="en-GB"/>
              </w:rPr>
              <w:t>Wh</w:t>
            </w:r>
            <w:r w:rsidR="00274CA0" w:rsidRPr="000E7EE8">
              <w:rPr>
                <w:rFonts w:ascii="Arial" w:hAnsi="Arial" w:cs="Arial"/>
                <w:sz w:val="24"/>
                <w:szCs w:val="24"/>
                <w:lang w:val="en-GB"/>
              </w:rPr>
              <w:t>at</w:t>
            </w:r>
            <w:r w:rsidRPr="000E7EE8">
              <w:rPr>
                <w:rFonts w:ascii="Arial" w:hAnsi="Arial" w:cs="Arial"/>
                <w:sz w:val="24"/>
                <w:szCs w:val="24"/>
                <w:lang w:val="en-GB"/>
              </w:rPr>
              <w:t xml:space="preserve"> countries do you work with?</w:t>
            </w:r>
          </w:p>
        </w:tc>
      </w:tr>
      <w:tr w:rsidR="007174BF" w:rsidRPr="000E7EE8" w14:paraId="280DEECE" w14:textId="77777777" w:rsidTr="00F17829">
        <w:tc>
          <w:tcPr>
            <w:tcW w:w="9962" w:type="dxa"/>
            <w:shd w:val="clear" w:color="auto" w:fill="DCE5F4"/>
          </w:tcPr>
          <w:p w14:paraId="7F6D882C" w14:textId="364C3733" w:rsidR="00E40DCA" w:rsidRPr="000E7EE8" w:rsidRDefault="00000000">
            <w:pPr>
              <w:spacing w:before="60" w:after="60"/>
              <w:rPr>
                <w:rFonts w:ascii="Arial" w:hAnsi="Arial" w:cs="Arial"/>
                <w:sz w:val="24"/>
                <w:szCs w:val="24"/>
                <w:lang w:val="en-GB"/>
              </w:rPr>
            </w:pPr>
            <w:r w:rsidRPr="000E7EE8">
              <w:rPr>
                <w:rFonts w:ascii="Arial" w:hAnsi="Arial" w:cs="Arial"/>
                <w:sz w:val="24"/>
                <w:szCs w:val="24"/>
                <w:lang w:val="en-GB"/>
              </w:rPr>
              <w:t>Could you explain how the company is organised?</w:t>
            </w:r>
          </w:p>
        </w:tc>
      </w:tr>
      <w:tr w:rsidR="007174BF" w:rsidRPr="000E7EE8" w14:paraId="42F90BCC" w14:textId="77777777" w:rsidTr="00F17829">
        <w:tc>
          <w:tcPr>
            <w:tcW w:w="9962" w:type="dxa"/>
            <w:shd w:val="clear" w:color="auto" w:fill="DCE5F4"/>
          </w:tcPr>
          <w:p w14:paraId="398F2130" w14:textId="4A1CC79F" w:rsidR="00E40DCA" w:rsidRPr="000E7EE8" w:rsidRDefault="00000000">
            <w:pPr>
              <w:spacing w:before="60" w:after="60"/>
              <w:rPr>
                <w:rFonts w:ascii="Arial" w:hAnsi="Arial" w:cs="Arial"/>
                <w:sz w:val="24"/>
                <w:szCs w:val="24"/>
                <w:lang w:val="en-GB"/>
              </w:rPr>
            </w:pPr>
            <w:r w:rsidRPr="000E7EE8">
              <w:rPr>
                <w:rFonts w:ascii="Arial" w:hAnsi="Arial" w:cs="Arial"/>
                <w:sz w:val="24"/>
                <w:szCs w:val="24"/>
                <w:lang w:val="en-GB"/>
              </w:rPr>
              <w:t>What are your most important products or services?</w:t>
            </w:r>
          </w:p>
        </w:tc>
      </w:tr>
      <w:tr w:rsidR="008D531F" w:rsidRPr="000E7EE8" w14:paraId="39DB4F8B" w14:textId="77777777" w:rsidTr="00F17829">
        <w:tc>
          <w:tcPr>
            <w:tcW w:w="9962" w:type="dxa"/>
            <w:shd w:val="clear" w:color="auto" w:fill="DCE5F4"/>
          </w:tcPr>
          <w:p w14:paraId="3CFFBBFB" w14:textId="07770565" w:rsidR="008D531F" w:rsidRPr="000E7EE8" w:rsidRDefault="008D531F" w:rsidP="008D531F">
            <w:pPr>
              <w:spacing w:before="60" w:after="60"/>
              <w:rPr>
                <w:rFonts w:ascii="Arial" w:hAnsi="Arial" w:cs="Arial"/>
                <w:sz w:val="24"/>
                <w:szCs w:val="24"/>
                <w:lang w:val="en-GB"/>
              </w:rPr>
            </w:pPr>
            <w:r w:rsidRPr="000E7EE8">
              <w:rPr>
                <w:rFonts w:ascii="Arial" w:hAnsi="Arial" w:cs="Arial"/>
                <w:sz w:val="24"/>
                <w:szCs w:val="24"/>
                <w:lang w:val="en-GB"/>
              </w:rPr>
              <w:t xml:space="preserve">Can you walk me through </w:t>
            </w:r>
            <w:r>
              <w:rPr>
                <w:rFonts w:ascii="Arial" w:hAnsi="Arial" w:cs="Arial"/>
                <w:sz w:val="24"/>
                <w:szCs w:val="24"/>
                <w:lang w:val="en-GB"/>
              </w:rPr>
              <w:t>the</w:t>
            </w:r>
            <w:r w:rsidRPr="000E7EE8">
              <w:rPr>
                <w:rFonts w:ascii="Arial" w:hAnsi="Arial" w:cs="Arial"/>
                <w:sz w:val="24"/>
                <w:szCs w:val="24"/>
                <w:lang w:val="en-GB"/>
              </w:rPr>
              <w:t xml:space="preserve"> production process</w:t>
            </w:r>
            <w:r>
              <w:rPr>
                <w:rFonts w:ascii="Arial" w:hAnsi="Arial" w:cs="Arial"/>
                <w:sz w:val="24"/>
                <w:szCs w:val="24"/>
                <w:lang w:val="en-GB"/>
              </w:rPr>
              <w:t xml:space="preserve"> step by step</w:t>
            </w:r>
            <w:r w:rsidRPr="000E7EE8">
              <w:rPr>
                <w:rFonts w:ascii="Arial" w:hAnsi="Arial" w:cs="Arial"/>
                <w:sz w:val="24"/>
                <w:szCs w:val="24"/>
                <w:lang w:val="en-GB"/>
              </w:rPr>
              <w:t>?</w:t>
            </w:r>
          </w:p>
        </w:tc>
      </w:tr>
      <w:tr w:rsidR="008D531F" w:rsidRPr="000E7EE8" w14:paraId="4E581D1B" w14:textId="77777777" w:rsidTr="00F17829">
        <w:tc>
          <w:tcPr>
            <w:tcW w:w="9962" w:type="dxa"/>
            <w:shd w:val="clear" w:color="auto" w:fill="DCE5F4"/>
          </w:tcPr>
          <w:p w14:paraId="40606D91" w14:textId="7C16A37E" w:rsidR="008D531F" w:rsidRPr="002F7198" w:rsidRDefault="008D531F" w:rsidP="008D531F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0E7EE8">
              <w:rPr>
                <w:rFonts w:ascii="Arial" w:hAnsi="Arial" w:cs="Arial"/>
                <w:sz w:val="24"/>
                <w:szCs w:val="24"/>
                <w:lang w:val="en-GB"/>
              </w:rPr>
              <w:t>Thanks a million. Have a great day.</w:t>
            </w:r>
          </w:p>
        </w:tc>
      </w:tr>
    </w:tbl>
    <w:p w14:paraId="67467762" w14:textId="01ED87CF" w:rsidR="00E40DCA" w:rsidRPr="00BA404D" w:rsidRDefault="00F17829">
      <w:pPr>
        <w:rPr>
          <w:rFonts w:ascii="Arial" w:hAnsi="Arial" w:cs="Arial"/>
        </w:rPr>
      </w:pPr>
      <w:r w:rsidRPr="00F17829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86912" behindDoc="0" locked="0" layoutInCell="1" allowOverlap="1" wp14:anchorId="7B99497E" wp14:editId="6F57AC09">
                <wp:simplePos x="0" y="0"/>
                <wp:positionH relativeFrom="column">
                  <wp:posOffset>5284520</wp:posOffset>
                </wp:positionH>
                <wp:positionV relativeFrom="paragraph">
                  <wp:posOffset>4157</wp:posOffset>
                </wp:positionV>
                <wp:extent cx="1157605" cy="1404620"/>
                <wp:effectExtent l="0" t="0" r="0" b="0"/>
                <wp:wrapNone/>
                <wp:docPr id="26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760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A1CEB2" w14:textId="77777777" w:rsidR="00F17829" w:rsidRDefault="00F17829" w:rsidP="00F17829">
                            <w:pPr>
                              <w:jc w:val="center"/>
                              <w:rPr>
                                <w:rFonts w:ascii="Arial" w:eastAsia="Calibri" w:hAnsi="Arial" w:cs="Times New Roman"/>
                                <w:b/>
                                <w:color w:val="1A3C6E"/>
                                <w:sz w:val="24"/>
                                <w:lang w:val="de-DE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ACC1437" wp14:editId="4230638A">
                                  <wp:extent cx="977900" cy="1036320"/>
                                  <wp:effectExtent l="0" t="0" r="0" b="0"/>
                                  <wp:docPr id="27" name="Grafik 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Grafik 3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9" cstate="print">
                                            <a:clrChange>
                                              <a:clrFrom>
                                                <a:srgbClr val="F1EFEC"/>
                                              </a:clrFrom>
                                              <a:clrTo>
                                                <a:srgbClr val="F1EFEC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77900" cy="10363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48343C8" w14:textId="77777777" w:rsidR="00F17829" w:rsidRPr="00F17829" w:rsidRDefault="00F17829" w:rsidP="00F17829">
                            <w:pPr>
                              <w:rPr>
                                <w:lang w:val="de-DE"/>
                              </w:rPr>
                            </w:pPr>
                            <w:r>
                              <w:rPr>
                                <w:rFonts w:ascii="Arial" w:eastAsia="Calibri" w:hAnsi="Arial" w:cs="Times New Roman"/>
                                <w:b/>
                                <w:color w:val="1A3C6E"/>
                                <w:sz w:val="24"/>
                                <w:lang w:val="de-DE"/>
                              </w:rPr>
                              <w:t xml:space="preserve"> </w:t>
                            </w:r>
                            <w:proofErr w:type="spellStart"/>
                            <w:r w:rsidRPr="004221D3">
                              <w:rPr>
                                <w:rFonts w:ascii="Arial" w:eastAsia="Calibri" w:hAnsi="Arial" w:cs="Times New Roman"/>
                                <w:b/>
                                <w:color w:val="1A3C6E"/>
                                <w:sz w:val="24"/>
                                <w:lang w:val="de-DE"/>
                              </w:rPr>
                              <w:t>NextStep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B99497E" id="_x0000_s1027" type="#_x0000_t202" style="position:absolute;margin-left:416.1pt;margin-top:.35pt;width:91.15pt;height:110.6pt;z-index:2516869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" filled="f" stroked="f">
                <v:textbox style="mso-fit-shape-to-text:t">
                  <w:txbxContent>
                    <w:p w14:paraId="32A1CEB2" w14:textId="77777777" w:rsidR="00F17829" w:rsidRDefault="00F17829" w:rsidP="00F17829">
                      <w:pPr>
                        <w:jc w:val="center"/>
                        <w:rPr>
                          <w:rFonts w:ascii="Arial" w:eastAsia="Calibri" w:hAnsi="Arial" w:cs="Times New Roman"/>
                          <w:b/>
                          <w:color w:val="1A3C6E"/>
                          <w:sz w:val="24"/>
                          <w:lang w:val="de-DE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ACC1437" wp14:editId="4230638A">
                            <wp:extent cx="977900" cy="1036320"/>
                            <wp:effectExtent l="0" t="0" r="0" b="0"/>
                            <wp:docPr id="27" name="Grafik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Grafik 3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9" cstate="print">
                                      <a:clrChange>
                                        <a:clrFrom>
                                          <a:srgbClr val="F1EFEC"/>
                                        </a:clrFrom>
                                        <a:clrTo>
                                          <a:srgbClr val="F1EFEC">
                                            <a:alpha val="0"/>
                                          </a:srgbClr>
                                        </a:clrTo>
                                      </a:clrChang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77900" cy="10363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48343C8" w14:textId="77777777" w:rsidR="00F17829" w:rsidRPr="00F17829" w:rsidRDefault="00F17829" w:rsidP="00F17829">
                      <w:pPr>
                        <w:rPr>
                          <w:lang w:val="de-DE"/>
                        </w:rPr>
                      </w:pPr>
                      <w:r>
                        <w:rPr>
                          <w:rFonts w:ascii="Arial" w:eastAsia="Calibri" w:hAnsi="Arial" w:cs="Times New Roman"/>
                          <w:b/>
                          <w:color w:val="1A3C6E"/>
                          <w:sz w:val="24"/>
                          <w:lang w:val="de-DE"/>
                        </w:rPr>
                        <w:t xml:space="preserve"> </w:t>
                      </w:r>
                      <w:proofErr w:type="spellStart"/>
                      <w:r w:rsidRPr="004221D3">
                        <w:rPr>
                          <w:rFonts w:ascii="Arial" w:eastAsia="Calibri" w:hAnsi="Arial" w:cs="Times New Roman"/>
                          <w:b/>
                          <w:color w:val="1A3C6E"/>
                          <w:sz w:val="24"/>
                          <w:lang w:val="de-DE"/>
                        </w:rPr>
                        <w:t>NextStep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4221D3" w:rsidRPr="00BA404D">
        <w:rPr>
          <w:rFonts w:ascii="Arial" w:hAnsi="Arial" w:cs="Arial"/>
        </w:rPr>
        <w:br w:type="page"/>
      </w:r>
    </w:p>
    <w:p w14:paraId="0561C496" w14:textId="0C994CBD" w:rsidR="004221D3" w:rsidRDefault="002916DD" w:rsidP="002714A6">
      <w:pPr>
        <w:pStyle w:val="berschrift1"/>
        <w:spacing w:line="360" w:lineRule="auto"/>
        <w:rPr>
          <w:rFonts w:ascii="Arial" w:hAnsi="Arial" w:cs="Arial"/>
          <w:sz w:val="56"/>
          <w:szCs w:val="56"/>
        </w:rPr>
      </w:pPr>
      <w:r w:rsidRPr="002916DD">
        <w:rPr>
          <w:rFonts w:ascii="Arial" w:hAnsi="Arial" w:cs="Arial"/>
          <w:noProof/>
          <w:sz w:val="44"/>
          <w:szCs w:val="44"/>
          <w:lang w:val="de-DE"/>
        </w:rPr>
        <w:drawing>
          <wp:anchor distT="0" distB="0" distL="114300" distR="114300" simplePos="0" relativeHeight="251677696" behindDoc="0" locked="0" layoutInCell="1" allowOverlap="1" wp14:anchorId="7BC3223A" wp14:editId="61CB44B3">
            <wp:simplePos x="0" y="0"/>
            <wp:positionH relativeFrom="column">
              <wp:posOffset>4728689</wp:posOffset>
            </wp:positionH>
            <wp:positionV relativeFrom="paragraph">
              <wp:posOffset>-163760</wp:posOffset>
            </wp:positionV>
            <wp:extent cx="1687945" cy="1630393"/>
            <wp:effectExtent l="0" t="0" r="0" b="0"/>
            <wp:wrapNone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58526">
                      <a:off x="0" y="0"/>
                      <a:ext cx="1687945" cy="1630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E7EE8" w:rsidRPr="000E7EE8">
        <w:rPr>
          <w:rFonts w:ascii="Arial" w:hAnsi="Arial" w:cs="Arial"/>
          <w:sz w:val="56"/>
          <w:szCs w:val="56"/>
        </w:rPr>
        <w:t>Task Card</w:t>
      </w:r>
    </w:p>
    <w:p w14:paraId="086709B8" w14:textId="3A05D3C0" w:rsidR="004221D3" w:rsidRPr="00F61355" w:rsidRDefault="004221D3" w:rsidP="004221D3">
      <w:pPr>
        <w:pStyle w:val="berschrift1"/>
        <w:spacing w:after="240"/>
        <w:rPr>
          <w:rFonts w:ascii="Arial" w:hAnsi="Arial" w:cs="Arial"/>
          <w:sz w:val="44"/>
          <w:szCs w:val="44"/>
        </w:rPr>
      </w:pPr>
      <w:r w:rsidRPr="004221D3">
        <w:rPr>
          <w:rFonts w:ascii="Arial" w:hAnsi="Arial" w:cs="Arial"/>
          <w:sz w:val="44"/>
          <w:szCs w:val="44"/>
        </w:rPr>
        <w:t>A Product’s Journey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2622"/>
        <w:gridCol w:w="7340"/>
      </w:tblGrid>
      <w:tr w:rsidR="004221D3" w:rsidRPr="000E7EE8" w14:paraId="00F7A361" w14:textId="77777777" w:rsidTr="00B07137">
        <w:tc>
          <w:tcPr>
            <w:tcW w:w="2629" w:type="dxa"/>
            <w:shd w:val="clear" w:color="auto" w:fill="D0E7C7"/>
          </w:tcPr>
          <w:p w14:paraId="4845737F" w14:textId="77777777" w:rsidR="004221D3" w:rsidRPr="000E7EE8" w:rsidRDefault="004221D3" w:rsidP="004221D3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0E7EE8">
              <w:rPr>
                <w:rFonts w:ascii="Arial" w:hAnsi="Arial" w:cs="Arial"/>
                <w:b/>
                <w:color w:val="1A3C6E"/>
                <w:sz w:val="24"/>
                <w:szCs w:val="24"/>
              </w:rPr>
              <w:t>Area</w:t>
            </w:r>
          </w:p>
        </w:tc>
        <w:tc>
          <w:tcPr>
            <w:tcW w:w="7370" w:type="dxa"/>
            <w:shd w:val="clear" w:color="auto" w:fill="E4F1DF"/>
          </w:tcPr>
          <w:p w14:paraId="2B6C9E0A" w14:textId="36E85FB4" w:rsidR="004221D3" w:rsidRPr="004221D3" w:rsidRDefault="004221D3" w:rsidP="004221D3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4221D3">
              <w:rPr>
                <w:rFonts w:ascii="Arial" w:hAnsi="Arial" w:cs="Arial"/>
                <w:sz w:val="24"/>
                <w:szCs w:val="24"/>
              </w:rPr>
              <w:t>cross-departmental – value chain</w:t>
            </w:r>
          </w:p>
        </w:tc>
      </w:tr>
      <w:tr w:rsidR="004221D3" w:rsidRPr="000E7EE8" w14:paraId="108C1065" w14:textId="77777777" w:rsidTr="00B07137">
        <w:tc>
          <w:tcPr>
            <w:tcW w:w="2629" w:type="dxa"/>
            <w:shd w:val="clear" w:color="auto" w:fill="D0E7C7"/>
          </w:tcPr>
          <w:p w14:paraId="37436720" w14:textId="77777777" w:rsidR="004221D3" w:rsidRPr="000E7EE8" w:rsidRDefault="004221D3" w:rsidP="004221D3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0E7EE8">
              <w:rPr>
                <w:rFonts w:ascii="Arial" w:hAnsi="Arial" w:cs="Arial"/>
                <w:b/>
                <w:color w:val="1A3C6E"/>
                <w:sz w:val="24"/>
                <w:szCs w:val="24"/>
              </w:rPr>
              <w:t>Duration</w:t>
            </w:r>
          </w:p>
        </w:tc>
        <w:tc>
          <w:tcPr>
            <w:tcW w:w="7370" w:type="dxa"/>
            <w:shd w:val="clear" w:color="auto" w:fill="E4F1DF"/>
          </w:tcPr>
          <w:p w14:paraId="2FD81AE2" w14:textId="6A099E85" w:rsidR="004221D3" w:rsidRPr="004221D3" w:rsidRDefault="004221D3" w:rsidP="004221D3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4221D3">
              <w:rPr>
                <w:rFonts w:ascii="Arial" w:hAnsi="Arial" w:cs="Arial"/>
                <w:sz w:val="24"/>
                <w:szCs w:val="24"/>
              </w:rPr>
              <w:t>approx. 60 minutes</w:t>
            </w:r>
          </w:p>
        </w:tc>
      </w:tr>
      <w:tr w:rsidR="004221D3" w:rsidRPr="000E7EE8" w14:paraId="22AA802A" w14:textId="77777777" w:rsidTr="00B07137">
        <w:tc>
          <w:tcPr>
            <w:tcW w:w="2629" w:type="dxa"/>
            <w:shd w:val="clear" w:color="auto" w:fill="D0E7C7"/>
          </w:tcPr>
          <w:p w14:paraId="685DA052" w14:textId="77777777" w:rsidR="004221D3" w:rsidRPr="000E7EE8" w:rsidRDefault="004221D3" w:rsidP="004221D3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0E7EE8">
              <w:rPr>
                <w:rFonts w:ascii="Arial" w:hAnsi="Arial" w:cs="Arial"/>
                <w:b/>
                <w:color w:val="1A3C6E"/>
                <w:sz w:val="24"/>
                <w:szCs w:val="24"/>
              </w:rPr>
              <w:t>What you need</w:t>
            </w:r>
          </w:p>
        </w:tc>
        <w:tc>
          <w:tcPr>
            <w:tcW w:w="7370" w:type="dxa"/>
            <w:shd w:val="clear" w:color="auto" w:fill="E4F1DF"/>
          </w:tcPr>
          <w:p w14:paraId="6ADC5B61" w14:textId="1567D1F5" w:rsidR="004221D3" w:rsidRPr="004221D3" w:rsidRDefault="004221D3" w:rsidP="004221D3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4221D3">
              <w:rPr>
                <w:rFonts w:ascii="Arial" w:hAnsi="Arial" w:cs="Arial"/>
                <w:sz w:val="24"/>
                <w:szCs w:val="24"/>
              </w:rPr>
              <w:t>observation in various areas; 1–2 short conversations with employees (5–10 min each)</w:t>
            </w:r>
          </w:p>
        </w:tc>
      </w:tr>
      <w:tr w:rsidR="004221D3" w:rsidRPr="000E7EE8" w14:paraId="7D6E6600" w14:textId="77777777" w:rsidTr="00B07137">
        <w:tc>
          <w:tcPr>
            <w:tcW w:w="2629" w:type="dxa"/>
            <w:shd w:val="clear" w:color="auto" w:fill="D0E7C7"/>
          </w:tcPr>
          <w:p w14:paraId="0203A2B4" w14:textId="77777777" w:rsidR="004221D3" w:rsidRPr="000E7EE8" w:rsidRDefault="004221D3" w:rsidP="004221D3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0E7EE8">
              <w:rPr>
                <w:rFonts w:ascii="Arial" w:hAnsi="Arial" w:cs="Arial"/>
                <w:b/>
                <w:color w:val="1A3C6E"/>
                <w:sz w:val="24"/>
                <w:szCs w:val="24"/>
              </w:rPr>
              <w:t>Your task</w:t>
            </w:r>
          </w:p>
        </w:tc>
        <w:tc>
          <w:tcPr>
            <w:tcW w:w="7370" w:type="dxa"/>
            <w:shd w:val="clear" w:color="auto" w:fill="E4F1DF"/>
          </w:tcPr>
          <w:p w14:paraId="44C4C61C" w14:textId="5BD904C5" w:rsidR="004221D3" w:rsidRDefault="004221D3" w:rsidP="004221D3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A3311C">
              <w:rPr>
                <w:rFonts w:ascii="Arial" w:hAnsi="Arial" w:cs="Arial"/>
                <w:b/>
                <w:bCs/>
                <w:sz w:val="24"/>
                <w:szCs w:val="24"/>
              </w:rPr>
              <w:t>1</w:t>
            </w:r>
            <w:r w:rsidRPr="004221D3">
              <w:rPr>
                <w:rFonts w:ascii="Arial" w:hAnsi="Arial" w:cs="Arial"/>
                <w:sz w:val="24"/>
                <w:szCs w:val="24"/>
              </w:rPr>
              <w:t xml:space="preserve"> Choose one product or service of the company.</w:t>
            </w:r>
          </w:p>
          <w:p w14:paraId="2AC1E924" w14:textId="2F98DAC0" w:rsidR="004221D3" w:rsidRDefault="004221D3" w:rsidP="004221D3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A3311C">
              <w:rPr>
                <w:rFonts w:ascii="Arial" w:hAnsi="Arial" w:cs="Arial"/>
                <w:b/>
                <w:bCs/>
                <w:sz w:val="24"/>
                <w:szCs w:val="24"/>
              </w:rPr>
              <w:t>2</w:t>
            </w:r>
            <w:r w:rsidRPr="004221D3">
              <w:rPr>
                <w:rFonts w:ascii="Arial" w:hAnsi="Arial" w:cs="Arial"/>
                <w:sz w:val="24"/>
                <w:szCs w:val="24"/>
              </w:rPr>
              <w:t xml:space="preserve"> Trace its journey: Where do the materials come from? What steps does the product go through in the company? How does it reach the customer?</w:t>
            </w:r>
          </w:p>
          <w:p w14:paraId="608585E4" w14:textId="160CC1C8" w:rsidR="004221D3" w:rsidRPr="004221D3" w:rsidRDefault="004221D3" w:rsidP="004221D3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A3311C">
              <w:rPr>
                <w:rFonts w:ascii="Arial" w:hAnsi="Arial" w:cs="Arial"/>
                <w:b/>
                <w:bCs/>
                <w:sz w:val="24"/>
                <w:szCs w:val="24"/>
              </w:rPr>
              <w:t>3</w:t>
            </w:r>
            <w:r w:rsidRPr="004221D3">
              <w:rPr>
                <w:rFonts w:ascii="Arial" w:hAnsi="Arial" w:cs="Arial"/>
                <w:sz w:val="24"/>
                <w:szCs w:val="24"/>
              </w:rPr>
              <w:t xml:space="preserve"> Draw the journey as a picture chain or a flow chart. Mark where people from different countries are involved.</w:t>
            </w:r>
          </w:p>
        </w:tc>
      </w:tr>
      <w:tr w:rsidR="004221D3" w:rsidRPr="000E7EE8" w14:paraId="29A3A873" w14:textId="77777777" w:rsidTr="00B07137">
        <w:tc>
          <w:tcPr>
            <w:tcW w:w="2629" w:type="dxa"/>
            <w:shd w:val="clear" w:color="auto" w:fill="D0E7C7"/>
          </w:tcPr>
          <w:p w14:paraId="0F4C0D9B" w14:textId="77777777" w:rsidR="004221D3" w:rsidRPr="000E7EE8" w:rsidRDefault="004221D3" w:rsidP="004221D3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0E7EE8">
              <w:rPr>
                <w:rFonts w:ascii="Arial" w:hAnsi="Arial" w:cs="Arial"/>
                <w:b/>
                <w:color w:val="1A3C6E"/>
                <w:sz w:val="24"/>
                <w:szCs w:val="24"/>
              </w:rPr>
              <w:t>Result</w:t>
            </w:r>
          </w:p>
        </w:tc>
        <w:tc>
          <w:tcPr>
            <w:tcW w:w="7370" w:type="dxa"/>
            <w:shd w:val="clear" w:color="auto" w:fill="E4F1DF"/>
          </w:tcPr>
          <w:p w14:paraId="73B2B3AB" w14:textId="5A73097F" w:rsidR="004221D3" w:rsidRPr="004221D3" w:rsidRDefault="004221D3" w:rsidP="004221D3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4221D3">
              <w:rPr>
                <w:rFonts w:ascii="Arial" w:hAnsi="Arial" w:cs="Arial"/>
                <w:sz w:val="24"/>
                <w:szCs w:val="24"/>
              </w:rPr>
              <w:t>illustrated flow chart or picture chain (</w:t>
            </w:r>
            <w:r w:rsidR="007A7B40">
              <w:rPr>
                <w:rFonts w:ascii="Arial" w:hAnsi="Arial" w:cs="Arial"/>
                <w:sz w:val="24"/>
                <w:szCs w:val="24"/>
              </w:rPr>
              <w:t>one</w:t>
            </w:r>
            <w:r w:rsidRPr="004221D3">
              <w:rPr>
                <w:rFonts w:ascii="Arial" w:hAnsi="Arial" w:cs="Arial"/>
                <w:sz w:val="24"/>
                <w:szCs w:val="24"/>
              </w:rPr>
              <w:t xml:space="preserve"> page)</w:t>
            </w:r>
          </w:p>
        </w:tc>
      </w:tr>
      <w:tr w:rsidR="004221D3" w:rsidRPr="000E7EE8" w14:paraId="5C86DF0B" w14:textId="77777777" w:rsidTr="00B07137">
        <w:tc>
          <w:tcPr>
            <w:tcW w:w="2629" w:type="dxa"/>
            <w:shd w:val="clear" w:color="auto" w:fill="D0E7C7"/>
          </w:tcPr>
          <w:p w14:paraId="06820B0A" w14:textId="77777777" w:rsidR="004221D3" w:rsidRPr="000E7EE8" w:rsidRDefault="004221D3" w:rsidP="004221D3">
            <w:pPr>
              <w:spacing w:before="60" w:after="60"/>
              <w:rPr>
                <w:rFonts w:ascii="Arial" w:hAnsi="Arial" w:cs="Arial"/>
                <w:b/>
                <w:bCs/>
                <w:color w:val="1A3C6E"/>
                <w:sz w:val="24"/>
                <w:szCs w:val="24"/>
              </w:rPr>
            </w:pPr>
            <w:r w:rsidRPr="000E7EE8">
              <w:rPr>
                <w:rFonts w:ascii="Arial" w:hAnsi="Arial" w:cs="Arial"/>
                <w:b/>
                <w:bCs/>
                <w:color w:val="1A3C6E"/>
                <w:sz w:val="24"/>
                <w:szCs w:val="24"/>
              </w:rPr>
              <w:t>What you gain</w:t>
            </w:r>
          </w:p>
        </w:tc>
        <w:tc>
          <w:tcPr>
            <w:tcW w:w="7370" w:type="dxa"/>
            <w:shd w:val="clear" w:color="auto" w:fill="E4F1DF"/>
          </w:tcPr>
          <w:p w14:paraId="45EE2825" w14:textId="57494FD8" w:rsidR="004221D3" w:rsidRPr="004221D3" w:rsidRDefault="004221D3" w:rsidP="004221D3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4221D3">
              <w:rPr>
                <w:rFonts w:ascii="Arial" w:hAnsi="Arial" w:cs="Arial"/>
                <w:sz w:val="24"/>
                <w:szCs w:val="24"/>
              </w:rPr>
              <w:t>global supply chains (geography), production steps (technology), value creation (economics)</w:t>
            </w:r>
          </w:p>
        </w:tc>
      </w:tr>
    </w:tbl>
    <w:p w14:paraId="5C6D766C" w14:textId="77777777" w:rsidR="00737945" w:rsidRPr="00737945" w:rsidRDefault="00737945" w:rsidP="00737945">
      <w:pPr>
        <w:spacing w:after="120"/>
        <w:rPr>
          <w:rFonts w:ascii="Arial" w:hAnsi="Arial" w:cs="Arial"/>
          <w:sz w:val="2"/>
          <w:szCs w:val="2"/>
        </w:rPr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72"/>
      </w:tblGrid>
      <w:tr w:rsidR="00737945" w:rsidRPr="00737945" w14:paraId="120BAE15" w14:textId="77777777" w:rsidTr="00300444">
        <w:trPr>
          <w:trHeight w:val="974"/>
        </w:trPr>
        <w:tc>
          <w:tcPr>
            <w:tcW w:w="9972" w:type="dxa"/>
          </w:tcPr>
          <w:p w14:paraId="6E64FFA6" w14:textId="77777777" w:rsidR="00737945" w:rsidRPr="00737945" w:rsidRDefault="00737945" w:rsidP="00300444">
            <w:pPr>
              <w:spacing w:before="240" w:after="240"/>
              <w:rPr>
                <w:rFonts w:ascii="Arial" w:hAnsi="Arial" w:cs="Arial"/>
                <w:bCs/>
                <w:color w:val="1A3C6E"/>
                <w:sz w:val="2"/>
                <w:szCs w:val="2"/>
              </w:rPr>
            </w:pPr>
            <w:r w:rsidRPr="00737945">
              <w:rPr>
                <w:rFonts w:ascii="Arial" w:hAnsi="Arial" w:cs="Arial"/>
                <w:bCs/>
                <w:noProof/>
                <w:color w:val="1A3C6E"/>
                <w:sz w:val="2"/>
                <w:szCs w:val="2"/>
              </w:rPr>
              <w:drawing>
                <wp:anchor distT="0" distB="0" distL="114300" distR="114300" simplePos="0" relativeHeight="251662336" behindDoc="1" locked="0" layoutInCell="1" allowOverlap="1" wp14:anchorId="682E5F05" wp14:editId="56002F50">
                  <wp:simplePos x="0" y="0"/>
                  <wp:positionH relativeFrom="column">
                    <wp:posOffset>27940</wp:posOffset>
                  </wp:positionH>
                  <wp:positionV relativeFrom="paragraph">
                    <wp:posOffset>-635</wp:posOffset>
                  </wp:positionV>
                  <wp:extent cx="640080" cy="860425"/>
                  <wp:effectExtent l="4127" t="0" r="0" b="0"/>
                  <wp:wrapSquare wrapText="bothSides"/>
                  <wp:docPr id="43" name="Bild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640080" cy="860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3B06B28" w14:textId="77777777" w:rsidR="00737945" w:rsidRPr="00737945" w:rsidRDefault="00737945" w:rsidP="00300444">
            <w:pPr>
              <w:spacing w:after="0"/>
              <w:rPr>
                <w:rFonts w:ascii="Arial" w:hAnsi="Arial" w:cs="Arial"/>
                <w:b/>
                <w:color w:val="1A3C6E"/>
                <w:sz w:val="2"/>
                <w:szCs w:val="2"/>
              </w:rPr>
            </w:pPr>
            <w:r w:rsidRPr="00737945">
              <w:rPr>
                <w:rFonts w:ascii="Arial" w:hAnsi="Arial" w:cs="Arial"/>
                <w:b/>
                <w:color w:val="1A3C6E"/>
                <w:sz w:val="44"/>
                <w:szCs w:val="44"/>
              </w:rPr>
              <w:t>Useful Phrases</w:t>
            </w:r>
          </w:p>
        </w:tc>
      </w:tr>
    </w:tbl>
    <w:p w14:paraId="65221938" w14:textId="77777777" w:rsidR="00737945" w:rsidRPr="00737945" w:rsidRDefault="00737945" w:rsidP="00737945">
      <w:pPr>
        <w:rPr>
          <w:rFonts w:ascii="Arial" w:hAnsi="Arial" w:cs="Arial"/>
          <w:sz w:val="2"/>
          <w:szCs w:val="2"/>
        </w:rPr>
      </w:pPr>
    </w:p>
    <w:tbl>
      <w:tblPr>
        <w:tblStyle w:val="Tabellenraster"/>
        <w:tblW w:w="0" w:type="auto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9962"/>
      </w:tblGrid>
      <w:tr w:rsidR="004221D3" w:rsidRPr="000E7EE8" w14:paraId="1594265F" w14:textId="77777777" w:rsidTr="00F17829">
        <w:tc>
          <w:tcPr>
            <w:tcW w:w="9962" w:type="dxa"/>
            <w:shd w:val="clear" w:color="auto" w:fill="DCE5F4"/>
          </w:tcPr>
          <w:p w14:paraId="0DE4977C" w14:textId="6E758EBB" w:rsidR="004221D3" w:rsidRPr="000E7EE8" w:rsidRDefault="004221D3" w:rsidP="004221D3">
            <w:pPr>
              <w:spacing w:before="60" w:after="60"/>
              <w:rPr>
                <w:rFonts w:ascii="Arial" w:hAnsi="Arial" w:cs="Arial"/>
                <w:sz w:val="24"/>
                <w:szCs w:val="24"/>
                <w:lang w:val="en-GB"/>
              </w:rPr>
            </w:pPr>
            <w:r w:rsidRPr="004221D3">
              <w:rPr>
                <w:rFonts w:ascii="Arial" w:hAnsi="Arial" w:cs="Arial"/>
                <w:sz w:val="24"/>
                <w:szCs w:val="24"/>
                <w:lang w:val="en-GB"/>
              </w:rPr>
              <w:t>Where does this product come from originally?</w:t>
            </w:r>
          </w:p>
        </w:tc>
      </w:tr>
      <w:tr w:rsidR="004221D3" w:rsidRPr="000E7EE8" w14:paraId="22CC16EF" w14:textId="77777777" w:rsidTr="00F17829">
        <w:tc>
          <w:tcPr>
            <w:tcW w:w="9962" w:type="dxa"/>
            <w:shd w:val="clear" w:color="auto" w:fill="DCE5F4"/>
          </w:tcPr>
          <w:p w14:paraId="6F90D86F" w14:textId="0478CE0E" w:rsidR="004221D3" w:rsidRPr="000E7EE8" w:rsidRDefault="004221D3" w:rsidP="004221D3">
            <w:pPr>
              <w:spacing w:before="60" w:after="60"/>
              <w:rPr>
                <w:rFonts w:ascii="Arial" w:hAnsi="Arial" w:cs="Arial"/>
                <w:sz w:val="24"/>
                <w:szCs w:val="24"/>
                <w:lang w:val="en-GB"/>
              </w:rPr>
            </w:pPr>
            <w:r w:rsidRPr="004221D3">
              <w:rPr>
                <w:rFonts w:ascii="Arial" w:hAnsi="Arial" w:cs="Arial"/>
                <w:sz w:val="24"/>
                <w:szCs w:val="24"/>
                <w:lang w:val="en-GB"/>
              </w:rPr>
              <w:t>What happens to the product at this stage?</w:t>
            </w:r>
          </w:p>
        </w:tc>
      </w:tr>
      <w:tr w:rsidR="004221D3" w:rsidRPr="000E7EE8" w14:paraId="183310FE" w14:textId="77777777" w:rsidTr="00F17829">
        <w:tc>
          <w:tcPr>
            <w:tcW w:w="9962" w:type="dxa"/>
            <w:shd w:val="clear" w:color="auto" w:fill="DCE5F4"/>
          </w:tcPr>
          <w:p w14:paraId="0A988500" w14:textId="05756E9A" w:rsidR="004221D3" w:rsidRPr="000E7EE8" w:rsidRDefault="004221D3" w:rsidP="004221D3">
            <w:pPr>
              <w:spacing w:before="60" w:after="60"/>
              <w:rPr>
                <w:rFonts w:ascii="Arial" w:hAnsi="Arial" w:cs="Arial"/>
                <w:sz w:val="24"/>
                <w:szCs w:val="24"/>
                <w:lang w:val="en-GB"/>
              </w:rPr>
            </w:pPr>
            <w:r w:rsidRPr="004221D3">
              <w:rPr>
                <w:rFonts w:ascii="Arial" w:hAnsi="Arial" w:cs="Arial"/>
                <w:sz w:val="24"/>
                <w:szCs w:val="24"/>
                <w:lang w:val="en-GB"/>
              </w:rPr>
              <w:t>How does the product get to the customer?</w:t>
            </w:r>
          </w:p>
        </w:tc>
      </w:tr>
      <w:tr w:rsidR="004221D3" w:rsidRPr="000E7EE8" w14:paraId="29263668" w14:textId="77777777" w:rsidTr="00F17829">
        <w:tc>
          <w:tcPr>
            <w:tcW w:w="9962" w:type="dxa"/>
            <w:shd w:val="clear" w:color="auto" w:fill="DCE5F4"/>
          </w:tcPr>
          <w:p w14:paraId="7A1F9864" w14:textId="54CA8180" w:rsidR="004221D3" w:rsidRPr="000E7EE8" w:rsidRDefault="004221D3" w:rsidP="004221D3">
            <w:pPr>
              <w:spacing w:before="60" w:after="60"/>
              <w:rPr>
                <w:rFonts w:ascii="Arial" w:hAnsi="Arial" w:cs="Arial"/>
                <w:sz w:val="24"/>
                <w:szCs w:val="24"/>
                <w:lang w:val="en-GB"/>
              </w:rPr>
            </w:pPr>
            <w:r w:rsidRPr="004221D3">
              <w:rPr>
                <w:rFonts w:ascii="Arial" w:hAnsi="Arial" w:cs="Arial"/>
                <w:sz w:val="24"/>
                <w:szCs w:val="24"/>
                <w:lang w:val="en-GB"/>
              </w:rPr>
              <w:t>What countries are involved in the process?</w:t>
            </w:r>
          </w:p>
        </w:tc>
      </w:tr>
      <w:tr w:rsidR="004221D3" w:rsidRPr="000E7EE8" w14:paraId="6718CC43" w14:textId="77777777" w:rsidTr="00F17829">
        <w:tc>
          <w:tcPr>
            <w:tcW w:w="9962" w:type="dxa"/>
            <w:shd w:val="clear" w:color="auto" w:fill="DCE5F4"/>
          </w:tcPr>
          <w:p w14:paraId="77071E0D" w14:textId="5793C224" w:rsidR="004221D3" w:rsidRPr="004221D3" w:rsidRDefault="004221D3" w:rsidP="004221D3">
            <w:pPr>
              <w:spacing w:before="60" w:after="60"/>
              <w:rPr>
                <w:rFonts w:ascii="Arial" w:hAnsi="Arial" w:cs="Arial"/>
                <w:sz w:val="24"/>
                <w:szCs w:val="24"/>
                <w:lang w:val="en-GB"/>
              </w:rPr>
            </w:pPr>
            <w:r w:rsidRPr="004221D3">
              <w:rPr>
                <w:rFonts w:ascii="Arial" w:hAnsi="Arial" w:cs="Arial"/>
                <w:sz w:val="24"/>
                <w:szCs w:val="24"/>
              </w:rPr>
              <w:t xml:space="preserve">What are the steps in taking </w:t>
            </w:r>
            <w:r>
              <w:rPr>
                <w:rFonts w:ascii="Arial" w:hAnsi="Arial" w:cs="Arial"/>
                <w:sz w:val="24"/>
                <w:szCs w:val="24"/>
              </w:rPr>
              <w:t>this</w:t>
            </w:r>
            <w:r w:rsidRPr="004221D3">
              <w:rPr>
                <w:rFonts w:ascii="Arial" w:hAnsi="Arial" w:cs="Arial"/>
                <w:sz w:val="24"/>
                <w:szCs w:val="24"/>
              </w:rPr>
              <w:t xml:space="preserve"> product from concept to market launch?</w:t>
            </w:r>
          </w:p>
        </w:tc>
      </w:tr>
      <w:tr w:rsidR="004221D3" w:rsidRPr="000E7EE8" w14:paraId="56B26E77" w14:textId="77777777" w:rsidTr="00F17829">
        <w:tc>
          <w:tcPr>
            <w:tcW w:w="9962" w:type="dxa"/>
            <w:shd w:val="clear" w:color="auto" w:fill="DCE5F4"/>
          </w:tcPr>
          <w:p w14:paraId="6C5D69D8" w14:textId="77079B2F" w:rsidR="004221D3" w:rsidRPr="004221D3" w:rsidRDefault="004221D3" w:rsidP="004221D3">
            <w:pPr>
              <w:spacing w:before="60" w:after="60"/>
              <w:rPr>
                <w:rFonts w:ascii="Arial" w:hAnsi="Arial" w:cs="Arial"/>
                <w:sz w:val="24"/>
                <w:szCs w:val="24"/>
                <w:lang w:val="en-GB"/>
              </w:rPr>
            </w:pPr>
            <w:r w:rsidRPr="004221D3">
              <w:rPr>
                <w:rFonts w:ascii="Arial" w:hAnsi="Arial" w:cs="Arial"/>
                <w:sz w:val="24"/>
                <w:szCs w:val="24"/>
                <w:lang w:val="en-GB"/>
              </w:rPr>
              <w:t xml:space="preserve">Could </w:t>
            </w:r>
            <w:r w:rsidR="007A7B40">
              <w:rPr>
                <w:rFonts w:ascii="Arial" w:hAnsi="Arial" w:cs="Arial"/>
                <w:sz w:val="24"/>
                <w:szCs w:val="24"/>
                <w:lang w:val="en-GB"/>
              </w:rPr>
              <w:t>you show me</w:t>
            </w:r>
            <w:r w:rsidRPr="004221D3">
              <w:rPr>
                <w:rFonts w:ascii="Arial" w:hAnsi="Arial" w:cs="Arial"/>
                <w:sz w:val="24"/>
                <w:szCs w:val="24"/>
                <w:lang w:val="en-GB"/>
              </w:rPr>
              <w:t xml:space="preserve"> how this step works in practice?</w:t>
            </w:r>
          </w:p>
        </w:tc>
      </w:tr>
      <w:tr w:rsidR="004221D3" w:rsidRPr="000E7EE8" w14:paraId="6568155E" w14:textId="77777777" w:rsidTr="00F17829">
        <w:tc>
          <w:tcPr>
            <w:tcW w:w="9962" w:type="dxa"/>
            <w:shd w:val="clear" w:color="auto" w:fill="DCE5F4"/>
          </w:tcPr>
          <w:p w14:paraId="3E5F3459" w14:textId="5A5B635C" w:rsidR="004221D3" w:rsidRPr="004221D3" w:rsidRDefault="004221D3" w:rsidP="004221D3">
            <w:pPr>
              <w:spacing w:before="60" w:after="60"/>
              <w:rPr>
                <w:rFonts w:ascii="Arial" w:hAnsi="Arial" w:cs="Arial"/>
                <w:sz w:val="24"/>
                <w:szCs w:val="24"/>
                <w:lang w:val="en-GB"/>
              </w:rPr>
            </w:pPr>
            <w:r w:rsidRPr="004221D3">
              <w:rPr>
                <w:rFonts w:ascii="Arial" w:hAnsi="Arial" w:cs="Arial"/>
                <w:sz w:val="24"/>
                <w:szCs w:val="24"/>
                <w:lang w:val="en-GB"/>
              </w:rPr>
              <w:t xml:space="preserve">Just following up on </w:t>
            </w:r>
            <w:r w:rsidR="008D531F">
              <w:rPr>
                <w:rFonts w:ascii="Arial" w:hAnsi="Arial" w:cs="Arial"/>
                <w:sz w:val="24"/>
                <w:szCs w:val="24"/>
                <w:lang w:val="en-GB"/>
              </w:rPr>
              <w:t xml:space="preserve">this specific </w:t>
            </w:r>
            <w:r w:rsidRPr="004221D3">
              <w:rPr>
                <w:rFonts w:ascii="Arial" w:hAnsi="Arial" w:cs="Arial"/>
                <w:sz w:val="24"/>
                <w:szCs w:val="24"/>
                <w:lang w:val="en-GB"/>
              </w:rPr>
              <w:t>step, can you explain a bit more?</w:t>
            </w:r>
          </w:p>
        </w:tc>
      </w:tr>
      <w:tr w:rsidR="004221D3" w:rsidRPr="000E7EE8" w14:paraId="5934B726" w14:textId="77777777" w:rsidTr="00F17829">
        <w:tc>
          <w:tcPr>
            <w:tcW w:w="9962" w:type="dxa"/>
            <w:shd w:val="clear" w:color="auto" w:fill="DCE5F4"/>
          </w:tcPr>
          <w:p w14:paraId="52BDDF84" w14:textId="43141CF1" w:rsidR="004221D3" w:rsidRPr="000E7EE8" w:rsidRDefault="004221D3" w:rsidP="004221D3">
            <w:pPr>
              <w:spacing w:before="60" w:after="60"/>
              <w:rPr>
                <w:rFonts w:ascii="Arial" w:hAnsi="Arial" w:cs="Arial"/>
                <w:sz w:val="24"/>
                <w:szCs w:val="24"/>
                <w:lang w:val="en-GB"/>
              </w:rPr>
            </w:pPr>
            <w:r w:rsidRPr="004221D3">
              <w:rPr>
                <w:rFonts w:ascii="Arial" w:hAnsi="Arial" w:cs="Arial"/>
                <w:sz w:val="24"/>
                <w:szCs w:val="24"/>
                <w:lang w:val="en-GB"/>
              </w:rPr>
              <w:t>Thank you</w:t>
            </w:r>
            <w:r w:rsidR="00B65C8B">
              <w:rPr>
                <w:rFonts w:ascii="Arial" w:hAnsi="Arial" w:cs="Arial"/>
                <w:sz w:val="24"/>
                <w:szCs w:val="24"/>
                <w:lang w:val="en-GB"/>
              </w:rPr>
              <w:t xml:space="preserve">, </w:t>
            </w:r>
            <w:r w:rsidRPr="004221D3">
              <w:rPr>
                <w:rFonts w:ascii="Arial" w:hAnsi="Arial" w:cs="Arial"/>
                <w:sz w:val="24"/>
                <w:szCs w:val="24"/>
                <w:lang w:val="en-GB"/>
              </w:rPr>
              <w:t>that was really interesting.</w:t>
            </w:r>
          </w:p>
        </w:tc>
      </w:tr>
    </w:tbl>
    <w:p w14:paraId="344CCD3E" w14:textId="2411441C" w:rsidR="000E7EE8" w:rsidRPr="00BA404D" w:rsidRDefault="00F17829" w:rsidP="000E7EE8">
      <w:pPr>
        <w:rPr>
          <w:rFonts w:ascii="Arial" w:hAnsi="Arial" w:cs="Arial"/>
        </w:rPr>
      </w:pPr>
      <w:r w:rsidRPr="00F17829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88960" behindDoc="0" locked="0" layoutInCell="1" allowOverlap="1" wp14:anchorId="456E9A79" wp14:editId="2E106F9D">
                <wp:simplePos x="0" y="0"/>
                <wp:positionH relativeFrom="column">
                  <wp:posOffset>5357661</wp:posOffset>
                </wp:positionH>
                <wp:positionV relativeFrom="paragraph">
                  <wp:posOffset>34428</wp:posOffset>
                </wp:positionV>
                <wp:extent cx="1157605" cy="1404620"/>
                <wp:effectExtent l="0" t="0" r="0" b="0"/>
                <wp:wrapNone/>
                <wp:docPr id="28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760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05FA9D" w14:textId="77777777" w:rsidR="00F17829" w:rsidRDefault="00F17829" w:rsidP="00F17829">
                            <w:pPr>
                              <w:jc w:val="center"/>
                              <w:rPr>
                                <w:rFonts w:ascii="Arial" w:eastAsia="Calibri" w:hAnsi="Arial" w:cs="Times New Roman"/>
                                <w:b/>
                                <w:color w:val="1A3C6E"/>
                                <w:sz w:val="24"/>
                                <w:lang w:val="de-DE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D28B98E" wp14:editId="5E635719">
                                  <wp:extent cx="977900" cy="1036320"/>
                                  <wp:effectExtent l="0" t="0" r="0" b="0"/>
                                  <wp:docPr id="29" name="Grafik 2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Grafik 3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9" cstate="print">
                                            <a:clrChange>
                                              <a:clrFrom>
                                                <a:srgbClr val="F1EFEC"/>
                                              </a:clrFrom>
                                              <a:clrTo>
                                                <a:srgbClr val="F1EFEC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77900" cy="10363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B6C25FC" w14:textId="77777777" w:rsidR="00F17829" w:rsidRPr="00F17829" w:rsidRDefault="00F17829" w:rsidP="00F17829">
                            <w:pPr>
                              <w:rPr>
                                <w:lang w:val="de-DE"/>
                              </w:rPr>
                            </w:pPr>
                            <w:r>
                              <w:rPr>
                                <w:rFonts w:ascii="Arial" w:eastAsia="Calibri" w:hAnsi="Arial" w:cs="Times New Roman"/>
                                <w:b/>
                                <w:color w:val="1A3C6E"/>
                                <w:sz w:val="24"/>
                                <w:lang w:val="de-DE"/>
                              </w:rPr>
                              <w:t xml:space="preserve"> </w:t>
                            </w:r>
                            <w:proofErr w:type="spellStart"/>
                            <w:r w:rsidRPr="004221D3">
                              <w:rPr>
                                <w:rFonts w:ascii="Arial" w:eastAsia="Calibri" w:hAnsi="Arial" w:cs="Times New Roman"/>
                                <w:b/>
                                <w:color w:val="1A3C6E"/>
                                <w:sz w:val="24"/>
                                <w:lang w:val="de-DE"/>
                              </w:rPr>
                              <w:t>NextStep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56E9A79" id="_x0000_s1028" type="#_x0000_t202" style="position:absolute;margin-left:421.85pt;margin-top:2.7pt;width:91.15pt;height:110.6pt;z-index:2516889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" filled="f" stroked="f">
                <v:textbox style="mso-fit-shape-to-text:t">
                  <w:txbxContent>
                    <w:p w14:paraId="1705FA9D" w14:textId="77777777" w:rsidR="00F17829" w:rsidRDefault="00F17829" w:rsidP="00F17829">
                      <w:pPr>
                        <w:jc w:val="center"/>
                        <w:rPr>
                          <w:rFonts w:ascii="Arial" w:eastAsia="Calibri" w:hAnsi="Arial" w:cs="Times New Roman"/>
                          <w:b/>
                          <w:color w:val="1A3C6E"/>
                          <w:sz w:val="24"/>
                          <w:lang w:val="de-DE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D28B98E" wp14:editId="5E635719">
                            <wp:extent cx="977900" cy="1036320"/>
                            <wp:effectExtent l="0" t="0" r="0" b="0"/>
                            <wp:docPr id="29" name="Grafik 2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Grafik 3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9" cstate="print">
                                      <a:clrChange>
                                        <a:clrFrom>
                                          <a:srgbClr val="F1EFEC"/>
                                        </a:clrFrom>
                                        <a:clrTo>
                                          <a:srgbClr val="F1EFEC">
                                            <a:alpha val="0"/>
                                          </a:srgbClr>
                                        </a:clrTo>
                                      </a:clrChang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77900" cy="10363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B6C25FC" w14:textId="77777777" w:rsidR="00F17829" w:rsidRPr="00F17829" w:rsidRDefault="00F17829" w:rsidP="00F17829">
                      <w:pPr>
                        <w:rPr>
                          <w:lang w:val="de-DE"/>
                        </w:rPr>
                      </w:pPr>
                      <w:r>
                        <w:rPr>
                          <w:rFonts w:ascii="Arial" w:eastAsia="Calibri" w:hAnsi="Arial" w:cs="Times New Roman"/>
                          <w:b/>
                          <w:color w:val="1A3C6E"/>
                          <w:sz w:val="24"/>
                          <w:lang w:val="de-DE"/>
                        </w:rPr>
                        <w:t xml:space="preserve"> </w:t>
                      </w:r>
                      <w:proofErr w:type="spellStart"/>
                      <w:r w:rsidRPr="004221D3">
                        <w:rPr>
                          <w:rFonts w:ascii="Arial" w:eastAsia="Calibri" w:hAnsi="Arial" w:cs="Times New Roman"/>
                          <w:b/>
                          <w:color w:val="1A3C6E"/>
                          <w:sz w:val="24"/>
                          <w:lang w:val="de-DE"/>
                        </w:rPr>
                        <w:t>NextStep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0E7EE8" w:rsidRPr="00BA404D">
        <w:rPr>
          <w:rFonts w:ascii="Arial" w:hAnsi="Arial" w:cs="Arial"/>
        </w:rPr>
        <w:br w:type="page"/>
      </w:r>
    </w:p>
    <w:p w14:paraId="69C54E17" w14:textId="0A8FD208" w:rsidR="00F61355" w:rsidRPr="00F61355" w:rsidRDefault="00F61355" w:rsidP="00F61355">
      <w:pPr>
        <w:pStyle w:val="berschrift1"/>
        <w:spacing w:line="360" w:lineRule="auto"/>
        <w:rPr>
          <w:rFonts w:ascii="Arial" w:hAnsi="Arial" w:cs="Arial"/>
          <w:sz w:val="56"/>
          <w:szCs w:val="56"/>
        </w:rPr>
      </w:pPr>
      <w:bookmarkStart w:id="1" w:name="_Hlk221801890"/>
      <w:r w:rsidRPr="00F61355">
        <w:rPr>
          <w:rFonts w:ascii="Arial" w:hAnsi="Arial" w:cs="Arial"/>
          <w:noProof/>
          <w:sz w:val="56"/>
          <w:szCs w:val="56"/>
        </w:rPr>
        <w:drawing>
          <wp:anchor distT="0" distB="0" distL="114300" distR="114300" simplePos="0" relativeHeight="251676672" behindDoc="0" locked="0" layoutInCell="1" allowOverlap="1" wp14:anchorId="5E7FD96F" wp14:editId="711BE77C">
            <wp:simplePos x="0" y="0"/>
            <wp:positionH relativeFrom="column">
              <wp:posOffset>5119993</wp:posOffset>
            </wp:positionH>
            <wp:positionV relativeFrom="paragraph">
              <wp:posOffset>-268374</wp:posOffset>
            </wp:positionV>
            <wp:extent cx="1189990" cy="1670921"/>
            <wp:effectExtent l="0" t="0" r="0" b="5715"/>
            <wp:wrapNone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746"/>
                    <a:stretch/>
                  </pic:blipFill>
                  <pic:spPr bwMode="auto">
                    <a:xfrm>
                      <a:off x="0" y="0"/>
                      <a:ext cx="1193937" cy="1676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C6CFE" w:rsidRPr="000E7EE8">
        <w:rPr>
          <w:rFonts w:ascii="Arial" w:hAnsi="Arial" w:cs="Arial"/>
          <w:sz w:val="56"/>
          <w:szCs w:val="56"/>
        </w:rPr>
        <w:t>Task Card</w:t>
      </w:r>
    </w:p>
    <w:p w14:paraId="66601DDA" w14:textId="6F2124BD" w:rsidR="003C6CFE" w:rsidRPr="00F61355" w:rsidRDefault="003C6CFE" w:rsidP="00F61355">
      <w:pPr>
        <w:pStyle w:val="berschrift1"/>
        <w:spacing w:after="240"/>
        <w:rPr>
          <w:rFonts w:ascii="Arial" w:hAnsi="Arial" w:cs="Arial"/>
          <w:sz w:val="44"/>
          <w:szCs w:val="44"/>
        </w:rPr>
      </w:pPr>
      <w:r w:rsidRPr="001F5EB0">
        <w:rPr>
          <w:rFonts w:ascii="Arial" w:hAnsi="Arial" w:cs="Arial"/>
          <w:sz w:val="44"/>
          <w:szCs w:val="44"/>
        </w:rPr>
        <w:t xml:space="preserve">Interview with a </w:t>
      </w:r>
      <w:r w:rsidR="001F5EB0">
        <w:rPr>
          <w:rFonts w:ascii="Arial" w:hAnsi="Arial" w:cs="Arial"/>
          <w:sz w:val="44"/>
          <w:szCs w:val="44"/>
        </w:rPr>
        <w:t>P</w:t>
      </w:r>
      <w:r w:rsidRPr="001F5EB0">
        <w:rPr>
          <w:rFonts w:ascii="Arial" w:hAnsi="Arial" w:cs="Arial"/>
          <w:sz w:val="44"/>
          <w:szCs w:val="44"/>
        </w:rPr>
        <w:t>rofessional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2621"/>
        <w:gridCol w:w="7341"/>
      </w:tblGrid>
      <w:tr w:rsidR="003C6CFE" w:rsidRPr="000E7EE8" w14:paraId="18319AFB" w14:textId="77777777" w:rsidTr="00B07137">
        <w:tc>
          <w:tcPr>
            <w:tcW w:w="2629" w:type="dxa"/>
            <w:shd w:val="clear" w:color="auto" w:fill="D0E7C7"/>
          </w:tcPr>
          <w:p w14:paraId="106618FA" w14:textId="77777777" w:rsidR="003C6CFE" w:rsidRPr="000E7EE8" w:rsidRDefault="003C6CFE" w:rsidP="003C6CFE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0E7EE8">
              <w:rPr>
                <w:rFonts w:ascii="Arial" w:hAnsi="Arial" w:cs="Arial"/>
                <w:b/>
                <w:color w:val="1A3C6E"/>
                <w:sz w:val="24"/>
                <w:szCs w:val="24"/>
              </w:rPr>
              <w:t>Area</w:t>
            </w:r>
          </w:p>
        </w:tc>
        <w:tc>
          <w:tcPr>
            <w:tcW w:w="7370" w:type="dxa"/>
            <w:shd w:val="clear" w:color="auto" w:fill="E4F1DF"/>
          </w:tcPr>
          <w:p w14:paraId="37D8EE10" w14:textId="208B1A6E" w:rsidR="003C6CFE" w:rsidRPr="004221D3" w:rsidRDefault="003C6CFE" w:rsidP="003C6CFE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c</w:t>
            </w:r>
            <w:r w:rsidRPr="003C6CFE">
              <w:rPr>
                <w:rFonts w:ascii="Arial" w:hAnsi="Arial" w:cs="Arial"/>
                <w:sz w:val="24"/>
                <w:szCs w:val="24"/>
              </w:rPr>
              <w:t xml:space="preserve">ross-departmental – </w:t>
            </w:r>
            <w:r>
              <w:rPr>
                <w:rFonts w:ascii="Arial" w:hAnsi="Arial" w:cs="Arial"/>
                <w:sz w:val="24"/>
                <w:szCs w:val="24"/>
              </w:rPr>
              <w:t>c</w:t>
            </w:r>
            <w:r w:rsidRPr="003C6CFE">
              <w:rPr>
                <w:rFonts w:ascii="Arial" w:hAnsi="Arial" w:cs="Arial"/>
                <w:sz w:val="24"/>
                <w:szCs w:val="24"/>
              </w:rPr>
              <w:t>ommunication</w:t>
            </w:r>
          </w:p>
        </w:tc>
      </w:tr>
      <w:tr w:rsidR="003C6CFE" w:rsidRPr="000E7EE8" w14:paraId="1B95B7AE" w14:textId="77777777" w:rsidTr="00B07137">
        <w:tc>
          <w:tcPr>
            <w:tcW w:w="2629" w:type="dxa"/>
            <w:shd w:val="clear" w:color="auto" w:fill="D0E7C7"/>
          </w:tcPr>
          <w:p w14:paraId="42134761" w14:textId="77777777" w:rsidR="003C6CFE" w:rsidRPr="000E7EE8" w:rsidRDefault="003C6CFE" w:rsidP="003C6CFE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0E7EE8">
              <w:rPr>
                <w:rFonts w:ascii="Arial" w:hAnsi="Arial" w:cs="Arial"/>
                <w:b/>
                <w:color w:val="1A3C6E"/>
                <w:sz w:val="24"/>
                <w:szCs w:val="24"/>
              </w:rPr>
              <w:t>Duration</w:t>
            </w:r>
          </w:p>
        </w:tc>
        <w:tc>
          <w:tcPr>
            <w:tcW w:w="7370" w:type="dxa"/>
            <w:shd w:val="clear" w:color="auto" w:fill="E4F1DF"/>
          </w:tcPr>
          <w:p w14:paraId="78A636EA" w14:textId="598A4EC9" w:rsidR="003C6CFE" w:rsidRPr="004221D3" w:rsidRDefault="003C6CFE" w:rsidP="003C6CFE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3C6CFE">
              <w:rPr>
                <w:rFonts w:ascii="Arial" w:hAnsi="Arial" w:cs="Arial"/>
                <w:sz w:val="24"/>
                <w:szCs w:val="24"/>
              </w:rPr>
              <w:t>approx. 30 minutes (incl. preparation)</w:t>
            </w:r>
          </w:p>
        </w:tc>
      </w:tr>
      <w:tr w:rsidR="003C6CFE" w:rsidRPr="000E7EE8" w14:paraId="372D3E91" w14:textId="77777777" w:rsidTr="00B07137">
        <w:tc>
          <w:tcPr>
            <w:tcW w:w="2629" w:type="dxa"/>
            <w:shd w:val="clear" w:color="auto" w:fill="D0E7C7"/>
          </w:tcPr>
          <w:p w14:paraId="59B44DAD" w14:textId="77777777" w:rsidR="003C6CFE" w:rsidRPr="000E7EE8" w:rsidRDefault="003C6CFE" w:rsidP="003C6CFE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0E7EE8">
              <w:rPr>
                <w:rFonts w:ascii="Arial" w:hAnsi="Arial" w:cs="Arial"/>
                <w:b/>
                <w:color w:val="1A3C6E"/>
                <w:sz w:val="24"/>
                <w:szCs w:val="24"/>
              </w:rPr>
              <w:t>What you need</w:t>
            </w:r>
          </w:p>
        </w:tc>
        <w:tc>
          <w:tcPr>
            <w:tcW w:w="7370" w:type="dxa"/>
            <w:shd w:val="clear" w:color="auto" w:fill="E4F1DF"/>
          </w:tcPr>
          <w:p w14:paraId="7514B9EA" w14:textId="63D80DDE" w:rsidR="003C6CFE" w:rsidRPr="004221D3" w:rsidRDefault="003C6CFE" w:rsidP="003C6CFE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a</w:t>
            </w:r>
            <w:r w:rsidRPr="003C6CFE">
              <w:rPr>
                <w:rFonts w:ascii="Arial" w:hAnsi="Arial" w:cs="Arial"/>
                <w:sz w:val="24"/>
                <w:szCs w:val="24"/>
              </w:rPr>
              <w:t>n employee who has 10</w:t>
            </w:r>
            <w:r w:rsidR="00B65C8B">
              <w:rPr>
                <w:rFonts w:ascii="Arial" w:hAnsi="Arial" w:cs="Arial"/>
                <w:sz w:val="24"/>
                <w:szCs w:val="24"/>
              </w:rPr>
              <w:t xml:space="preserve"> – </w:t>
            </w:r>
            <w:r w:rsidRPr="003C6CFE">
              <w:rPr>
                <w:rFonts w:ascii="Arial" w:hAnsi="Arial" w:cs="Arial"/>
                <w:sz w:val="24"/>
                <w:szCs w:val="24"/>
              </w:rPr>
              <w:t>15 minutes for a conversation</w:t>
            </w:r>
          </w:p>
        </w:tc>
      </w:tr>
      <w:tr w:rsidR="003C6CFE" w:rsidRPr="000E7EE8" w14:paraId="4E6BCBE9" w14:textId="77777777" w:rsidTr="00B07137">
        <w:tc>
          <w:tcPr>
            <w:tcW w:w="2629" w:type="dxa"/>
            <w:shd w:val="clear" w:color="auto" w:fill="D0E7C7"/>
          </w:tcPr>
          <w:p w14:paraId="5DC6248E" w14:textId="77777777" w:rsidR="003C6CFE" w:rsidRPr="000E7EE8" w:rsidRDefault="003C6CFE" w:rsidP="00B07137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0E7EE8">
              <w:rPr>
                <w:rFonts w:ascii="Arial" w:hAnsi="Arial" w:cs="Arial"/>
                <w:b/>
                <w:color w:val="1A3C6E"/>
                <w:sz w:val="24"/>
                <w:szCs w:val="24"/>
              </w:rPr>
              <w:t>Your task</w:t>
            </w:r>
          </w:p>
        </w:tc>
        <w:tc>
          <w:tcPr>
            <w:tcW w:w="7370" w:type="dxa"/>
            <w:shd w:val="clear" w:color="auto" w:fill="E4F1DF"/>
          </w:tcPr>
          <w:p w14:paraId="0544409D" w14:textId="79D94D76" w:rsidR="003C6CFE" w:rsidRPr="003C6CFE" w:rsidRDefault="003C6CFE" w:rsidP="003C6CFE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7A7B40">
              <w:rPr>
                <w:rFonts w:ascii="Arial" w:hAnsi="Arial" w:cs="Arial"/>
                <w:b/>
                <w:bCs/>
                <w:sz w:val="24"/>
                <w:szCs w:val="24"/>
              </w:rPr>
              <w:t>1</w:t>
            </w:r>
            <w:r w:rsidRPr="003C6CFE">
              <w:rPr>
                <w:rFonts w:ascii="Arial" w:hAnsi="Arial" w:cs="Arial"/>
                <w:sz w:val="24"/>
                <w:szCs w:val="24"/>
              </w:rPr>
              <w:t xml:space="preserve"> Prepare 5</w:t>
            </w:r>
            <w:r w:rsidR="00B65C8B">
              <w:rPr>
                <w:rFonts w:ascii="Arial" w:hAnsi="Arial" w:cs="Arial"/>
                <w:sz w:val="24"/>
                <w:szCs w:val="24"/>
              </w:rPr>
              <w:t xml:space="preserve"> – </w:t>
            </w:r>
            <w:r w:rsidRPr="003C6CFE">
              <w:rPr>
                <w:rFonts w:ascii="Arial" w:hAnsi="Arial" w:cs="Arial"/>
                <w:sz w:val="24"/>
                <w:szCs w:val="24"/>
              </w:rPr>
              <w:t>7 questions, for example:</w:t>
            </w:r>
          </w:p>
          <w:p w14:paraId="266F6D53" w14:textId="0B6B1831" w:rsidR="003C6CFE" w:rsidRPr="003C6CFE" w:rsidRDefault="00B65C8B" w:rsidP="003C6CFE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   </w:t>
            </w:r>
            <w:r w:rsidR="003C6CFE" w:rsidRPr="003C6CFE">
              <w:rPr>
                <w:rFonts w:ascii="Arial" w:hAnsi="Arial" w:cs="Arial"/>
                <w:sz w:val="24"/>
                <w:szCs w:val="24"/>
              </w:rPr>
              <w:t>What does a typical day look like for you?</w:t>
            </w:r>
          </w:p>
          <w:p w14:paraId="1BC1DC07" w14:textId="77E922BC" w:rsidR="003C6CFE" w:rsidRPr="003C6CFE" w:rsidRDefault="003C6CFE" w:rsidP="003C6CFE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3C6CFE"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="00B65C8B"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3C6CFE">
              <w:rPr>
                <w:rFonts w:ascii="Arial" w:hAnsi="Arial" w:cs="Arial"/>
                <w:sz w:val="24"/>
                <w:szCs w:val="24"/>
              </w:rPr>
              <w:t>What do you enjoy most about your job?</w:t>
            </w:r>
          </w:p>
          <w:p w14:paraId="7722A7F8" w14:textId="1CA76476" w:rsidR="003C6CFE" w:rsidRPr="003C6CFE" w:rsidRDefault="003C6CFE" w:rsidP="003C6CFE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3C6CFE"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="00B65C8B"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3C6CFE">
              <w:rPr>
                <w:rFonts w:ascii="Arial" w:hAnsi="Arial" w:cs="Arial"/>
                <w:sz w:val="24"/>
                <w:szCs w:val="24"/>
              </w:rPr>
              <w:t>How did you get into this career?</w:t>
            </w:r>
          </w:p>
          <w:p w14:paraId="0792D47A" w14:textId="7E0B50B9" w:rsidR="003C6CFE" w:rsidRPr="003C6CFE" w:rsidRDefault="003C6CFE" w:rsidP="003C6CFE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3C6CFE"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="00B65C8B"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3C6CFE">
              <w:rPr>
                <w:rFonts w:ascii="Arial" w:hAnsi="Arial" w:cs="Arial"/>
                <w:sz w:val="24"/>
                <w:szCs w:val="24"/>
              </w:rPr>
              <w:t>How important is English in your daily work?</w:t>
            </w:r>
          </w:p>
          <w:p w14:paraId="26EDF7B5" w14:textId="207D9D95" w:rsidR="003C6CFE" w:rsidRPr="003C6CFE" w:rsidRDefault="003C6CFE" w:rsidP="003C6CFE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7A7B40">
              <w:rPr>
                <w:rFonts w:ascii="Arial" w:hAnsi="Arial" w:cs="Arial"/>
                <w:b/>
                <w:bCs/>
                <w:sz w:val="24"/>
                <w:szCs w:val="24"/>
              </w:rPr>
              <w:t>2</w:t>
            </w:r>
            <w:r w:rsidRPr="003C6CFE">
              <w:rPr>
                <w:rFonts w:ascii="Arial" w:hAnsi="Arial" w:cs="Arial"/>
                <w:sz w:val="24"/>
                <w:szCs w:val="24"/>
              </w:rPr>
              <w:t xml:space="preserve"> Conduct the interview and take notes.</w:t>
            </w:r>
          </w:p>
          <w:p w14:paraId="3480DB5A" w14:textId="0E131E65" w:rsidR="003C6CFE" w:rsidRPr="004221D3" w:rsidRDefault="003C6CFE" w:rsidP="00B07137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7A7B40">
              <w:rPr>
                <w:rFonts w:ascii="Arial" w:hAnsi="Arial" w:cs="Arial"/>
                <w:b/>
                <w:bCs/>
                <w:sz w:val="24"/>
                <w:szCs w:val="24"/>
              </w:rPr>
              <w:t>3</w:t>
            </w:r>
            <w:r w:rsidRPr="003C6CFE">
              <w:rPr>
                <w:rFonts w:ascii="Arial" w:hAnsi="Arial" w:cs="Arial"/>
                <w:sz w:val="24"/>
                <w:szCs w:val="24"/>
              </w:rPr>
              <w:t xml:space="preserve"> Write a short profile of the person (5</w:t>
            </w:r>
            <w:r w:rsidR="00B65C8B">
              <w:rPr>
                <w:rFonts w:ascii="Arial" w:hAnsi="Arial" w:cs="Arial"/>
                <w:sz w:val="24"/>
                <w:szCs w:val="24"/>
              </w:rPr>
              <w:t xml:space="preserve"> – </w:t>
            </w:r>
            <w:r w:rsidRPr="003C6CFE">
              <w:rPr>
                <w:rFonts w:ascii="Arial" w:hAnsi="Arial" w:cs="Arial"/>
                <w:sz w:val="24"/>
                <w:szCs w:val="24"/>
              </w:rPr>
              <w:t>8 sentences).</w:t>
            </w:r>
          </w:p>
        </w:tc>
      </w:tr>
      <w:tr w:rsidR="003C6CFE" w:rsidRPr="000E7EE8" w14:paraId="5D9399EE" w14:textId="77777777" w:rsidTr="00B07137">
        <w:tc>
          <w:tcPr>
            <w:tcW w:w="2629" w:type="dxa"/>
            <w:shd w:val="clear" w:color="auto" w:fill="D0E7C7"/>
          </w:tcPr>
          <w:p w14:paraId="187A76AC" w14:textId="77777777" w:rsidR="003C6CFE" w:rsidRPr="000E7EE8" w:rsidRDefault="003C6CFE" w:rsidP="003C6CFE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0E7EE8">
              <w:rPr>
                <w:rFonts w:ascii="Arial" w:hAnsi="Arial" w:cs="Arial"/>
                <w:b/>
                <w:color w:val="1A3C6E"/>
                <w:sz w:val="24"/>
                <w:szCs w:val="24"/>
              </w:rPr>
              <w:t>Result</w:t>
            </w:r>
          </w:p>
        </w:tc>
        <w:tc>
          <w:tcPr>
            <w:tcW w:w="7370" w:type="dxa"/>
            <w:shd w:val="clear" w:color="auto" w:fill="E4F1DF"/>
          </w:tcPr>
          <w:p w14:paraId="2D2773D6" w14:textId="1F797B70" w:rsidR="003C6CFE" w:rsidRPr="004221D3" w:rsidRDefault="003C6CFE" w:rsidP="003C6CFE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e</w:t>
            </w:r>
            <w:r w:rsidRPr="003C6CFE">
              <w:rPr>
                <w:rFonts w:ascii="Arial" w:hAnsi="Arial" w:cs="Arial"/>
                <w:sz w:val="24"/>
                <w:szCs w:val="24"/>
              </w:rPr>
              <w:t xml:space="preserve">mployee profile (approx. </w:t>
            </w:r>
            <w:r w:rsidR="00B65C8B">
              <w:rPr>
                <w:rFonts w:ascii="Arial" w:hAnsi="Arial" w:cs="Arial"/>
                <w:sz w:val="24"/>
                <w:szCs w:val="24"/>
              </w:rPr>
              <w:t>half a</w:t>
            </w:r>
            <w:r w:rsidRPr="003C6CFE">
              <w:rPr>
                <w:rFonts w:ascii="Arial" w:hAnsi="Arial" w:cs="Arial"/>
                <w:sz w:val="24"/>
                <w:szCs w:val="24"/>
              </w:rPr>
              <w:t xml:space="preserve"> page)</w:t>
            </w:r>
          </w:p>
        </w:tc>
      </w:tr>
      <w:tr w:rsidR="003C6CFE" w:rsidRPr="000E7EE8" w14:paraId="7D500DCD" w14:textId="77777777" w:rsidTr="00B07137">
        <w:tc>
          <w:tcPr>
            <w:tcW w:w="2629" w:type="dxa"/>
            <w:shd w:val="clear" w:color="auto" w:fill="D0E7C7"/>
          </w:tcPr>
          <w:p w14:paraId="02851A5A" w14:textId="77777777" w:rsidR="003C6CFE" w:rsidRPr="000E7EE8" w:rsidRDefault="003C6CFE" w:rsidP="003C6CFE">
            <w:pPr>
              <w:spacing w:before="60" w:after="60"/>
              <w:rPr>
                <w:rFonts w:ascii="Arial" w:hAnsi="Arial" w:cs="Arial"/>
                <w:b/>
                <w:bCs/>
                <w:color w:val="1A3C6E"/>
                <w:sz w:val="24"/>
                <w:szCs w:val="24"/>
              </w:rPr>
            </w:pPr>
            <w:r w:rsidRPr="000E7EE8">
              <w:rPr>
                <w:rFonts w:ascii="Arial" w:hAnsi="Arial" w:cs="Arial"/>
                <w:b/>
                <w:bCs/>
                <w:color w:val="1A3C6E"/>
                <w:sz w:val="24"/>
                <w:szCs w:val="24"/>
              </w:rPr>
              <w:t>What you gain</w:t>
            </w:r>
          </w:p>
        </w:tc>
        <w:tc>
          <w:tcPr>
            <w:tcW w:w="7370" w:type="dxa"/>
            <w:shd w:val="clear" w:color="auto" w:fill="E4F1DF"/>
          </w:tcPr>
          <w:p w14:paraId="4750AED5" w14:textId="306591F6" w:rsidR="003C6CFE" w:rsidRPr="004221D3" w:rsidRDefault="003C6CFE" w:rsidP="003C6CFE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c</w:t>
            </w:r>
            <w:r w:rsidRPr="003C6CFE">
              <w:rPr>
                <w:rFonts w:ascii="Arial" w:hAnsi="Arial" w:cs="Arial"/>
                <w:sz w:val="24"/>
                <w:szCs w:val="24"/>
              </w:rPr>
              <w:t xml:space="preserve">areer </w:t>
            </w:r>
            <w:r w:rsidRPr="00B65C8B">
              <w:rPr>
                <w:rFonts w:ascii="Arial" w:hAnsi="Arial" w:cs="Arial"/>
                <w:sz w:val="24"/>
                <w:szCs w:val="24"/>
              </w:rPr>
              <w:t>orientation, interview technique</w:t>
            </w:r>
            <w:r w:rsidR="00B65C8B" w:rsidRPr="00B65C8B">
              <w:rPr>
                <w:rFonts w:ascii="Arial" w:hAnsi="Arial" w:cs="Arial"/>
                <w:sz w:val="24"/>
                <w:szCs w:val="24"/>
              </w:rPr>
              <w:t xml:space="preserve">s, </w:t>
            </w:r>
            <w:r w:rsidR="00B65C8B">
              <w:rPr>
                <w:rFonts w:ascii="Arial" w:hAnsi="Arial" w:cs="Arial"/>
                <w:sz w:val="24"/>
                <w:szCs w:val="24"/>
              </w:rPr>
              <w:br/>
            </w:r>
            <w:r w:rsidR="00B65C8B" w:rsidRPr="00B65C8B">
              <w:rPr>
                <w:rFonts w:ascii="Arial" w:hAnsi="Arial" w:cs="Arial"/>
                <w:sz w:val="24"/>
                <w:szCs w:val="24"/>
              </w:rPr>
              <w:t>language skills (conversation, writing)</w:t>
            </w:r>
          </w:p>
        </w:tc>
      </w:tr>
    </w:tbl>
    <w:p w14:paraId="445B0319" w14:textId="77777777" w:rsidR="00737945" w:rsidRPr="00737945" w:rsidRDefault="00737945" w:rsidP="00737945">
      <w:pPr>
        <w:spacing w:after="120"/>
        <w:rPr>
          <w:rFonts w:ascii="Arial" w:hAnsi="Arial" w:cs="Arial"/>
          <w:sz w:val="2"/>
          <w:szCs w:val="2"/>
        </w:rPr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72"/>
      </w:tblGrid>
      <w:tr w:rsidR="00737945" w:rsidRPr="00737945" w14:paraId="6A161D9A" w14:textId="77777777" w:rsidTr="00300444">
        <w:trPr>
          <w:trHeight w:val="974"/>
        </w:trPr>
        <w:tc>
          <w:tcPr>
            <w:tcW w:w="9972" w:type="dxa"/>
          </w:tcPr>
          <w:p w14:paraId="7292B10B" w14:textId="77777777" w:rsidR="00737945" w:rsidRPr="00737945" w:rsidRDefault="00737945" w:rsidP="00300444">
            <w:pPr>
              <w:spacing w:before="240" w:after="240"/>
              <w:rPr>
                <w:rFonts w:ascii="Arial" w:hAnsi="Arial" w:cs="Arial"/>
                <w:bCs/>
                <w:color w:val="1A3C6E"/>
                <w:sz w:val="2"/>
                <w:szCs w:val="2"/>
              </w:rPr>
            </w:pPr>
            <w:r w:rsidRPr="00737945">
              <w:rPr>
                <w:rFonts w:ascii="Arial" w:hAnsi="Arial" w:cs="Arial"/>
                <w:bCs/>
                <w:noProof/>
                <w:color w:val="1A3C6E"/>
                <w:sz w:val="2"/>
                <w:szCs w:val="2"/>
              </w:rPr>
              <w:drawing>
                <wp:anchor distT="0" distB="0" distL="114300" distR="114300" simplePos="0" relativeHeight="251661312" behindDoc="1" locked="0" layoutInCell="1" allowOverlap="1" wp14:anchorId="1410F643" wp14:editId="69C42A80">
                  <wp:simplePos x="0" y="0"/>
                  <wp:positionH relativeFrom="column">
                    <wp:posOffset>27940</wp:posOffset>
                  </wp:positionH>
                  <wp:positionV relativeFrom="paragraph">
                    <wp:posOffset>-635</wp:posOffset>
                  </wp:positionV>
                  <wp:extent cx="640080" cy="860425"/>
                  <wp:effectExtent l="4127" t="0" r="0" b="0"/>
                  <wp:wrapSquare wrapText="bothSides"/>
                  <wp:docPr id="42" name="Bild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640080" cy="860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09EE078" w14:textId="77777777" w:rsidR="00737945" w:rsidRPr="00737945" w:rsidRDefault="00737945" w:rsidP="00300444">
            <w:pPr>
              <w:spacing w:after="0"/>
              <w:rPr>
                <w:rFonts w:ascii="Arial" w:hAnsi="Arial" w:cs="Arial"/>
                <w:b/>
                <w:color w:val="1A3C6E"/>
                <w:sz w:val="2"/>
                <w:szCs w:val="2"/>
              </w:rPr>
            </w:pPr>
            <w:r w:rsidRPr="00737945">
              <w:rPr>
                <w:rFonts w:ascii="Arial" w:hAnsi="Arial" w:cs="Arial"/>
                <w:b/>
                <w:color w:val="1A3C6E"/>
                <w:sz w:val="44"/>
                <w:szCs w:val="44"/>
              </w:rPr>
              <w:t>Useful Phrases</w:t>
            </w:r>
          </w:p>
        </w:tc>
      </w:tr>
    </w:tbl>
    <w:p w14:paraId="6D7A9E1F" w14:textId="124C473B" w:rsidR="00737945" w:rsidRPr="00737945" w:rsidRDefault="00F17829" w:rsidP="00737945">
      <w:pPr>
        <w:rPr>
          <w:rFonts w:ascii="Arial" w:hAnsi="Arial" w:cs="Arial"/>
          <w:sz w:val="2"/>
          <w:szCs w:val="2"/>
        </w:rPr>
      </w:pPr>
      <w:r w:rsidRPr="00F17829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91008" behindDoc="0" locked="0" layoutInCell="1" allowOverlap="1" wp14:anchorId="016665AB" wp14:editId="6542BF02">
                <wp:simplePos x="0" y="0"/>
                <wp:positionH relativeFrom="column">
                  <wp:posOffset>5343896</wp:posOffset>
                </wp:positionH>
                <wp:positionV relativeFrom="paragraph">
                  <wp:posOffset>2072921</wp:posOffset>
                </wp:positionV>
                <wp:extent cx="1157605" cy="1404620"/>
                <wp:effectExtent l="0" t="0" r="0" b="0"/>
                <wp:wrapNone/>
                <wp:docPr id="32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760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7DE79C" w14:textId="77777777" w:rsidR="00F17829" w:rsidRDefault="00F17829" w:rsidP="00F17829">
                            <w:pPr>
                              <w:jc w:val="center"/>
                              <w:rPr>
                                <w:rFonts w:ascii="Arial" w:eastAsia="Calibri" w:hAnsi="Arial" w:cs="Times New Roman"/>
                                <w:b/>
                                <w:color w:val="1A3C6E"/>
                                <w:sz w:val="24"/>
                                <w:lang w:val="de-DE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FB38FD7" wp14:editId="06A209E5">
                                  <wp:extent cx="977900" cy="1036320"/>
                                  <wp:effectExtent l="0" t="0" r="0" b="0"/>
                                  <wp:docPr id="34" name="Grafik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Grafik 3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9" cstate="print">
                                            <a:clrChange>
                                              <a:clrFrom>
                                                <a:srgbClr val="F1EFEC"/>
                                              </a:clrFrom>
                                              <a:clrTo>
                                                <a:srgbClr val="F1EFEC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77900" cy="10363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D2B39D2" w14:textId="77777777" w:rsidR="00F17829" w:rsidRPr="00F17829" w:rsidRDefault="00F17829" w:rsidP="00F17829">
                            <w:pPr>
                              <w:rPr>
                                <w:lang w:val="de-DE"/>
                              </w:rPr>
                            </w:pPr>
                            <w:r>
                              <w:rPr>
                                <w:rFonts w:ascii="Arial" w:eastAsia="Calibri" w:hAnsi="Arial" w:cs="Times New Roman"/>
                                <w:b/>
                                <w:color w:val="1A3C6E"/>
                                <w:sz w:val="24"/>
                                <w:lang w:val="de-DE"/>
                              </w:rPr>
                              <w:t xml:space="preserve"> </w:t>
                            </w:r>
                            <w:proofErr w:type="spellStart"/>
                            <w:r w:rsidRPr="004221D3">
                              <w:rPr>
                                <w:rFonts w:ascii="Arial" w:eastAsia="Calibri" w:hAnsi="Arial" w:cs="Times New Roman"/>
                                <w:b/>
                                <w:color w:val="1A3C6E"/>
                                <w:sz w:val="24"/>
                                <w:lang w:val="de-DE"/>
                              </w:rPr>
                              <w:t>NextStep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16665AB" id="_x0000_s1029" type="#_x0000_t202" style="position:absolute;margin-left:420.8pt;margin-top:163.2pt;width:91.15pt;height:110.6pt;z-index:25169100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" filled="f" stroked="f">
                <v:textbox style="mso-fit-shape-to-text:t">
                  <w:txbxContent>
                    <w:p w14:paraId="747DE79C" w14:textId="77777777" w:rsidR="00F17829" w:rsidRDefault="00F17829" w:rsidP="00F17829">
                      <w:pPr>
                        <w:jc w:val="center"/>
                        <w:rPr>
                          <w:rFonts w:ascii="Arial" w:eastAsia="Calibri" w:hAnsi="Arial" w:cs="Times New Roman"/>
                          <w:b/>
                          <w:color w:val="1A3C6E"/>
                          <w:sz w:val="24"/>
                          <w:lang w:val="de-DE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FB38FD7" wp14:editId="06A209E5">
                            <wp:extent cx="977900" cy="1036320"/>
                            <wp:effectExtent l="0" t="0" r="0" b="0"/>
                            <wp:docPr id="34" name="Grafik 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Grafik 3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9" cstate="print">
                                      <a:clrChange>
                                        <a:clrFrom>
                                          <a:srgbClr val="F1EFEC"/>
                                        </a:clrFrom>
                                        <a:clrTo>
                                          <a:srgbClr val="F1EFEC">
                                            <a:alpha val="0"/>
                                          </a:srgbClr>
                                        </a:clrTo>
                                      </a:clrChang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77900" cy="10363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D2B39D2" w14:textId="77777777" w:rsidR="00F17829" w:rsidRPr="00F17829" w:rsidRDefault="00F17829" w:rsidP="00F17829">
                      <w:pPr>
                        <w:rPr>
                          <w:lang w:val="de-DE"/>
                        </w:rPr>
                      </w:pPr>
                      <w:r>
                        <w:rPr>
                          <w:rFonts w:ascii="Arial" w:eastAsia="Calibri" w:hAnsi="Arial" w:cs="Times New Roman"/>
                          <w:b/>
                          <w:color w:val="1A3C6E"/>
                          <w:sz w:val="24"/>
                          <w:lang w:val="de-DE"/>
                        </w:rPr>
                        <w:t xml:space="preserve"> </w:t>
                      </w:r>
                      <w:proofErr w:type="spellStart"/>
                      <w:r w:rsidRPr="004221D3">
                        <w:rPr>
                          <w:rFonts w:ascii="Arial" w:eastAsia="Calibri" w:hAnsi="Arial" w:cs="Times New Roman"/>
                          <w:b/>
                          <w:color w:val="1A3C6E"/>
                          <w:sz w:val="24"/>
                          <w:lang w:val="de-DE"/>
                        </w:rPr>
                        <w:t>NextStep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tbl>
      <w:tblPr>
        <w:tblStyle w:val="Tabellenraster"/>
        <w:tblW w:w="0" w:type="auto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9962"/>
      </w:tblGrid>
      <w:tr w:rsidR="003C6CFE" w:rsidRPr="000E7EE8" w14:paraId="2E4F4212" w14:textId="77777777" w:rsidTr="00F17829">
        <w:tc>
          <w:tcPr>
            <w:tcW w:w="9962" w:type="dxa"/>
            <w:shd w:val="clear" w:color="auto" w:fill="DCE5F4"/>
          </w:tcPr>
          <w:p w14:paraId="648A7249" w14:textId="31326B57" w:rsidR="003C6CFE" w:rsidRPr="008D531F" w:rsidRDefault="006A586C" w:rsidP="003C6CFE">
            <w:pPr>
              <w:spacing w:before="60" w:after="60"/>
              <w:rPr>
                <w:rFonts w:ascii="Arial" w:hAnsi="Arial" w:cs="Arial"/>
                <w:sz w:val="24"/>
                <w:szCs w:val="28"/>
                <w:lang w:val="en-GB"/>
              </w:rPr>
            </w:pPr>
            <w:r>
              <w:rPr>
                <w:rFonts w:ascii="Arial" w:hAnsi="Arial" w:cs="Arial"/>
                <w:sz w:val="24"/>
                <w:szCs w:val="28"/>
              </w:rPr>
              <w:t xml:space="preserve">Would you be available </w:t>
            </w:r>
            <w:r w:rsidR="003C6CFE" w:rsidRPr="008D531F">
              <w:rPr>
                <w:rFonts w:ascii="Arial" w:hAnsi="Arial" w:cs="Arial"/>
                <w:sz w:val="24"/>
                <w:szCs w:val="28"/>
              </w:rPr>
              <w:t>for a short interview?</w:t>
            </w:r>
          </w:p>
        </w:tc>
      </w:tr>
      <w:tr w:rsidR="003C6CFE" w:rsidRPr="000E7EE8" w14:paraId="5CA64719" w14:textId="77777777" w:rsidTr="00F17829">
        <w:tc>
          <w:tcPr>
            <w:tcW w:w="9962" w:type="dxa"/>
            <w:shd w:val="clear" w:color="auto" w:fill="DCE5F4"/>
          </w:tcPr>
          <w:p w14:paraId="31A6876E" w14:textId="4F45D141" w:rsidR="003C6CFE" w:rsidRPr="008D531F" w:rsidRDefault="003C6CFE" w:rsidP="003C6CFE">
            <w:pPr>
              <w:spacing w:before="60" w:after="60"/>
              <w:rPr>
                <w:rFonts w:ascii="Arial" w:hAnsi="Arial" w:cs="Arial"/>
                <w:sz w:val="24"/>
                <w:szCs w:val="28"/>
                <w:lang w:val="en-GB"/>
              </w:rPr>
            </w:pPr>
            <w:r w:rsidRPr="008D531F">
              <w:rPr>
                <w:rFonts w:ascii="Arial" w:hAnsi="Arial" w:cs="Arial"/>
                <w:sz w:val="24"/>
                <w:szCs w:val="28"/>
              </w:rPr>
              <w:t>What does a typical day look like for you?</w:t>
            </w:r>
          </w:p>
        </w:tc>
      </w:tr>
      <w:tr w:rsidR="008D531F" w:rsidRPr="000E7EE8" w14:paraId="2B79B83F" w14:textId="77777777" w:rsidTr="00F17829">
        <w:tc>
          <w:tcPr>
            <w:tcW w:w="9962" w:type="dxa"/>
            <w:shd w:val="clear" w:color="auto" w:fill="DCE5F4"/>
          </w:tcPr>
          <w:p w14:paraId="19D8C13B" w14:textId="7E26AFF2" w:rsidR="008D531F" w:rsidRPr="008D531F" w:rsidRDefault="008D531F" w:rsidP="003C6CFE">
            <w:pPr>
              <w:spacing w:before="60" w:after="60"/>
              <w:rPr>
                <w:rFonts w:ascii="Arial" w:hAnsi="Arial" w:cs="Arial"/>
                <w:sz w:val="24"/>
                <w:szCs w:val="28"/>
              </w:rPr>
            </w:pPr>
            <w:r w:rsidRPr="008D531F">
              <w:rPr>
                <w:rFonts w:ascii="Arial" w:hAnsi="Arial" w:cs="Arial"/>
                <w:sz w:val="24"/>
                <w:szCs w:val="28"/>
              </w:rPr>
              <w:t>How do you manage your time at work?</w:t>
            </w:r>
          </w:p>
        </w:tc>
      </w:tr>
      <w:tr w:rsidR="003C6CFE" w:rsidRPr="000E7EE8" w14:paraId="63890655" w14:textId="77777777" w:rsidTr="00F17829">
        <w:tc>
          <w:tcPr>
            <w:tcW w:w="9962" w:type="dxa"/>
            <w:shd w:val="clear" w:color="auto" w:fill="DCE5F4"/>
          </w:tcPr>
          <w:p w14:paraId="72027680" w14:textId="66907783" w:rsidR="003C6CFE" w:rsidRPr="008D531F" w:rsidRDefault="003C6CFE" w:rsidP="003C6CFE">
            <w:pPr>
              <w:spacing w:before="60" w:after="60"/>
              <w:rPr>
                <w:rFonts w:ascii="Arial" w:hAnsi="Arial" w:cs="Arial"/>
                <w:sz w:val="24"/>
                <w:szCs w:val="28"/>
                <w:lang w:val="en-GB"/>
              </w:rPr>
            </w:pPr>
            <w:r w:rsidRPr="008D531F">
              <w:rPr>
                <w:rFonts w:ascii="Arial" w:hAnsi="Arial" w:cs="Arial"/>
                <w:sz w:val="24"/>
                <w:szCs w:val="28"/>
              </w:rPr>
              <w:t>How did you get into this job?</w:t>
            </w:r>
          </w:p>
        </w:tc>
      </w:tr>
      <w:tr w:rsidR="003C6CFE" w:rsidRPr="000E7EE8" w14:paraId="0BC1013E" w14:textId="77777777" w:rsidTr="00F17829">
        <w:tc>
          <w:tcPr>
            <w:tcW w:w="9962" w:type="dxa"/>
            <w:shd w:val="clear" w:color="auto" w:fill="DCE5F4"/>
          </w:tcPr>
          <w:p w14:paraId="1AC4D235" w14:textId="61C1E58F" w:rsidR="003C6CFE" w:rsidRPr="008D531F" w:rsidRDefault="003C6CFE" w:rsidP="003C6CFE">
            <w:pPr>
              <w:spacing w:before="60" w:after="60"/>
              <w:rPr>
                <w:rFonts w:ascii="Arial" w:hAnsi="Arial" w:cs="Arial"/>
                <w:sz w:val="24"/>
                <w:szCs w:val="28"/>
                <w:lang w:val="en-GB"/>
              </w:rPr>
            </w:pPr>
            <w:r w:rsidRPr="008D531F">
              <w:rPr>
                <w:rFonts w:ascii="Arial" w:hAnsi="Arial" w:cs="Arial"/>
                <w:sz w:val="24"/>
                <w:szCs w:val="28"/>
              </w:rPr>
              <w:t>What do you enjoy most about your work?</w:t>
            </w:r>
          </w:p>
        </w:tc>
      </w:tr>
      <w:tr w:rsidR="003C6CFE" w:rsidRPr="000E7EE8" w14:paraId="2B0537B2" w14:textId="77777777" w:rsidTr="00F17829">
        <w:tc>
          <w:tcPr>
            <w:tcW w:w="9962" w:type="dxa"/>
            <w:shd w:val="clear" w:color="auto" w:fill="DCE5F4"/>
          </w:tcPr>
          <w:p w14:paraId="06594DAA" w14:textId="27F0A82F" w:rsidR="003C6CFE" w:rsidRPr="008D531F" w:rsidRDefault="003C6CFE" w:rsidP="003C6CFE">
            <w:pPr>
              <w:spacing w:before="60" w:after="60"/>
              <w:rPr>
                <w:rFonts w:ascii="Arial" w:hAnsi="Arial" w:cs="Arial"/>
                <w:sz w:val="24"/>
                <w:szCs w:val="28"/>
                <w:lang w:val="en-GB"/>
              </w:rPr>
            </w:pPr>
            <w:r w:rsidRPr="008D531F">
              <w:rPr>
                <w:rFonts w:ascii="Arial" w:hAnsi="Arial" w:cs="Arial"/>
                <w:sz w:val="24"/>
                <w:szCs w:val="28"/>
              </w:rPr>
              <w:t xml:space="preserve">How important </w:t>
            </w:r>
            <w:r w:rsidR="008D531F">
              <w:rPr>
                <w:rFonts w:ascii="Arial" w:hAnsi="Arial" w:cs="Arial"/>
                <w:sz w:val="24"/>
                <w:szCs w:val="28"/>
              </w:rPr>
              <w:t>are foreign languages</w:t>
            </w:r>
            <w:r w:rsidRPr="008D531F">
              <w:rPr>
                <w:rFonts w:ascii="Arial" w:hAnsi="Arial" w:cs="Arial"/>
                <w:sz w:val="24"/>
                <w:szCs w:val="28"/>
              </w:rPr>
              <w:t xml:space="preserve"> in your daily work?</w:t>
            </w:r>
          </w:p>
        </w:tc>
      </w:tr>
      <w:tr w:rsidR="003C6CFE" w:rsidRPr="000E7EE8" w14:paraId="7AF43E81" w14:textId="77777777" w:rsidTr="00F17829">
        <w:tc>
          <w:tcPr>
            <w:tcW w:w="9962" w:type="dxa"/>
            <w:shd w:val="clear" w:color="auto" w:fill="DCE5F4"/>
          </w:tcPr>
          <w:p w14:paraId="02365F57" w14:textId="0AF83096" w:rsidR="003C6CFE" w:rsidRPr="008D531F" w:rsidRDefault="003C6CFE" w:rsidP="003C6CFE">
            <w:pPr>
              <w:spacing w:before="60" w:after="60"/>
              <w:rPr>
                <w:rFonts w:ascii="Arial" w:hAnsi="Arial" w:cs="Arial"/>
                <w:sz w:val="24"/>
                <w:szCs w:val="28"/>
                <w:lang w:val="en-GB"/>
              </w:rPr>
            </w:pPr>
            <w:r w:rsidRPr="008D531F">
              <w:rPr>
                <w:rFonts w:ascii="Arial" w:hAnsi="Arial" w:cs="Arial"/>
                <w:sz w:val="24"/>
                <w:szCs w:val="28"/>
              </w:rPr>
              <w:t xml:space="preserve">What advice would you give a young person </w:t>
            </w:r>
            <w:r w:rsidR="006A586C">
              <w:rPr>
                <w:rFonts w:ascii="Arial" w:hAnsi="Arial" w:cs="Arial"/>
                <w:sz w:val="24"/>
                <w:szCs w:val="28"/>
              </w:rPr>
              <w:t xml:space="preserve">who is </w:t>
            </w:r>
            <w:r w:rsidRPr="008D531F">
              <w:rPr>
                <w:rFonts w:ascii="Arial" w:hAnsi="Arial" w:cs="Arial"/>
                <w:sz w:val="24"/>
                <w:szCs w:val="28"/>
              </w:rPr>
              <w:t>starting out?</w:t>
            </w:r>
          </w:p>
        </w:tc>
      </w:tr>
      <w:tr w:rsidR="003C6CFE" w:rsidRPr="000E7EE8" w14:paraId="5FCEC5A9" w14:textId="77777777" w:rsidTr="00F17829">
        <w:tc>
          <w:tcPr>
            <w:tcW w:w="9962" w:type="dxa"/>
            <w:shd w:val="clear" w:color="auto" w:fill="DCE5F4"/>
          </w:tcPr>
          <w:p w14:paraId="070EDA06" w14:textId="510D16F5" w:rsidR="003C6CFE" w:rsidRPr="008D531F" w:rsidRDefault="003C6CFE" w:rsidP="003C6CFE">
            <w:pPr>
              <w:spacing w:before="60" w:after="60"/>
              <w:rPr>
                <w:rFonts w:ascii="Arial" w:hAnsi="Arial" w:cs="Arial"/>
                <w:sz w:val="24"/>
                <w:szCs w:val="28"/>
                <w:lang w:val="en-GB"/>
              </w:rPr>
            </w:pPr>
            <w:r w:rsidRPr="008D531F">
              <w:rPr>
                <w:rFonts w:ascii="Arial" w:hAnsi="Arial" w:cs="Arial"/>
                <w:sz w:val="24"/>
                <w:szCs w:val="28"/>
              </w:rPr>
              <w:t>Thank you very much for your time.</w:t>
            </w:r>
          </w:p>
        </w:tc>
      </w:tr>
    </w:tbl>
    <w:p w14:paraId="6198F718" w14:textId="3D0F62C0" w:rsidR="003C6CFE" w:rsidRPr="00BA404D" w:rsidRDefault="003C6CFE" w:rsidP="003C6CFE">
      <w:pPr>
        <w:rPr>
          <w:rFonts w:ascii="Arial" w:hAnsi="Arial" w:cs="Arial"/>
        </w:rPr>
      </w:pPr>
      <w:r w:rsidRPr="00BA404D">
        <w:rPr>
          <w:rFonts w:ascii="Arial" w:hAnsi="Arial" w:cs="Arial"/>
        </w:rPr>
        <w:br w:type="page"/>
      </w:r>
    </w:p>
    <w:bookmarkEnd w:id="1"/>
    <w:p w14:paraId="67FD8FE2" w14:textId="641812A3" w:rsidR="003C6CFE" w:rsidRDefault="00F61355" w:rsidP="00F61355">
      <w:pPr>
        <w:pStyle w:val="berschrift1"/>
        <w:spacing w:line="360" w:lineRule="auto"/>
        <w:rPr>
          <w:rFonts w:ascii="Arial" w:hAnsi="Arial" w:cs="Arial"/>
          <w:sz w:val="56"/>
          <w:szCs w:val="56"/>
        </w:rPr>
      </w:pPr>
      <w:r>
        <w:rPr>
          <w:noProof/>
        </w:rPr>
        <w:drawing>
          <wp:anchor distT="0" distB="0" distL="114300" distR="114300" simplePos="0" relativeHeight="251674624" behindDoc="0" locked="0" layoutInCell="1" allowOverlap="1" wp14:anchorId="347FD60F" wp14:editId="763BAC98">
            <wp:simplePos x="0" y="0"/>
            <wp:positionH relativeFrom="column">
              <wp:posOffset>4816139</wp:posOffset>
            </wp:positionH>
            <wp:positionV relativeFrom="paragraph">
              <wp:posOffset>-121489</wp:posOffset>
            </wp:positionV>
            <wp:extent cx="1483181" cy="1509623"/>
            <wp:effectExtent l="0" t="0" r="3175" b="0"/>
            <wp:wrapNone/>
            <wp:docPr id="31" name="Bild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4320" cy="15107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C6CFE" w:rsidRPr="000E7EE8">
        <w:rPr>
          <w:rFonts w:ascii="Arial" w:hAnsi="Arial" w:cs="Arial"/>
          <w:sz w:val="56"/>
          <w:szCs w:val="56"/>
        </w:rPr>
        <w:t>Task Card</w:t>
      </w:r>
    </w:p>
    <w:p w14:paraId="0585CCD9" w14:textId="08FB9D60" w:rsidR="003C6CFE" w:rsidRPr="00F61355" w:rsidRDefault="003C6CFE" w:rsidP="003C6CFE">
      <w:pPr>
        <w:pStyle w:val="berschrift1"/>
        <w:spacing w:after="240"/>
        <w:rPr>
          <w:rFonts w:ascii="Arial" w:hAnsi="Arial" w:cs="Arial"/>
          <w:sz w:val="44"/>
          <w:szCs w:val="44"/>
        </w:rPr>
      </w:pPr>
      <w:r w:rsidRPr="003C6CFE">
        <w:rPr>
          <w:rFonts w:ascii="Arial" w:hAnsi="Arial" w:cs="Arial"/>
          <w:sz w:val="44"/>
          <w:szCs w:val="44"/>
        </w:rPr>
        <w:t>Teamwork across Borders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2621"/>
        <w:gridCol w:w="7341"/>
      </w:tblGrid>
      <w:tr w:rsidR="003C6CFE" w:rsidRPr="000E7EE8" w14:paraId="6D396930" w14:textId="77777777" w:rsidTr="00B07137">
        <w:tc>
          <w:tcPr>
            <w:tcW w:w="2629" w:type="dxa"/>
            <w:shd w:val="clear" w:color="auto" w:fill="D0E7C7"/>
          </w:tcPr>
          <w:p w14:paraId="791066A9" w14:textId="77777777" w:rsidR="003C6CFE" w:rsidRPr="000E7EE8" w:rsidRDefault="003C6CFE" w:rsidP="003C6CFE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0E7EE8">
              <w:rPr>
                <w:rFonts w:ascii="Arial" w:hAnsi="Arial" w:cs="Arial"/>
                <w:b/>
                <w:color w:val="1A3C6E"/>
                <w:sz w:val="24"/>
                <w:szCs w:val="24"/>
              </w:rPr>
              <w:t>Area</w:t>
            </w:r>
          </w:p>
        </w:tc>
        <w:tc>
          <w:tcPr>
            <w:tcW w:w="7370" w:type="dxa"/>
            <w:shd w:val="clear" w:color="auto" w:fill="E4F1DF"/>
          </w:tcPr>
          <w:p w14:paraId="053F6CB1" w14:textId="5D0A759E" w:rsidR="003C6CFE" w:rsidRPr="00B65C8B" w:rsidRDefault="00B65C8B" w:rsidP="003C6CFE">
            <w:pPr>
              <w:spacing w:before="60" w:after="60"/>
              <w:rPr>
                <w:rFonts w:ascii="Arial" w:hAnsi="Arial" w:cs="Arial"/>
                <w:sz w:val="24"/>
                <w:szCs w:val="28"/>
              </w:rPr>
            </w:pPr>
            <w:r w:rsidRPr="00B65C8B">
              <w:rPr>
                <w:rFonts w:ascii="Arial" w:hAnsi="Arial" w:cs="Arial"/>
                <w:sz w:val="24"/>
                <w:szCs w:val="28"/>
              </w:rPr>
              <w:t>c</w:t>
            </w:r>
            <w:r w:rsidR="003C6CFE" w:rsidRPr="00B65C8B">
              <w:rPr>
                <w:rFonts w:ascii="Arial" w:hAnsi="Arial" w:cs="Arial"/>
                <w:sz w:val="24"/>
                <w:szCs w:val="28"/>
              </w:rPr>
              <w:t xml:space="preserve">ross-departmental – </w:t>
            </w:r>
            <w:r w:rsidRPr="00B65C8B">
              <w:rPr>
                <w:rFonts w:ascii="Arial" w:hAnsi="Arial" w:cs="Arial"/>
                <w:sz w:val="24"/>
                <w:szCs w:val="28"/>
              </w:rPr>
              <w:t>c</w:t>
            </w:r>
            <w:r w:rsidR="003C6CFE" w:rsidRPr="00B65C8B">
              <w:rPr>
                <w:rFonts w:ascii="Arial" w:hAnsi="Arial" w:cs="Arial"/>
                <w:sz w:val="24"/>
                <w:szCs w:val="28"/>
              </w:rPr>
              <w:t>ollaboration</w:t>
            </w:r>
          </w:p>
        </w:tc>
      </w:tr>
      <w:tr w:rsidR="003C6CFE" w:rsidRPr="000E7EE8" w14:paraId="19461E2B" w14:textId="77777777" w:rsidTr="00B07137">
        <w:tc>
          <w:tcPr>
            <w:tcW w:w="2629" w:type="dxa"/>
            <w:shd w:val="clear" w:color="auto" w:fill="D0E7C7"/>
          </w:tcPr>
          <w:p w14:paraId="4E853AB1" w14:textId="77777777" w:rsidR="003C6CFE" w:rsidRPr="000E7EE8" w:rsidRDefault="003C6CFE" w:rsidP="003C6CFE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0E7EE8">
              <w:rPr>
                <w:rFonts w:ascii="Arial" w:hAnsi="Arial" w:cs="Arial"/>
                <w:b/>
                <w:color w:val="1A3C6E"/>
                <w:sz w:val="24"/>
                <w:szCs w:val="24"/>
              </w:rPr>
              <w:t>Duration</w:t>
            </w:r>
          </w:p>
        </w:tc>
        <w:tc>
          <w:tcPr>
            <w:tcW w:w="7370" w:type="dxa"/>
            <w:shd w:val="clear" w:color="auto" w:fill="E4F1DF"/>
          </w:tcPr>
          <w:p w14:paraId="682973A3" w14:textId="298505EE" w:rsidR="003C6CFE" w:rsidRPr="00B65C8B" w:rsidRDefault="003C6CFE" w:rsidP="003C6CFE">
            <w:pPr>
              <w:spacing w:before="60" w:after="60"/>
              <w:rPr>
                <w:rFonts w:ascii="Arial" w:hAnsi="Arial" w:cs="Arial"/>
                <w:sz w:val="24"/>
                <w:szCs w:val="28"/>
              </w:rPr>
            </w:pPr>
            <w:r w:rsidRPr="00B65C8B">
              <w:rPr>
                <w:rFonts w:ascii="Arial" w:hAnsi="Arial" w:cs="Arial"/>
                <w:sz w:val="24"/>
                <w:szCs w:val="28"/>
              </w:rPr>
              <w:t>approx. 45 minutes</w:t>
            </w:r>
          </w:p>
        </w:tc>
      </w:tr>
      <w:tr w:rsidR="003C6CFE" w:rsidRPr="000E7EE8" w14:paraId="1227CD79" w14:textId="77777777" w:rsidTr="00B07137">
        <w:tc>
          <w:tcPr>
            <w:tcW w:w="2629" w:type="dxa"/>
            <w:shd w:val="clear" w:color="auto" w:fill="D0E7C7"/>
          </w:tcPr>
          <w:p w14:paraId="320004F4" w14:textId="77777777" w:rsidR="003C6CFE" w:rsidRPr="000E7EE8" w:rsidRDefault="003C6CFE" w:rsidP="003C6CFE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0E7EE8">
              <w:rPr>
                <w:rFonts w:ascii="Arial" w:hAnsi="Arial" w:cs="Arial"/>
                <w:b/>
                <w:color w:val="1A3C6E"/>
                <w:sz w:val="24"/>
                <w:szCs w:val="24"/>
              </w:rPr>
              <w:t>What you need</w:t>
            </w:r>
          </w:p>
        </w:tc>
        <w:tc>
          <w:tcPr>
            <w:tcW w:w="7370" w:type="dxa"/>
            <w:shd w:val="clear" w:color="auto" w:fill="E4F1DF"/>
          </w:tcPr>
          <w:p w14:paraId="45CADA5C" w14:textId="00C20CAC" w:rsidR="003C6CFE" w:rsidRPr="00B65C8B" w:rsidRDefault="00B65C8B" w:rsidP="003C6CFE">
            <w:pPr>
              <w:spacing w:before="60" w:after="60"/>
              <w:rPr>
                <w:rFonts w:ascii="Arial" w:hAnsi="Arial" w:cs="Arial"/>
                <w:sz w:val="24"/>
                <w:szCs w:val="28"/>
              </w:rPr>
            </w:pPr>
            <w:r w:rsidRPr="00B65C8B">
              <w:rPr>
                <w:rFonts w:ascii="Arial" w:hAnsi="Arial" w:cs="Arial"/>
                <w:sz w:val="24"/>
                <w:szCs w:val="28"/>
              </w:rPr>
              <w:t>c</w:t>
            </w:r>
            <w:r w:rsidR="003C6CFE" w:rsidRPr="00B65C8B">
              <w:rPr>
                <w:rFonts w:ascii="Arial" w:hAnsi="Arial" w:cs="Arial"/>
                <w:sz w:val="24"/>
                <w:szCs w:val="28"/>
              </w:rPr>
              <w:t xml:space="preserve">onversation with an employee who works with colleagues abroad </w:t>
            </w:r>
            <w:r w:rsidRPr="00B65C8B">
              <w:rPr>
                <w:rFonts w:ascii="Arial" w:hAnsi="Arial" w:cs="Arial"/>
                <w:sz w:val="24"/>
                <w:szCs w:val="28"/>
              </w:rPr>
              <w:br/>
            </w:r>
            <w:r w:rsidR="003C6CFE" w:rsidRPr="00B65C8B">
              <w:rPr>
                <w:rFonts w:ascii="Arial" w:hAnsi="Arial" w:cs="Arial"/>
                <w:sz w:val="24"/>
                <w:szCs w:val="28"/>
              </w:rPr>
              <w:t>(10</w:t>
            </w:r>
            <w:r w:rsidRPr="00B65C8B">
              <w:rPr>
                <w:rFonts w:ascii="Arial" w:hAnsi="Arial" w:cs="Arial"/>
                <w:sz w:val="24"/>
                <w:szCs w:val="28"/>
              </w:rPr>
              <w:t xml:space="preserve"> – </w:t>
            </w:r>
            <w:r w:rsidR="003C6CFE" w:rsidRPr="00B65C8B">
              <w:rPr>
                <w:rFonts w:ascii="Arial" w:hAnsi="Arial" w:cs="Arial"/>
                <w:sz w:val="24"/>
                <w:szCs w:val="28"/>
              </w:rPr>
              <w:t>15 min)</w:t>
            </w:r>
          </w:p>
        </w:tc>
      </w:tr>
      <w:tr w:rsidR="003C6CFE" w:rsidRPr="000E7EE8" w14:paraId="165076B7" w14:textId="77777777" w:rsidTr="00B07137">
        <w:tc>
          <w:tcPr>
            <w:tcW w:w="2629" w:type="dxa"/>
            <w:shd w:val="clear" w:color="auto" w:fill="D0E7C7"/>
          </w:tcPr>
          <w:p w14:paraId="1C024A77" w14:textId="77777777" w:rsidR="003C6CFE" w:rsidRPr="000E7EE8" w:rsidRDefault="003C6CFE" w:rsidP="00B07137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0E7EE8">
              <w:rPr>
                <w:rFonts w:ascii="Arial" w:hAnsi="Arial" w:cs="Arial"/>
                <w:b/>
                <w:color w:val="1A3C6E"/>
                <w:sz w:val="24"/>
                <w:szCs w:val="24"/>
              </w:rPr>
              <w:t>Your task</w:t>
            </w:r>
          </w:p>
        </w:tc>
        <w:tc>
          <w:tcPr>
            <w:tcW w:w="7370" w:type="dxa"/>
            <w:shd w:val="clear" w:color="auto" w:fill="E4F1DF"/>
          </w:tcPr>
          <w:p w14:paraId="44E2FA2B" w14:textId="64092C07" w:rsidR="003C6CFE" w:rsidRPr="003C6CFE" w:rsidRDefault="003C6CFE" w:rsidP="003C6CFE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6A586C">
              <w:rPr>
                <w:rFonts w:ascii="Arial" w:hAnsi="Arial" w:cs="Arial"/>
                <w:b/>
                <w:bCs/>
                <w:sz w:val="24"/>
                <w:szCs w:val="24"/>
              </w:rPr>
              <w:t>1</w:t>
            </w:r>
            <w:r w:rsidRPr="003C6CFE">
              <w:rPr>
                <w:rFonts w:ascii="Arial" w:hAnsi="Arial" w:cs="Arial"/>
                <w:sz w:val="24"/>
                <w:szCs w:val="24"/>
              </w:rPr>
              <w:t xml:space="preserve"> Find an employee who regularly works with people </w:t>
            </w:r>
            <w:r w:rsidR="006A586C">
              <w:rPr>
                <w:rFonts w:ascii="Arial" w:hAnsi="Arial" w:cs="Arial"/>
                <w:sz w:val="24"/>
                <w:szCs w:val="24"/>
              </w:rPr>
              <w:t>from</w:t>
            </w:r>
            <w:r w:rsidRPr="003C6CFE">
              <w:rPr>
                <w:rFonts w:ascii="Arial" w:hAnsi="Arial" w:cs="Arial"/>
                <w:sz w:val="24"/>
                <w:szCs w:val="24"/>
              </w:rPr>
              <w:t xml:space="preserve"> other countries.</w:t>
            </w:r>
          </w:p>
          <w:p w14:paraId="52A40FE6" w14:textId="590BCE19" w:rsidR="003C6CFE" w:rsidRPr="003C6CFE" w:rsidRDefault="003C6CFE" w:rsidP="003C6CFE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6A586C">
              <w:rPr>
                <w:rFonts w:ascii="Arial" w:hAnsi="Arial" w:cs="Arial"/>
                <w:b/>
                <w:bCs/>
                <w:sz w:val="24"/>
                <w:szCs w:val="24"/>
              </w:rPr>
              <w:t>2</w:t>
            </w:r>
            <w:r w:rsidRPr="003C6CFE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6A586C">
              <w:rPr>
                <w:rFonts w:ascii="Arial" w:hAnsi="Arial" w:cs="Arial"/>
                <w:sz w:val="24"/>
                <w:szCs w:val="24"/>
              </w:rPr>
              <w:t>Ask them</w:t>
            </w:r>
            <w:r w:rsidRPr="003C6CFE">
              <w:rPr>
                <w:rFonts w:ascii="Arial" w:hAnsi="Arial" w:cs="Arial"/>
                <w:sz w:val="24"/>
                <w:szCs w:val="24"/>
              </w:rPr>
              <w:t>: What languages do they use? What tools</w:t>
            </w:r>
            <w:r w:rsidR="006A586C">
              <w:rPr>
                <w:rFonts w:ascii="Arial" w:hAnsi="Arial" w:cs="Arial"/>
                <w:sz w:val="24"/>
                <w:szCs w:val="24"/>
              </w:rPr>
              <w:t xml:space="preserve"> do they prefer</w:t>
            </w:r>
            <w:r w:rsidRPr="003C6CFE">
              <w:rPr>
                <w:rFonts w:ascii="Arial" w:hAnsi="Arial" w:cs="Arial"/>
                <w:sz w:val="24"/>
                <w:szCs w:val="24"/>
              </w:rPr>
              <w:t xml:space="preserve"> (email, video calls, chat)? What are typical challenges (time zones, language barriers, cultural differences)?</w:t>
            </w:r>
          </w:p>
          <w:p w14:paraId="5098F088" w14:textId="2E761C9D" w:rsidR="003C6CFE" w:rsidRPr="004221D3" w:rsidRDefault="003C6CFE" w:rsidP="00B07137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6A586C">
              <w:rPr>
                <w:rFonts w:ascii="Arial" w:hAnsi="Arial" w:cs="Arial"/>
                <w:b/>
                <w:bCs/>
                <w:sz w:val="24"/>
                <w:szCs w:val="24"/>
              </w:rPr>
              <w:t>3</w:t>
            </w:r>
            <w:r w:rsidRPr="003C6CFE">
              <w:rPr>
                <w:rFonts w:ascii="Arial" w:hAnsi="Arial" w:cs="Arial"/>
                <w:sz w:val="24"/>
                <w:szCs w:val="24"/>
              </w:rPr>
              <w:t xml:space="preserve"> Create a small infographic or poster: </w:t>
            </w:r>
            <w:r w:rsidR="006A586C">
              <w:rPr>
                <w:rFonts w:ascii="Arial" w:hAnsi="Arial" w:cs="Arial"/>
                <w:sz w:val="24"/>
                <w:szCs w:val="24"/>
              </w:rPr>
              <w:t>“</w:t>
            </w:r>
            <w:r w:rsidRPr="003C6CFE">
              <w:rPr>
                <w:rFonts w:ascii="Arial" w:hAnsi="Arial" w:cs="Arial"/>
                <w:sz w:val="24"/>
                <w:szCs w:val="24"/>
              </w:rPr>
              <w:t>How international teamwork works at [company name]</w:t>
            </w:r>
            <w:r w:rsidR="006A586C">
              <w:rPr>
                <w:rFonts w:ascii="Arial" w:hAnsi="Arial" w:cs="Arial"/>
                <w:sz w:val="24"/>
                <w:szCs w:val="24"/>
              </w:rPr>
              <w:t>”</w:t>
            </w:r>
            <w:r w:rsidRPr="003C6CFE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3C6CFE" w:rsidRPr="000E7EE8" w14:paraId="1FE0E5DD" w14:textId="77777777" w:rsidTr="00B07137">
        <w:tc>
          <w:tcPr>
            <w:tcW w:w="2629" w:type="dxa"/>
            <w:shd w:val="clear" w:color="auto" w:fill="D0E7C7"/>
          </w:tcPr>
          <w:p w14:paraId="27E6FC29" w14:textId="77777777" w:rsidR="003C6CFE" w:rsidRPr="000E7EE8" w:rsidRDefault="003C6CFE" w:rsidP="003C6CFE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0E7EE8">
              <w:rPr>
                <w:rFonts w:ascii="Arial" w:hAnsi="Arial" w:cs="Arial"/>
                <w:b/>
                <w:color w:val="1A3C6E"/>
                <w:sz w:val="24"/>
                <w:szCs w:val="24"/>
              </w:rPr>
              <w:t>Result</w:t>
            </w:r>
          </w:p>
        </w:tc>
        <w:tc>
          <w:tcPr>
            <w:tcW w:w="7370" w:type="dxa"/>
            <w:shd w:val="clear" w:color="auto" w:fill="E4F1DF"/>
          </w:tcPr>
          <w:p w14:paraId="636474C7" w14:textId="309BEF00" w:rsidR="003C6CFE" w:rsidRPr="00B65C8B" w:rsidRDefault="00B65C8B" w:rsidP="003C6CFE">
            <w:pPr>
              <w:spacing w:before="60" w:after="60"/>
              <w:rPr>
                <w:rFonts w:ascii="Arial" w:hAnsi="Arial" w:cs="Arial"/>
                <w:sz w:val="24"/>
                <w:szCs w:val="28"/>
              </w:rPr>
            </w:pPr>
            <w:r>
              <w:rPr>
                <w:rFonts w:ascii="Arial" w:hAnsi="Arial" w:cs="Arial"/>
                <w:sz w:val="24"/>
                <w:szCs w:val="28"/>
              </w:rPr>
              <w:t>i</w:t>
            </w:r>
            <w:r w:rsidR="003C6CFE" w:rsidRPr="00B65C8B">
              <w:rPr>
                <w:rFonts w:ascii="Arial" w:hAnsi="Arial" w:cs="Arial"/>
                <w:sz w:val="24"/>
                <w:szCs w:val="28"/>
              </w:rPr>
              <w:t>nfographic or poster (</w:t>
            </w:r>
            <w:r w:rsidR="006A586C">
              <w:rPr>
                <w:rFonts w:ascii="Arial" w:hAnsi="Arial" w:cs="Arial"/>
                <w:sz w:val="24"/>
                <w:szCs w:val="28"/>
              </w:rPr>
              <w:t>one</w:t>
            </w:r>
            <w:r w:rsidR="003C6CFE" w:rsidRPr="00B65C8B">
              <w:rPr>
                <w:rFonts w:ascii="Arial" w:hAnsi="Arial" w:cs="Arial"/>
                <w:sz w:val="24"/>
                <w:szCs w:val="28"/>
              </w:rPr>
              <w:t xml:space="preserve"> page)</w:t>
            </w:r>
          </w:p>
        </w:tc>
      </w:tr>
      <w:tr w:rsidR="003C6CFE" w:rsidRPr="000E7EE8" w14:paraId="78A4B710" w14:textId="77777777" w:rsidTr="00B07137">
        <w:tc>
          <w:tcPr>
            <w:tcW w:w="2629" w:type="dxa"/>
            <w:shd w:val="clear" w:color="auto" w:fill="D0E7C7"/>
          </w:tcPr>
          <w:p w14:paraId="11DF1486" w14:textId="77777777" w:rsidR="003C6CFE" w:rsidRPr="000E7EE8" w:rsidRDefault="003C6CFE" w:rsidP="003C6CFE">
            <w:pPr>
              <w:spacing w:before="60" w:after="60"/>
              <w:rPr>
                <w:rFonts w:ascii="Arial" w:hAnsi="Arial" w:cs="Arial"/>
                <w:b/>
                <w:bCs/>
                <w:color w:val="1A3C6E"/>
                <w:sz w:val="24"/>
                <w:szCs w:val="24"/>
              </w:rPr>
            </w:pPr>
            <w:r w:rsidRPr="000E7EE8">
              <w:rPr>
                <w:rFonts w:ascii="Arial" w:hAnsi="Arial" w:cs="Arial"/>
                <w:b/>
                <w:bCs/>
                <w:color w:val="1A3C6E"/>
                <w:sz w:val="24"/>
                <w:szCs w:val="24"/>
              </w:rPr>
              <w:t>What you gain</w:t>
            </w:r>
          </w:p>
        </w:tc>
        <w:tc>
          <w:tcPr>
            <w:tcW w:w="7370" w:type="dxa"/>
            <w:shd w:val="clear" w:color="auto" w:fill="E4F1DF"/>
          </w:tcPr>
          <w:p w14:paraId="362305DD" w14:textId="49DCB9E2" w:rsidR="003C6CFE" w:rsidRPr="00B65C8B" w:rsidRDefault="003C6CFE" w:rsidP="003C6CFE">
            <w:pPr>
              <w:spacing w:before="60" w:after="60"/>
              <w:rPr>
                <w:rFonts w:ascii="Arial" w:hAnsi="Arial" w:cs="Arial"/>
                <w:sz w:val="24"/>
                <w:szCs w:val="28"/>
              </w:rPr>
            </w:pPr>
            <w:r w:rsidRPr="00B65C8B">
              <w:rPr>
                <w:rFonts w:ascii="Arial" w:hAnsi="Arial" w:cs="Arial"/>
                <w:sz w:val="24"/>
                <w:szCs w:val="28"/>
              </w:rPr>
              <w:t>intercultural communication, social studies (</w:t>
            </w:r>
            <w:proofErr w:type="spellStart"/>
            <w:r w:rsidRPr="00B65C8B">
              <w:rPr>
                <w:rFonts w:ascii="Arial" w:hAnsi="Arial" w:cs="Arial"/>
                <w:sz w:val="24"/>
                <w:szCs w:val="28"/>
              </w:rPr>
              <w:t>globalisation</w:t>
            </w:r>
            <w:proofErr w:type="spellEnd"/>
            <w:r w:rsidRPr="00B65C8B">
              <w:rPr>
                <w:rFonts w:ascii="Arial" w:hAnsi="Arial" w:cs="Arial"/>
                <w:sz w:val="24"/>
                <w:szCs w:val="28"/>
              </w:rPr>
              <w:t xml:space="preserve">), </w:t>
            </w:r>
            <w:r w:rsidR="00B65C8B">
              <w:rPr>
                <w:rFonts w:ascii="Arial" w:hAnsi="Arial" w:cs="Arial"/>
                <w:sz w:val="24"/>
                <w:szCs w:val="28"/>
              </w:rPr>
              <w:br/>
            </w:r>
            <w:r w:rsidRPr="00B65C8B">
              <w:rPr>
                <w:rFonts w:ascii="Arial" w:hAnsi="Arial" w:cs="Arial"/>
                <w:sz w:val="24"/>
                <w:szCs w:val="28"/>
              </w:rPr>
              <w:t>digital tools</w:t>
            </w:r>
            <w:r w:rsidR="00B65C8B">
              <w:rPr>
                <w:rFonts w:ascii="Arial" w:hAnsi="Arial" w:cs="Arial"/>
                <w:sz w:val="24"/>
                <w:szCs w:val="28"/>
              </w:rPr>
              <w:t xml:space="preserve"> (IT</w:t>
            </w:r>
            <w:r w:rsidRPr="00B65C8B">
              <w:rPr>
                <w:rFonts w:ascii="Arial" w:hAnsi="Arial" w:cs="Arial"/>
                <w:sz w:val="24"/>
                <w:szCs w:val="28"/>
              </w:rPr>
              <w:t>)</w:t>
            </w:r>
          </w:p>
        </w:tc>
      </w:tr>
    </w:tbl>
    <w:p w14:paraId="57EDC3E6" w14:textId="77777777" w:rsidR="00737945" w:rsidRPr="00737945" w:rsidRDefault="00737945" w:rsidP="00737945">
      <w:pPr>
        <w:spacing w:after="120"/>
        <w:rPr>
          <w:rFonts w:ascii="Arial" w:hAnsi="Arial" w:cs="Arial"/>
          <w:sz w:val="2"/>
          <w:szCs w:val="2"/>
        </w:rPr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72"/>
      </w:tblGrid>
      <w:tr w:rsidR="00737945" w:rsidRPr="00737945" w14:paraId="038FF375" w14:textId="77777777" w:rsidTr="00300444">
        <w:trPr>
          <w:trHeight w:val="974"/>
        </w:trPr>
        <w:tc>
          <w:tcPr>
            <w:tcW w:w="9972" w:type="dxa"/>
          </w:tcPr>
          <w:p w14:paraId="57812159" w14:textId="77777777" w:rsidR="00737945" w:rsidRPr="00737945" w:rsidRDefault="00737945" w:rsidP="00300444">
            <w:pPr>
              <w:spacing w:before="240" w:after="240"/>
              <w:rPr>
                <w:rFonts w:ascii="Arial" w:hAnsi="Arial" w:cs="Arial"/>
                <w:bCs/>
                <w:color w:val="1A3C6E"/>
                <w:sz w:val="2"/>
                <w:szCs w:val="2"/>
              </w:rPr>
            </w:pPr>
            <w:r w:rsidRPr="00737945">
              <w:rPr>
                <w:rFonts w:ascii="Arial" w:hAnsi="Arial" w:cs="Arial"/>
                <w:bCs/>
                <w:noProof/>
                <w:color w:val="1A3C6E"/>
                <w:sz w:val="2"/>
                <w:szCs w:val="2"/>
              </w:rPr>
              <w:drawing>
                <wp:anchor distT="0" distB="0" distL="114300" distR="114300" simplePos="0" relativeHeight="251659264" behindDoc="1" locked="0" layoutInCell="1" allowOverlap="1" wp14:anchorId="5017D778" wp14:editId="3DB1F54E">
                  <wp:simplePos x="0" y="0"/>
                  <wp:positionH relativeFrom="column">
                    <wp:posOffset>27940</wp:posOffset>
                  </wp:positionH>
                  <wp:positionV relativeFrom="paragraph">
                    <wp:posOffset>-635</wp:posOffset>
                  </wp:positionV>
                  <wp:extent cx="640080" cy="860425"/>
                  <wp:effectExtent l="4127" t="0" r="0" b="0"/>
                  <wp:wrapSquare wrapText="bothSides"/>
                  <wp:docPr id="41" name="Bild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640080" cy="860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FE94886" w14:textId="77777777" w:rsidR="00737945" w:rsidRPr="00737945" w:rsidRDefault="00737945" w:rsidP="00300444">
            <w:pPr>
              <w:spacing w:after="0"/>
              <w:rPr>
                <w:rFonts w:ascii="Arial" w:hAnsi="Arial" w:cs="Arial"/>
                <w:b/>
                <w:color w:val="1A3C6E"/>
                <w:sz w:val="2"/>
                <w:szCs w:val="2"/>
              </w:rPr>
            </w:pPr>
            <w:r w:rsidRPr="00737945">
              <w:rPr>
                <w:rFonts w:ascii="Arial" w:hAnsi="Arial" w:cs="Arial"/>
                <w:b/>
                <w:color w:val="1A3C6E"/>
                <w:sz w:val="44"/>
                <w:szCs w:val="44"/>
              </w:rPr>
              <w:t>Useful Phrases</w:t>
            </w:r>
          </w:p>
        </w:tc>
      </w:tr>
    </w:tbl>
    <w:p w14:paraId="447B7A83" w14:textId="10EFB73D" w:rsidR="00737945" w:rsidRPr="00737945" w:rsidRDefault="00F17829" w:rsidP="00737945">
      <w:pPr>
        <w:rPr>
          <w:rFonts w:ascii="Arial" w:hAnsi="Arial" w:cs="Arial"/>
          <w:sz w:val="2"/>
          <w:szCs w:val="2"/>
        </w:rPr>
      </w:pPr>
      <w:r w:rsidRPr="00F17829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93056" behindDoc="0" locked="0" layoutInCell="1" allowOverlap="1" wp14:anchorId="611CC398" wp14:editId="295E55A6">
                <wp:simplePos x="0" y="0"/>
                <wp:positionH relativeFrom="column">
                  <wp:posOffset>5349834</wp:posOffset>
                </wp:positionH>
                <wp:positionV relativeFrom="paragraph">
                  <wp:posOffset>2019482</wp:posOffset>
                </wp:positionV>
                <wp:extent cx="1157605" cy="1404620"/>
                <wp:effectExtent l="0" t="0" r="0" b="0"/>
                <wp:wrapNone/>
                <wp:docPr id="35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760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EA8788" w14:textId="77777777" w:rsidR="00F17829" w:rsidRDefault="00F17829" w:rsidP="00F17829">
                            <w:pPr>
                              <w:jc w:val="center"/>
                              <w:rPr>
                                <w:rFonts w:ascii="Arial" w:eastAsia="Calibri" w:hAnsi="Arial" w:cs="Times New Roman"/>
                                <w:b/>
                                <w:color w:val="1A3C6E"/>
                                <w:sz w:val="24"/>
                                <w:lang w:val="de-DE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C8DBAC5" wp14:editId="2442F41B">
                                  <wp:extent cx="977900" cy="1036320"/>
                                  <wp:effectExtent l="0" t="0" r="0" b="0"/>
                                  <wp:docPr id="36" name="Grafik 3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Grafik 3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9" cstate="print">
                                            <a:clrChange>
                                              <a:clrFrom>
                                                <a:srgbClr val="F1EFEC"/>
                                              </a:clrFrom>
                                              <a:clrTo>
                                                <a:srgbClr val="F1EFEC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77900" cy="10363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25E5874" w14:textId="77777777" w:rsidR="00F17829" w:rsidRPr="00F17829" w:rsidRDefault="00F17829" w:rsidP="00F17829">
                            <w:pPr>
                              <w:rPr>
                                <w:lang w:val="de-DE"/>
                              </w:rPr>
                            </w:pPr>
                            <w:r>
                              <w:rPr>
                                <w:rFonts w:ascii="Arial" w:eastAsia="Calibri" w:hAnsi="Arial" w:cs="Times New Roman"/>
                                <w:b/>
                                <w:color w:val="1A3C6E"/>
                                <w:sz w:val="24"/>
                                <w:lang w:val="de-DE"/>
                              </w:rPr>
                              <w:t xml:space="preserve"> </w:t>
                            </w:r>
                            <w:proofErr w:type="spellStart"/>
                            <w:r w:rsidRPr="004221D3">
                              <w:rPr>
                                <w:rFonts w:ascii="Arial" w:eastAsia="Calibri" w:hAnsi="Arial" w:cs="Times New Roman"/>
                                <w:b/>
                                <w:color w:val="1A3C6E"/>
                                <w:sz w:val="24"/>
                                <w:lang w:val="de-DE"/>
                              </w:rPr>
                              <w:t>NextStep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11CC398" id="_x0000_s1030" type="#_x0000_t202" style="position:absolute;margin-left:421.25pt;margin-top:159pt;width:91.15pt;height:110.6pt;z-index:25169305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" filled="f" stroked="f">
                <v:textbox style="mso-fit-shape-to-text:t">
                  <w:txbxContent>
                    <w:p w14:paraId="4AEA8788" w14:textId="77777777" w:rsidR="00F17829" w:rsidRDefault="00F17829" w:rsidP="00F17829">
                      <w:pPr>
                        <w:jc w:val="center"/>
                        <w:rPr>
                          <w:rFonts w:ascii="Arial" w:eastAsia="Calibri" w:hAnsi="Arial" w:cs="Times New Roman"/>
                          <w:b/>
                          <w:color w:val="1A3C6E"/>
                          <w:sz w:val="24"/>
                          <w:lang w:val="de-DE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C8DBAC5" wp14:editId="2442F41B">
                            <wp:extent cx="977900" cy="1036320"/>
                            <wp:effectExtent l="0" t="0" r="0" b="0"/>
                            <wp:docPr id="36" name="Grafik 3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Grafik 3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9" cstate="print">
                                      <a:clrChange>
                                        <a:clrFrom>
                                          <a:srgbClr val="F1EFEC"/>
                                        </a:clrFrom>
                                        <a:clrTo>
                                          <a:srgbClr val="F1EFEC">
                                            <a:alpha val="0"/>
                                          </a:srgbClr>
                                        </a:clrTo>
                                      </a:clrChang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77900" cy="10363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25E5874" w14:textId="77777777" w:rsidR="00F17829" w:rsidRPr="00F17829" w:rsidRDefault="00F17829" w:rsidP="00F17829">
                      <w:pPr>
                        <w:rPr>
                          <w:lang w:val="de-DE"/>
                        </w:rPr>
                      </w:pPr>
                      <w:r>
                        <w:rPr>
                          <w:rFonts w:ascii="Arial" w:eastAsia="Calibri" w:hAnsi="Arial" w:cs="Times New Roman"/>
                          <w:b/>
                          <w:color w:val="1A3C6E"/>
                          <w:sz w:val="24"/>
                          <w:lang w:val="de-DE"/>
                        </w:rPr>
                        <w:t xml:space="preserve"> </w:t>
                      </w:r>
                      <w:proofErr w:type="spellStart"/>
                      <w:r w:rsidRPr="004221D3">
                        <w:rPr>
                          <w:rFonts w:ascii="Arial" w:eastAsia="Calibri" w:hAnsi="Arial" w:cs="Times New Roman"/>
                          <w:b/>
                          <w:color w:val="1A3C6E"/>
                          <w:sz w:val="24"/>
                          <w:lang w:val="de-DE"/>
                        </w:rPr>
                        <w:t>NextStep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tbl>
      <w:tblPr>
        <w:tblStyle w:val="Tabellenraster"/>
        <w:tblW w:w="0" w:type="auto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9962"/>
      </w:tblGrid>
      <w:tr w:rsidR="002F187E" w:rsidRPr="000E7EE8" w14:paraId="50A40BC9" w14:textId="77777777" w:rsidTr="00F17829">
        <w:tc>
          <w:tcPr>
            <w:tcW w:w="9962" w:type="dxa"/>
            <w:shd w:val="clear" w:color="auto" w:fill="DCE5F4"/>
          </w:tcPr>
          <w:p w14:paraId="1911883B" w14:textId="5EF69224" w:rsidR="003C6CFE" w:rsidRPr="008D531F" w:rsidRDefault="003C6CFE" w:rsidP="003C6CFE">
            <w:pPr>
              <w:spacing w:before="60" w:after="60"/>
              <w:rPr>
                <w:rFonts w:ascii="Arial" w:hAnsi="Arial" w:cs="Arial"/>
                <w:sz w:val="24"/>
                <w:szCs w:val="28"/>
                <w:lang w:val="en-GB"/>
              </w:rPr>
            </w:pPr>
            <w:r w:rsidRPr="008D531F">
              <w:rPr>
                <w:rFonts w:ascii="Arial" w:hAnsi="Arial" w:cs="Arial"/>
                <w:sz w:val="24"/>
                <w:szCs w:val="28"/>
              </w:rPr>
              <w:t xml:space="preserve">Do you work with colleagues </w:t>
            </w:r>
            <w:r w:rsidR="00B65C8B" w:rsidRPr="008D531F">
              <w:rPr>
                <w:rFonts w:ascii="Arial" w:hAnsi="Arial" w:cs="Arial"/>
                <w:sz w:val="24"/>
                <w:szCs w:val="28"/>
              </w:rPr>
              <w:t>in</w:t>
            </w:r>
            <w:r w:rsidRPr="008D531F">
              <w:rPr>
                <w:rFonts w:ascii="Arial" w:hAnsi="Arial" w:cs="Arial"/>
                <w:sz w:val="24"/>
                <w:szCs w:val="28"/>
              </w:rPr>
              <w:t xml:space="preserve"> other countries?</w:t>
            </w:r>
          </w:p>
        </w:tc>
      </w:tr>
      <w:tr w:rsidR="002F187E" w:rsidRPr="000E7EE8" w14:paraId="7D0C9E83" w14:textId="77777777" w:rsidTr="00F17829">
        <w:tc>
          <w:tcPr>
            <w:tcW w:w="9962" w:type="dxa"/>
            <w:shd w:val="clear" w:color="auto" w:fill="DCE5F4"/>
          </w:tcPr>
          <w:p w14:paraId="4064FB61" w14:textId="23D44DCC" w:rsidR="003C6CFE" w:rsidRPr="008D531F" w:rsidRDefault="003C6CFE" w:rsidP="003C6CFE">
            <w:pPr>
              <w:spacing w:before="60" w:after="60"/>
              <w:rPr>
                <w:rFonts w:ascii="Arial" w:hAnsi="Arial" w:cs="Arial"/>
                <w:sz w:val="24"/>
                <w:szCs w:val="28"/>
                <w:lang w:val="en-GB"/>
              </w:rPr>
            </w:pPr>
            <w:r w:rsidRPr="008D531F">
              <w:rPr>
                <w:rFonts w:ascii="Arial" w:hAnsi="Arial" w:cs="Arial"/>
                <w:sz w:val="24"/>
                <w:szCs w:val="28"/>
              </w:rPr>
              <w:t>What languages do you use?</w:t>
            </w:r>
          </w:p>
        </w:tc>
      </w:tr>
      <w:tr w:rsidR="002F187E" w:rsidRPr="000E7EE8" w14:paraId="2F20AC6E" w14:textId="77777777" w:rsidTr="00F17829">
        <w:tc>
          <w:tcPr>
            <w:tcW w:w="9962" w:type="dxa"/>
            <w:shd w:val="clear" w:color="auto" w:fill="DCE5F4"/>
          </w:tcPr>
          <w:p w14:paraId="682A0578" w14:textId="5E9F6392" w:rsidR="003C6CFE" w:rsidRPr="008D531F" w:rsidRDefault="003C6CFE" w:rsidP="003C6CFE">
            <w:pPr>
              <w:spacing w:before="60" w:after="60"/>
              <w:rPr>
                <w:rFonts w:ascii="Arial" w:hAnsi="Arial" w:cs="Arial"/>
                <w:sz w:val="24"/>
                <w:szCs w:val="28"/>
                <w:lang w:val="en-GB"/>
              </w:rPr>
            </w:pPr>
            <w:r w:rsidRPr="008D531F">
              <w:rPr>
                <w:rFonts w:ascii="Arial" w:hAnsi="Arial" w:cs="Arial"/>
                <w:sz w:val="24"/>
                <w:szCs w:val="28"/>
              </w:rPr>
              <w:t>How do you usually communicate – by email, video call or chat?</w:t>
            </w:r>
          </w:p>
        </w:tc>
      </w:tr>
      <w:tr w:rsidR="002F187E" w:rsidRPr="000E7EE8" w14:paraId="3F294448" w14:textId="77777777" w:rsidTr="00F17829">
        <w:tc>
          <w:tcPr>
            <w:tcW w:w="9962" w:type="dxa"/>
            <w:shd w:val="clear" w:color="auto" w:fill="DCE5F4"/>
          </w:tcPr>
          <w:p w14:paraId="1383B7A7" w14:textId="7C71A84C" w:rsidR="003C6CFE" w:rsidRPr="008D531F" w:rsidRDefault="003C6CFE" w:rsidP="003C6CFE">
            <w:pPr>
              <w:spacing w:before="60" w:after="60"/>
              <w:rPr>
                <w:rFonts w:ascii="Arial" w:hAnsi="Arial" w:cs="Arial"/>
                <w:sz w:val="24"/>
                <w:szCs w:val="28"/>
                <w:lang w:val="en-GB"/>
              </w:rPr>
            </w:pPr>
            <w:r w:rsidRPr="008D531F">
              <w:rPr>
                <w:rFonts w:ascii="Arial" w:hAnsi="Arial" w:cs="Arial"/>
                <w:sz w:val="24"/>
                <w:szCs w:val="28"/>
              </w:rPr>
              <w:t xml:space="preserve">What </w:t>
            </w:r>
            <w:r w:rsidR="006A586C">
              <w:rPr>
                <w:rFonts w:ascii="Arial" w:hAnsi="Arial" w:cs="Arial"/>
                <w:sz w:val="24"/>
                <w:szCs w:val="28"/>
              </w:rPr>
              <w:t xml:space="preserve">are the </w:t>
            </w:r>
            <w:r w:rsidRPr="008D531F">
              <w:rPr>
                <w:rFonts w:ascii="Arial" w:hAnsi="Arial" w:cs="Arial"/>
                <w:sz w:val="24"/>
                <w:szCs w:val="28"/>
              </w:rPr>
              <w:t>challenge</w:t>
            </w:r>
            <w:r w:rsidR="006A586C">
              <w:rPr>
                <w:rFonts w:ascii="Arial" w:hAnsi="Arial" w:cs="Arial"/>
                <w:sz w:val="24"/>
                <w:szCs w:val="28"/>
              </w:rPr>
              <w:t>s</w:t>
            </w:r>
            <w:r w:rsidRPr="008D531F">
              <w:rPr>
                <w:rFonts w:ascii="Arial" w:hAnsi="Arial" w:cs="Arial"/>
                <w:sz w:val="24"/>
                <w:szCs w:val="28"/>
              </w:rPr>
              <w:t xml:space="preserve"> </w:t>
            </w:r>
            <w:r w:rsidR="006A586C">
              <w:rPr>
                <w:rFonts w:ascii="Arial" w:hAnsi="Arial" w:cs="Arial"/>
                <w:sz w:val="24"/>
                <w:szCs w:val="28"/>
              </w:rPr>
              <w:t xml:space="preserve">you face </w:t>
            </w:r>
            <w:r w:rsidRPr="008D531F">
              <w:rPr>
                <w:rFonts w:ascii="Arial" w:hAnsi="Arial" w:cs="Arial"/>
                <w:sz w:val="24"/>
                <w:szCs w:val="28"/>
              </w:rPr>
              <w:t>when working with people abroad?</w:t>
            </w:r>
          </w:p>
        </w:tc>
      </w:tr>
      <w:tr w:rsidR="002F187E" w:rsidRPr="000E7EE8" w14:paraId="3C9625D7" w14:textId="77777777" w:rsidTr="00F17829">
        <w:tc>
          <w:tcPr>
            <w:tcW w:w="9962" w:type="dxa"/>
            <w:shd w:val="clear" w:color="auto" w:fill="DCE5F4"/>
          </w:tcPr>
          <w:p w14:paraId="2D2D43FE" w14:textId="5EF23350" w:rsidR="003C6CFE" w:rsidRPr="008D531F" w:rsidRDefault="003C6CFE" w:rsidP="003C6CFE">
            <w:pPr>
              <w:spacing w:before="60" w:after="60"/>
              <w:rPr>
                <w:rFonts w:ascii="Arial" w:hAnsi="Arial" w:cs="Arial"/>
                <w:sz w:val="24"/>
                <w:szCs w:val="28"/>
                <w:lang w:val="en-GB"/>
              </w:rPr>
            </w:pPr>
            <w:r w:rsidRPr="008D531F">
              <w:rPr>
                <w:rFonts w:ascii="Arial" w:hAnsi="Arial" w:cs="Arial"/>
                <w:sz w:val="24"/>
                <w:szCs w:val="28"/>
              </w:rPr>
              <w:t>Have you ever had a</w:t>
            </w:r>
            <w:r w:rsidR="006A586C">
              <w:rPr>
                <w:rFonts w:ascii="Arial" w:hAnsi="Arial" w:cs="Arial"/>
                <w:sz w:val="24"/>
                <w:szCs w:val="28"/>
              </w:rPr>
              <w:t>ny</w:t>
            </w:r>
            <w:r w:rsidRPr="008D531F">
              <w:rPr>
                <w:rFonts w:ascii="Arial" w:hAnsi="Arial" w:cs="Arial"/>
                <w:sz w:val="24"/>
                <w:szCs w:val="28"/>
              </w:rPr>
              <w:t xml:space="preserve"> misunderstanding</w:t>
            </w:r>
            <w:r w:rsidR="006A586C">
              <w:rPr>
                <w:rFonts w:ascii="Arial" w:hAnsi="Arial" w:cs="Arial"/>
                <w:sz w:val="24"/>
                <w:szCs w:val="28"/>
              </w:rPr>
              <w:t>s</w:t>
            </w:r>
            <w:r w:rsidRPr="008D531F">
              <w:rPr>
                <w:rFonts w:ascii="Arial" w:hAnsi="Arial" w:cs="Arial"/>
                <w:sz w:val="24"/>
                <w:szCs w:val="28"/>
              </w:rPr>
              <w:t xml:space="preserve"> because of language or cultural differences?</w:t>
            </w:r>
          </w:p>
        </w:tc>
      </w:tr>
      <w:tr w:rsidR="00B65C8B" w:rsidRPr="000E7EE8" w14:paraId="460C5323" w14:textId="77777777" w:rsidTr="00F17829">
        <w:tc>
          <w:tcPr>
            <w:tcW w:w="9962" w:type="dxa"/>
            <w:shd w:val="clear" w:color="auto" w:fill="DCE5F4"/>
          </w:tcPr>
          <w:p w14:paraId="55E4CFFF" w14:textId="34514925" w:rsidR="00B65C8B" w:rsidRPr="008D531F" w:rsidRDefault="00B65C8B" w:rsidP="003C6CFE">
            <w:pPr>
              <w:spacing w:before="60" w:after="60"/>
              <w:rPr>
                <w:rFonts w:ascii="Arial" w:hAnsi="Arial" w:cs="Arial"/>
                <w:sz w:val="24"/>
                <w:szCs w:val="28"/>
              </w:rPr>
            </w:pPr>
            <w:r w:rsidRPr="008D531F">
              <w:rPr>
                <w:rFonts w:ascii="Arial" w:hAnsi="Arial" w:cs="Arial"/>
                <w:sz w:val="24"/>
                <w:szCs w:val="28"/>
              </w:rPr>
              <w:t>What are your coping strategies when working in an international team?</w:t>
            </w:r>
          </w:p>
        </w:tc>
      </w:tr>
      <w:tr w:rsidR="00B65C8B" w:rsidRPr="000E7EE8" w14:paraId="4D170EC0" w14:textId="77777777" w:rsidTr="00F17829">
        <w:tc>
          <w:tcPr>
            <w:tcW w:w="9962" w:type="dxa"/>
            <w:shd w:val="clear" w:color="auto" w:fill="DCE5F4"/>
          </w:tcPr>
          <w:p w14:paraId="121F128B" w14:textId="53CE5692" w:rsidR="00B65C8B" w:rsidRPr="008D531F" w:rsidRDefault="00B65C8B" w:rsidP="003C6CFE">
            <w:pPr>
              <w:spacing w:before="60" w:after="60"/>
              <w:rPr>
                <w:rFonts w:ascii="Arial" w:hAnsi="Arial" w:cs="Arial"/>
                <w:sz w:val="24"/>
                <w:szCs w:val="28"/>
              </w:rPr>
            </w:pPr>
            <w:r w:rsidRPr="008D531F">
              <w:rPr>
                <w:rFonts w:ascii="Arial" w:hAnsi="Arial" w:cs="Arial"/>
                <w:sz w:val="24"/>
                <w:szCs w:val="28"/>
              </w:rPr>
              <w:t>I’d love to hear more details on this aspect.</w:t>
            </w:r>
          </w:p>
        </w:tc>
      </w:tr>
      <w:tr w:rsidR="002F187E" w:rsidRPr="000E7EE8" w14:paraId="2F648571" w14:textId="77777777" w:rsidTr="00F17829">
        <w:tc>
          <w:tcPr>
            <w:tcW w:w="9962" w:type="dxa"/>
            <w:shd w:val="clear" w:color="auto" w:fill="DCE5F4"/>
          </w:tcPr>
          <w:p w14:paraId="67367648" w14:textId="23291CDF" w:rsidR="003C6CFE" w:rsidRPr="008D531F" w:rsidRDefault="003C6CFE" w:rsidP="003C6CFE">
            <w:pPr>
              <w:spacing w:before="60" w:after="60"/>
              <w:rPr>
                <w:rFonts w:ascii="Arial" w:hAnsi="Arial" w:cs="Arial"/>
                <w:sz w:val="24"/>
                <w:szCs w:val="28"/>
                <w:lang w:val="en-GB"/>
              </w:rPr>
            </w:pPr>
            <w:r w:rsidRPr="008D531F">
              <w:rPr>
                <w:rFonts w:ascii="Arial" w:hAnsi="Arial" w:cs="Arial"/>
                <w:sz w:val="24"/>
                <w:szCs w:val="28"/>
              </w:rPr>
              <w:t>That’s really interesting – thank you for sharing</w:t>
            </w:r>
            <w:r w:rsidR="00B65C8B" w:rsidRPr="008D531F">
              <w:rPr>
                <w:rFonts w:ascii="Arial" w:hAnsi="Arial" w:cs="Arial"/>
                <w:sz w:val="24"/>
                <w:szCs w:val="28"/>
              </w:rPr>
              <w:t xml:space="preserve"> your thoughts with me.</w:t>
            </w:r>
          </w:p>
        </w:tc>
      </w:tr>
    </w:tbl>
    <w:p w14:paraId="02E404AE" w14:textId="52FEB843" w:rsidR="003C6CFE" w:rsidRPr="00BA404D" w:rsidRDefault="003C6CFE" w:rsidP="003C6CFE">
      <w:pPr>
        <w:rPr>
          <w:rFonts w:ascii="Arial" w:hAnsi="Arial" w:cs="Arial"/>
        </w:rPr>
      </w:pPr>
      <w:r w:rsidRPr="00BA404D">
        <w:rPr>
          <w:rFonts w:ascii="Arial" w:hAnsi="Arial" w:cs="Arial"/>
        </w:rPr>
        <w:br w:type="page"/>
      </w:r>
    </w:p>
    <w:p w14:paraId="2E98ECAD" w14:textId="705FD1E4" w:rsidR="003C6CFE" w:rsidRDefault="008C21E0" w:rsidP="002714A6">
      <w:pPr>
        <w:pStyle w:val="berschrift1"/>
        <w:spacing w:line="360" w:lineRule="auto"/>
        <w:rPr>
          <w:rFonts w:ascii="Arial" w:hAnsi="Arial" w:cs="Arial"/>
          <w:sz w:val="56"/>
          <w:szCs w:val="56"/>
        </w:rPr>
      </w:pPr>
      <w:r w:rsidRPr="008C21E0">
        <w:rPr>
          <w:rFonts w:ascii="Arial" w:hAnsi="Arial" w:cs="Arial"/>
          <w:noProof/>
          <w:sz w:val="44"/>
          <w:szCs w:val="44"/>
          <w:lang w:val="de-DE"/>
        </w:rPr>
        <w:drawing>
          <wp:anchor distT="0" distB="0" distL="114300" distR="114300" simplePos="0" relativeHeight="251684864" behindDoc="0" locked="0" layoutInCell="1" allowOverlap="1" wp14:anchorId="14EA57A0" wp14:editId="2A27EAD2">
            <wp:simplePos x="0" y="0"/>
            <wp:positionH relativeFrom="column">
              <wp:posOffset>4714251</wp:posOffset>
            </wp:positionH>
            <wp:positionV relativeFrom="paragraph">
              <wp:posOffset>-73600</wp:posOffset>
            </wp:positionV>
            <wp:extent cx="1587212" cy="1486871"/>
            <wp:effectExtent l="0" t="0" r="0" b="0"/>
            <wp:wrapNone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212" cy="14868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C6CFE" w:rsidRPr="000E7EE8">
        <w:rPr>
          <w:rFonts w:ascii="Arial" w:hAnsi="Arial" w:cs="Arial"/>
          <w:sz w:val="56"/>
          <w:szCs w:val="56"/>
        </w:rPr>
        <w:t>Task Card</w:t>
      </w:r>
    </w:p>
    <w:p w14:paraId="3BBC774C" w14:textId="270401B4" w:rsidR="003C6CFE" w:rsidRPr="00A3311C" w:rsidRDefault="003C6CFE" w:rsidP="003C6CFE">
      <w:pPr>
        <w:pStyle w:val="berschrift1"/>
        <w:spacing w:after="240"/>
        <w:rPr>
          <w:rFonts w:ascii="Arial" w:hAnsi="Arial" w:cs="Arial"/>
          <w:sz w:val="44"/>
          <w:szCs w:val="44"/>
        </w:rPr>
      </w:pPr>
      <w:r w:rsidRPr="003C6CFE">
        <w:rPr>
          <w:rFonts w:ascii="Arial" w:hAnsi="Arial" w:cs="Arial"/>
          <w:sz w:val="44"/>
          <w:szCs w:val="44"/>
        </w:rPr>
        <w:t>T</w:t>
      </w:r>
      <w:r>
        <w:rPr>
          <w:rFonts w:ascii="Arial" w:hAnsi="Arial" w:cs="Arial"/>
          <w:sz w:val="44"/>
          <w:szCs w:val="44"/>
        </w:rPr>
        <w:t>he Company in 60 Seconds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2622"/>
        <w:gridCol w:w="7340"/>
      </w:tblGrid>
      <w:tr w:rsidR="003C6CFE" w:rsidRPr="000E7EE8" w14:paraId="48B5AA38" w14:textId="77777777" w:rsidTr="00B07137">
        <w:tc>
          <w:tcPr>
            <w:tcW w:w="2629" w:type="dxa"/>
            <w:shd w:val="clear" w:color="auto" w:fill="D0E7C7"/>
          </w:tcPr>
          <w:p w14:paraId="48397F44" w14:textId="77777777" w:rsidR="003C6CFE" w:rsidRPr="000E7EE8" w:rsidRDefault="003C6CFE" w:rsidP="003C6CFE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0E7EE8">
              <w:rPr>
                <w:rFonts w:ascii="Arial" w:hAnsi="Arial" w:cs="Arial"/>
                <w:b/>
                <w:color w:val="1A3C6E"/>
                <w:sz w:val="24"/>
                <w:szCs w:val="24"/>
              </w:rPr>
              <w:t>Area</w:t>
            </w:r>
          </w:p>
        </w:tc>
        <w:tc>
          <w:tcPr>
            <w:tcW w:w="7370" w:type="dxa"/>
            <w:shd w:val="clear" w:color="auto" w:fill="E4F1DF"/>
          </w:tcPr>
          <w:p w14:paraId="60D439AE" w14:textId="0C725422" w:rsidR="003C6CFE" w:rsidRPr="00B65C8B" w:rsidRDefault="00102F7E" w:rsidP="003C6CFE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c</w:t>
            </w:r>
            <w:r w:rsidR="003C6CFE" w:rsidRPr="00B65C8B">
              <w:rPr>
                <w:rFonts w:ascii="Arial" w:hAnsi="Arial" w:cs="Arial"/>
                <w:sz w:val="24"/>
                <w:szCs w:val="24"/>
              </w:rPr>
              <w:t xml:space="preserve">reative – </w:t>
            </w:r>
            <w:r>
              <w:rPr>
                <w:rFonts w:ascii="Arial" w:hAnsi="Arial" w:cs="Arial"/>
                <w:sz w:val="24"/>
                <w:szCs w:val="24"/>
              </w:rPr>
              <w:t>p</w:t>
            </w:r>
            <w:r w:rsidR="003C6CFE" w:rsidRPr="00B65C8B">
              <w:rPr>
                <w:rFonts w:ascii="Arial" w:hAnsi="Arial" w:cs="Arial"/>
                <w:sz w:val="24"/>
                <w:szCs w:val="24"/>
              </w:rPr>
              <w:t>resentation</w:t>
            </w:r>
          </w:p>
        </w:tc>
      </w:tr>
      <w:tr w:rsidR="003C6CFE" w:rsidRPr="000E7EE8" w14:paraId="3C88B41B" w14:textId="77777777" w:rsidTr="00B07137">
        <w:tc>
          <w:tcPr>
            <w:tcW w:w="2629" w:type="dxa"/>
            <w:shd w:val="clear" w:color="auto" w:fill="D0E7C7"/>
          </w:tcPr>
          <w:p w14:paraId="7C4FF04B" w14:textId="77777777" w:rsidR="003C6CFE" w:rsidRPr="000E7EE8" w:rsidRDefault="003C6CFE" w:rsidP="003C6CFE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0E7EE8">
              <w:rPr>
                <w:rFonts w:ascii="Arial" w:hAnsi="Arial" w:cs="Arial"/>
                <w:b/>
                <w:color w:val="1A3C6E"/>
                <w:sz w:val="24"/>
                <w:szCs w:val="24"/>
              </w:rPr>
              <w:t>Duration</w:t>
            </w:r>
          </w:p>
        </w:tc>
        <w:tc>
          <w:tcPr>
            <w:tcW w:w="7370" w:type="dxa"/>
            <w:shd w:val="clear" w:color="auto" w:fill="E4F1DF"/>
          </w:tcPr>
          <w:p w14:paraId="21C2782A" w14:textId="471BF5E2" w:rsidR="003C6CFE" w:rsidRPr="00B65C8B" w:rsidRDefault="003C6CFE" w:rsidP="003C6CFE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B65C8B">
              <w:rPr>
                <w:rFonts w:ascii="Arial" w:hAnsi="Arial" w:cs="Arial"/>
                <w:sz w:val="24"/>
                <w:szCs w:val="24"/>
              </w:rPr>
              <w:t>approx. 60 minutes</w:t>
            </w:r>
          </w:p>
        </w:tc>
      </w:tr>
      <w:tr w:rsidR="003C6CFE" w:rsidRPr="000E7EE8" w14:paraId="5469DCC1" w14:textId="77777777" w:rsidTr="00B07137">
        <w:tc>
          <w:tcPr>
            <w:tcW w:w="2629" w:type="dxa"/>
            <w:shd w:val="clear" w:color="auto" w:fill="D0E7C7"/>
          </w:tcPr>
          <w:p w14:paraId="63724945" w14:textId="77777777" w:rsidR="003C6CFE" w:rsidRPr="000E7EE8" w:rsidRDefault="003C6CFE" w:rsidP="003C6CFE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0E7EE8">
              <w:rPr>
                <w:rFonts w:ascii="Arial" w:hAnsi="Arial" w:cs="Arial"/>
                <w:b/>
                <w:color w:val="1A3C6E"/>
                <w:sz w:val="24"/>
                <w:szCs w:val="24"/>
              </w:rPr>
              <w:t>What you need</w:t>
            </w:r>
          </w:p>
        </w:tc>
        <w:tc>
          <w:tcPr>
            <w:tcW w:w="7370" w:type="dxa"/>
            <w:shd w:val="clear" w:color="auto" w:fill="E4F1DF"/>
          </w:tcPr>
          <w:p w14:paraId="3271D7A0" w14:textId="6F50C0E4" w:rsidR="003C6CFE" w:rsidRPr="00B65C8B" w:rsidRDefault="00102F7E" w:rsidP="003C6CFE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</w:t>
            </w:r>
            <w:r w:rsidR="003C6CFE" w:rsidRPr="00B65C8B">
              <w:rPr>
                <w:rFonts w:ascii="Arial" w:hAnsi="Arial" w:cs="Arial"/>
                <w:sz w:val="24"/>
                <w:szCs w:val="24"/>
              </w:rPr>
              <w:t>martphone (for video or photos), impressions from the company</w:t>
            </w:r>
          </w:p>
        </w:tc>
      </w:tr>
      <w:tr w:rsidR="003C6CFE" w:rsidRPr="000E7EE8" w14:paraId="1548E531" w14:textId="77777777" w:rsidTr="00B07137">
        <w:tc>
          <w:tcPr>
            <w:tcW w:w="2629" w:type="dxa"/>
            <w:shd w:val="clear" w:color="auto" w:fill="D0E7C7"/>
          </w:tcPr>
          <w:p w14:paraId="7C46CAD3" w14:textId="77777777" w:rsidR="003C6CFE" w:rsidRPr="000E7EE8" w:rsidRDefault="003C6CFE" w:rsidP="00B07137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0E7EE8">
              <w:rPr>
                <w:rFonts w:ascii="Arial" w:hAnsi="Arial" w:cs="Arial"/>
                <w:b/>
                <w:color w:val="1A3C6E"/>
                <w:sz w:val="24"/>
                <w:szCs w:val="24"/>
              </w:rPr>
              <w:t>Your task</w:t>
            </w:r>
          </w:p>
        </w:tc>
        <w:tc>
          <w:tcPr>
            <w:tcW w:w="7370" w:type="dxa"/>
            <w:shd w:val="clear" w:color="auto" w:fill="E4F1DF"/>
          </w:tcPr>
          <w:p w14:paraId="43FEC1A6" w14:textId="0CA75DC1" w:rsidR="003C6CFE" w:rsidRPr="00B65C8B" w:rsidRDefault="003C6CFE" w:rsidP="003C6CFE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6A586C">
              <w:rPr>
                <w:rFonts w:ascii="Arial" w:hAnsi="Arial" w:cs="Arial"/>
                <w:b/>
                <w:bCs/>
                <w:sz w:val="24"/>
                <w:szCs w:val="24"/>
              </w:rPr>
              <w:t>1</w:t>
            </w:r>
            <w:r w:rsidRPr="00B65C8B">
              <w:rPr>
                <w:rFonts w:ascii="Arial" w:hAnsi="Arial" w:cs="Arial"/>
                <w:sz w:val="24"/>
                <w:szCs w:val="24"/>
              </w:rPr>
              <w:t xml:space="preserve"> Imagine you have to introduce the company to someone who has never heard of it – in just 60 seconds.</w:t>
            </w:r>
          </w:p>
          <w:p w14:paraId="1F57E4C8" w14:textId="0BC478DA" w:rsidR="003C6CFE" w:rsidRPr="00B65C8B" w:rsidRDefault="003C6CFE" w:rsidP="003C6CFE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6A586C">
              <w:rPr>
                <w:rFonts w:ascii="Arial" w:hAnsi="Arial" w:cs="Arial"/>
                <w:b/>
                <w:bCs/>
                <w:sz w:val="24"/>
                <w:szCs w:val="24"/>
              </w:rPr>
              <w:t>2</w:t>
            </w:r>
            <w:r w:rsidRPr="00B65C8B">
              <w:rPr>
                <w:rFonts w:ascii="Arial" w:hAnsi="Arial" w:cs="Arial"/>
                <w:sz w:val="24"/>
                <w:szCs w:val="24"/>
              </w:rPr>
              <w:t xml:space="preserve"> Plan a short explainer video or a photo series with captions. Think: What is most important? What makes the company special?</w:t>
            </w:r>
          </w:p>
          <w:p w14:paraId="09F0A094" w14:textId="16DE3A8D" w:rsidR="003C6CFE" w:rsidRPr="00B65C8B" w:rsidRDefault="003C6CFE" w:rsidP="003C6CFE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6A586C">
              <w:rPr>
                <w:rFonts w:ascii="Arial" w:hAnsi="Arial" w:cs="Arial"/>
                <w:b/>
                <w:bCs/>
                <w:sz w:val="24"/>
                <w:szCs w:val="24"/>
              </w:rPr>
              <w:t>3</w:t>
            </w:r>
            <w:r w:rsidRPr="00B65C8B">
              <w:rPr>
                <w:rFonts w:ascii="Arial" w:hAnsi="Arial" w:cs="Arial"/>
                <w:sz w:val="24"/>
                <w:szCs w:val="24"/>
              </w:rPr>
              <w:t xml:space="preserve"> Create the video (max. 60 sec.) or a page with 4</w:t>
            </w:r>
            <w:r w:rsidR="00102F7E">
              <w:rPr>
                <w:rFonts w:ascii="Arial" w:hAnsi="Arial" w:cs="Arial"/>
                <w:sz w:val="24"/>
                <w:szCs w:val="24"/>
              </w:rPr>
              <w:t>–</w:t>
            </w:r>
            <w:r w:rsidRPr="00B65C8B">
              <w:rPr>
                <w:rFonts w:ascii="Arial" w:hAnsi="Arial" w:cs="Arial"/>
                <w:sz w:val="24"/>
                <w:szCs w:val="24"/>
              </w:rPr>
              <w:t>6 photos and short texts.</w:t>
            </w:r>
          </w:p>
          <w:p w14:paraId="61AF186D" w14:textId="63E0CBCE" w:rsidR="003C6CFE" w:rsidRPr="00B65C8B" w:rsidRDefault="00102F7E" w:rsidP="003C6CFE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</w:t>
            </w:r>
            <w:r w:rsidR="003C6CFE" w:rsidRPr="00B65C8B">
              <w:rPr>
                <w:rFonts w:ascii="Arial" w:hAnsi="Arial" w:cs="Arial"/>
                <w:sz w:val="24"/>
                <w:szCs w:val="24"/>
              </w:rPr>
              <w:t>mportant: Always ask for permission before taking photos or filming</w:t>
            </w:r>
            <w:r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3C6CFE" w:rsidRPr="000E7EE8" w14:paraId="53C7DAB4" w14:textId="77777777" w:rsidTr="00B07137">
        <w:tc>
          <w:tcPr>
            <w:tcW w:w="2629" w:type="dxa"/>
            <w:shd w:val="clear" w:color="auto" w:fill="D0E7C7"/>
          </w:tcPr>
          <w:p w14:paraId="288D493E" w14:textId="77777777" w:rsidR="003C6CFE" w:rsidRPr="000E7EE8" w:rsidRDefault="003C6CFE" w:rsidP="003C6CFE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0E7EE8">
              <w:rPr>
                <w:rFonts w:ascii="Arial" w:hAnsi="Arial" w:cs="Arial"/>
                <w:b/>
                <w:color w:val="1A3C6E"/>
                <w:sz w:val="24"/>
                <w:szCs w:val="24"/>
              </w:rPr>
              <w:t>Result</w:t>
            </w:r>
          </w:p>
        </w:tc>
        <w:tc>
          <w:tcPr>
            <w:tcW w:w="7370" w:type="dxa"/>
            <w:shd w:val="clear" w:color="auto" w:fill="E4F1DF"/>
          </w:tcPr>
          <w:p w14:paraId="4F3F8B17" w14:textId="45F188C3" w:rsidR="003C6CFE" w:rsidRPr="00B65C8B" w:rsidRDefault="003C6CFE" w:rsidP="003C6CFE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B65C8B">
              <w:rPr>
                <w:rFonts w:ascii="Arial" w:hAnsi="Arial" w:cs="Arial"/>
                <w:sz w:val="24"/>
                <w:szCs w:val="24"/>
              </w:rPr>
              <w:t>60-second video or photo page with captions</w:t>
            </w:r>
          </w:p>
        </w:tc>
      </w:tr>
      <w:tr w:rsidR="003C6CFE" w:rsidRPr="000E7EE8" w14:paraId="0CBE1D8E" w14:textId="77777777" w:rsidTr="00B07137">
        <w:tc>
          <w:tcPr>
            <w:tcW w:w="2629" w:type="dxa"/>
            <w:shd w:val="clear" w:color="auto" w:fill="D0E7C7"/>
          </w:tcPr>
          <w:p w14:paraId="351E1411" w14:textId="77777777" w:rsidR="003C6CFE" w:rsidRPr="000E7EE8" w:rsidRDefault="003C6CFE" w:rsidP="003C6CFE">
            <w:pPr>
              <w:spacing w:before="60" w:after="60"/>
              <w:rPr>
                <w:rFonts w:ascii="Arial" w:hAnsi="Arial" w:cs="Arial"/>
                <w:b/>
                <w:bCs/>
                <w:color w:val="1A3C6E"/>
                <w:sz w:val="24"/>
                <w:szCs w:val="24"/>
              </w:rPr>
            </w:pPr>
            <w:r w:rsidRPr="000E7EE8">
              <w:rPr>
                <w:rFonts w:ascii="Arial" w:hAnsi="Arial" w:cs="Arial"/>
                <w:b/>
                <w:bCs/>
                <w:color w:val="1A3C6E"/>
                <w:sz w:val="24"/>
                <w:szCs w:val="24"/>
              </w:rPr>
              <w:t>What you gain</w:t>
            </w:r>
          </w:p>
        </w:tc>
        <w:tc>
          <w:tcPr>
            <w:tcW w:w="7370" w:type="dxa"/>
            <w:shd w:val="clear" w:color="auto" w:fill="E4F1DF"/>
          </w:tcPr>
          <w:p w14:paraId="5DF4A07F" w14:textId="1357C9E8" w:rsidR="003C6CFE" w:rsidRPr="00B65C8B" w:rsidRDefault="003C6CFE" w:rsidP="003C6CFE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B65C8B">
              <w:rPr>
                <w:rFonts w:ascii="Arial" w:hAnsi="Arial" w:cs="Arial"/>
                <w:sz w:val="24"/>
                <w:szCs w:val="24"/>
              </w:rPr>
              <w:t>presenting, visual design, media production</w:t>
            </w:r>
            <w:r w:rsidR="00102F7E">
              <w:rPr>
                <w:rFonts w:ascii="Arial" w:hAnsi="Arial" w:cs="Arial"/>
                <w:sz w:val="24"/>
                <w:szCs w:val="24"/>
              </w:rPr>
              <w:t xml:space="preserve"> (IT</w:t>
            </w:r>
            <w:r w:rsidRPr="00B65C8B">
              <w:rPr>
                <w:rFonts w:ascii="Arial" w:hAnsi="Arial" w:cs="Arial"/>
                <w:sz w:val="24"/>
                <w:szCs w:val="24"/>
              </w:rPr>
              <w:t>)</w:t>
            </w:r>
          </w:p>
        </w:tc>
      </w:tr>
    </w:tbl>
    <w:p w14:paraId="02768ED8" w14:textId="77777777" w:rsidR="00737945" w:rsidRPr="00737945" w:rsidRDefault="00737945" w:rsidP="00737945">
      <w:pPr>
        <w:spacing w:after="120"/>
        <w:rPr>
          <w:rFonts w:ascii="Arial" w:hAnsi="Arial" w:cs="Arial"/>
          <w:sz w:val="2"/>
          <w:szCs w:val="2"/>
        </w:rPr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72"/>
      </w:tblGrid>
      <w:tr w:rsidR="00737945" w:rsidRPr="00737945" w14:paraId="202A54D1" w14:textId="77777777" w:rsidTr="00300444">
        <w:trPr>
          <w:trHeight w:val="974"/>
        </w:trPr>
        <w:tc>
          <w:tcPr>
            <w:tcW w:w="9972" w:type="dxa"/>
          </w:tcPr>
          <w:p w14:paraId="19529BA9" w14:textId="77777777" w:rsidR="00737945" w:rsidRPr="00737945" w:rsidRDefault="00737945" w:rsidP="00300444">
            <w:pPr>
              <w:spacing w:before="240" w:after="240"/>
              <w:rPr>
                <w:rFonts w:ascii="Arial" w:hAnsi="Arial" w:cs="Arial"/>
                <w:bCs/>
                <w:color w:val="1A3C6E"/>
                <w:sz w:val="2"/>
                <w:szCs w:val="2"/>
              </w:rPr>
            </w:pPr>
            <w:r w:rsidRPr="00737945">
              <w:rPr>
                <w:rFonts w:ascii="Arial" w:hAnsi="Arial" w:cs="Arial"/>
                <w:bCs/>
                <w:noProof/>
                <w:color w:val="1A3C6E"/>
                <w:sz w:val="2"/>
                <w:szCs w:val="2"/>
              </w:rPr>
              <w:drawing>
                <wp:anchor distT="0" distB="0" distL="114300" distR="114300" simplePos="0" relativeHeight="251658240" behindDoc="1" locked="0" layoutInCell="1" allowOverlap="1" wp14:anchorId="3508CD30" wp14:editId="2DB479A3">
                  <wp:simplePos x="0" y="0"/>
                  <wp:positionH relativeFrom="column">
                    <wp:posOffset>27940</wp:posOffset>
                  </wp:positionH>
                  <wp:positionV relativeFrom="paragraph">
                    <wp:posOffset>-635</wp:posOffset>
                  </wp:positionV>
                  <wp:extent cx="640080" cy="860425"/>
                  <wp:effectExtent l="4127" t="0" r="0" b="0"/>
                  <wp:wrapSquare wrapText="bothSides"/>
                  <wp:docPr id="40" name="Bild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640080" cy="860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12A55CD" w14:textId="77777777" w:rsidR="00737945" w:rsidRPr="00737945" w:rsidRDefault="00737945" w:rsidP="00300444">
            <w:pPr>
              <w:spacing w:after="0"/>
              <w:rPr>
                <w:rFonts w:ascii="Arial" w:hAnsi="Arial" w:cs="Arial"/>
                <w:b/>
                <w:color w:val="1A3C6E"/>
                <w:sz w:val="2"/>
                <w:szCs w:val="2"/>
              </w:rPr>
            </w:pPr>
            <w:r w:rsidRPr="00737945">
              <w:rPr>
                <w:rFonts w:ascii="Arial" w:hAnsi="Arial" w:cs="Arial"/>
                <w:b/>
                <w:color w:val="1A3C6E"/>
                <w:sz w:val="44"/>
                <w:szCs w:val="44"/>
              </w:rPr>
              <w:t>Useful Phrases</w:t>
            </w:r>
          </w:p>
        </w:tc>
      </w:tr>
    </w:tbl>
    <w:p w14:paraId="1304AA5F" w14:textId="5593FEA8" w:rsidR="00737945" w:rsidRPr="00737945" w:rsidRDefault="00F17829" w:rsidP="00737945">
      <w:pPr>
        <w:rPr>
          <w:rFonts w:ascii="Arial" w:hAnsi="Arial" w:cs="Arial"/>
          <w:sz w:val="2"/>
          <w:szCs w:val="2"/>
        </w:rPr>
      </w:pPr>
      <w:r w:rsidRPr="00F17829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95104" behindDoc="0" locked="0" layoutInCell="1" allowOverlap="1" wp14:anchorId="1EE35D70" wp14:editId="5F0B3C5F">
                <wp:simplePos x="0" y="0"/>
                <wp:positionH relativeFrom="column">
                  <wp:posOffset>5361709</wp:posOffset>
                </wp:positionH>
                <wp:positionV relativeFrom="paragraph">
                  <wp:posOffset>2013544</wp:posOffset>
                </wp:positionV>
                <wp:extent cx="1157605" cy="1404620"/>
                <wp:effectExtent l="0" t="0" r="0" b="0"/>
                <wp:wrapNone/>
                <wp:docPr id="3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760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27F634" w14:textId="77777777" w:rsidR="00F17829" w:rsidRDefault="00F17829" w:rsidP="00F17829">
                            <w:pPr>
                              <w:jc w:val="center"/>
                              <w:rPr>
                                <w:rFonts w:ascii="Arial" w:eastAsia="Calibri" w:hAnsi="Arial" w:cs="Times New Roman"/>
                                <w:b/>
                                <w:color w:val="1A3C6E"/>
                                <w:sz w:val="24"/>
                                <w:lang w:val="de-DE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46B7383" wp14:editId="293B1254">
                                  <wp:extent cx="977900" cy="1036320"/>
                                  <wp:effectExtent l="0" t="0" r="0" b="0"/>
                                  <wp:docPr id="38" name="Grafik 3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Grafik 3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9" cstate="print">
                                            <a:clrChange>
                                              <a:clrFrom>
                                                <a:srgbClr val="F1EFEC"/>
                                              </a:clrFrom>
                                              <a:clrTo>
                                                <a:srgbClr val="F1EFEC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77900" cy="10363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E1D2B1D" w14:textId="77777777" w:rsidR="00F17829" w:rsidRPr="00F17829" w:rsidRDefault="00F17829" w:rsidP="00F17829">
                            <w:pPr>
                              <w:rPr>
                                <w:lang w:val="de-DE"/>
                              </w:rPr>
                            </w:pPr>
                            <w:r>
                              <w:rPr>
                                <w:rFonts w:ascii="Arial" w:eastAsia="Calibri" w:hAnsi="Arial" w:cs="Times New Roman"/>
                                <w:b/>
                                <w:color w:val="1A3C6E"/>
                                <w:sz w:val="24"/>
                                <w:lang w:val="de-DE"/>
                              </w:rPr>
                              <w:t xml:space="preserve"> </w:t>
                            </w:r>
                            <w:proofErr w:type="spellStart"/>
                            <w:r w:rsidRPr="004221D3">
                              <w:rPr>
                                <w:rFonts w:ascii="Arial" w:eastAsia="Calibri" w:hAnsi="Arial" w:cs="Times New Roman"/>
                                <w:b/>
                                <w:color w:val="1A3C6E"/>
                                <w:sz w:val="24"/>
                                <w:lang w:val="de-DE"/>
                              </w:rPr>
                              <w:t>NextStep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EE35D70" id="_x0000_s1031" type="#_x0000_t202" style="position:absolute;margin-left:422.2pt;margin-top:158.55pt;width:91.15pt;height:110.6pt;z-index:25169510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" filled="f" stroked="f">
                <v:textbox style="mso-fit-shape-to-text:t">
                  <w:txbxContent>
                    <w:p w14:paraId="7E27F634" w14:textId="77777777" w:rsidR="00F17829" w:rsidRDefault="00F17829" w:rsidP="00F17829">
                      <w:pPr>
                        <w:jc w:val="center"/>
                        <w:rPr>
                          <w:rFonts w:ascii="Arial" w:eastAsia="Calibri" w:hAnsi="Arial" w:cs="Times New Roman"/>
                          <w:b/>
                          <w:color w:val="1A3C6E"/>
                          <w:sz w:val="24"/>
                          <w:lang w:val="de-DE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46B7383" wp14:editId="293B1254">
                            <wp:extent cx="977900" cy="1036320"/>
                            <wp:effectExtent l="0" t="0" r="0" b="0"/>
                            <wp:docPr id="38" name="Grafik 3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Grafik 3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9" cstate="print">
                                      <a:clrChange>
                                        <a:clrFrom>
                                          <a:srgbClr val="F1EFEC"/>
                                        </a:clrFrom>
                                        <a:clrTo>
                                          <a:srgbClr val="F1EFEC">
                                            <a:alpha val="0"/>
                                          </a:srgbClr>
                                        </a:clrTo>
                                      </a:clrChang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77900" cy="10363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E1D2B1D" w14:textId="77777777" w:rsidR="00F17829" w:rsidRPr="00F17829" w:rsidRDefault="00F17829" w:rsidP="00F17829">
                      <w:pPr>
                        <w:rPr>
                          <w:lang w:val="de-DE"/>
                        </w:rPr>
                      </w:pPr>
                      <w:r>
                        <w:rPr>
                          <w:rFonts w:ascii="Arial" w:eastAsia="Calibri" w:hAnsi="Arial" w:cs="Times New Roman"/>
                          <w:b/>
                          <w:color w:val="1A3C6E"/>
                          <w:sz w:val="24"/>
                          <w:lang w:val="de-DE"/>
                        </w:rPr>
                        <w:t xml:space="preserve"> </w:t>
                      </w:r>
                      <w:proofErr w:type="spellStart"/>
                      <w:r w:rsidRPr="004221D3">
                        <w:rPr>
                          <w:rFonts w:ascii="Arial" w:eastAsia="Calibri" w:hAnsi="Arial" w:cs="Times New Roman"/>
                          <w:b/>
                          <w:color w:val="1A3C6E"/>
                          <w:sz w:val="24"/>
                          <w:lang w:val="de-DE"/>
                        </w:rPr>
                        <w:t>NextStep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tbl>
      <w:tblPr>
        <w:tblStyle w:val="Tabellenraster"/>
        <w:tblW w:w="0" w:type="auto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9962"/>
      </w:tblGrid>
      <w:tr w:rsidR="003C6CFE" w:rsidRPr="000E7EE8" w14:paraId="2DB7F989" w14:textId="77777777" w:rsidTr="00F17829">
        <w:tc>
          <w:tcPr>
            <w:tcW w:w="9962" w:type="dxa"/>
            <w:shd w:val="clear" w:color="auto" w:fill="DCE5F4"/>
          </w:tcPr>
          <w:p w14:paraId="1E2FE02E" w14:textId="3E9620F8" w:rsidR="003C6CFE" w:rsidRPr="00B65C8B" w:rsidRDefault="008D531F" w:rsidP="003C6CFE">
            <w:pPr>
              <w:spacing w:before="60" w:after="60"/>
              <w:rPr>
                <w:rFonts w:ascii="Arial" w:hAnsi="Arial" w:cs="Arial"/>
                <w:sz w:val="24"/>
                <w:szCs w:val="24"/>
                <w:lang w:val="en-GB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Today </w:t>
            </w:r>
            <w:r w:rsidRPr="00B65C8B">
              <w:rPr>
                <w:rFonts w:ascii="Arial" w:hAnsi="Arial" w:cs="Arial"/>
                <w:sz w:val="24"/>
                <w:szCs w:val="24"/>
              </w:rPr>
              <w:t>I’m working on a short presentation about the company.</w:t>
            </w:r>
          </w:p>
        </w:tc>
      </w:tr>
      <w:tr w:rsidR="008D531F" w:rsidRPr="000E7EE8" w14:paraId="49BCB791" w14:textId="77777777" w:rsidTr="00F17829">
        <w:tc>
          <w:tcPr>
            <w:tcW w:w="9962" w:type="dxa"/>
            <w:shd w:val="clear" w:color="auto" w:fill="DCE5F4"/>
          </w:tcPr>
          <w:p w14:paraId="47274CDE" w14:textId="7F2C6191" w:rsidR="008D531F" w:rsidRPr="00B65C8B" w:rsidRDefault="008D531F" w:rsidP="003C6CFE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B65C8B">
              <w:rPr>
                <w:rFonts w:ascii="Arial" w:hAnsi="Arial" w:cs="Arial"/>
                <w:sz w:val="24"/>
                <w:szCs w:val="24"/>
              </w:rPr>
              <w:t>Would it be okay if I t</w:t>
            </w:r>
            <w:r w:rsidR="006A586C">
              <w:rPr>
                <w:rFonts w:ascii="Arial" w:hAnsi="Arial" w:cs="Arial"/>
                <w:sz w:val="24"/>
                <w:szCs w:val="24"/>
              </w:rPr>
              <w:t>ook</w:t>
            </w:r>
            <w:r w:rsidRPr="00B65C8B">
              <w:rPr>
                <w:rFonts w:ascii="Arial" w:hAnsi="Arial" w:cs="Arial"/>
                <w:sz w:val="24"/>
                <w:szCs w:val="24"/>
              </w:rPr>
              <w:t xml:space="preserve"> a photo here?</w:t>
            </w:r>
          </w:p>
        </w:tc>
      </w:tr>
      <w:tr w:rsidR="003C6CFE" w:rsidRPr="000E7EE8" w14:paraId="6A454C97" w14:textId="77777777" w:rsidTr="00F17829">
        <w:tc>
          <w:tcPr>
            <w:tcW w:w="9962" w:type="dxa"/>
            <w:shd w:val="clear" w:color="auto" w:fill="DCE5F4"/>
          </w:tcPr>
          <w:p w14:paraId="05ECD8C9" w14:textId="7F9CC16C" w:rsidR="003C6CFE" w:rsidRPr="00B65C8B" w:rsidRDefault="003C6CFE" w:rsidP="003C6CFE">
            <w:pPr>
              <w:spacing w:before="60" w:after="60"/>
              <w:rPr>
                <w:rFonts w:ascii="Arial" w:hAnsi="Arial" w:cs="Arial"/>
                <w:sz w:val="24"/>
                <w:szCs w:val="24"/>
                <w:lang w:val="en-GB"/>
              </w:rPr>
            </w:pPr>
            <w:r w:rsidRPr="00B65C8B">
              <w:rPr>
                <w:rFonts w:ascii="Arial" w:hAnsi="Arial" w:cs="Arial"/>
                <w:sz w:val="24"/>
                <w:szCs w:val="24"/>
              </w:rPr>
              <w:t>Am I allowed to film in this area?</w:t>
            </w:r>
          </w:p>
        </w:tc>
      </w:tr>
      <w:tr w:rsidR="008D531F" w:rsidRPr="000E7EE8" w14:paraId="78D0087F" w14:textId="77777777" w:rsidTr="00F17829">
        <w:tc>
          <w:tcPr>
            <w:tcW w:w="9962" w:type="dxa"/>
            <w:shd w:val="clear" w:color="auto" w:fill="DCE5F4"/>
          </w:tcPr>
          <w:p w14:paraId="6C50F4E6" w14:textId="5FE2F489" w:rsidR="008D531F" w:rsidRPr="00B65C8B" w:rsidRDefault="008D531F" w:rsidP="003C6CFE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B65C8B">
              <w:rPr>
                <w:rFonts w:ascii="Arial" w:hAnsi="Arial" w:cs="Arial"/>
                <w:sz w:val="24"/>
                <w:szCs w:val="24"/>
              </w:rPr>
              <w:t>I won’t show anyone’s face without their permission.</w:t>
            </w:r>
          </w:p>
        </w:tc>
      </w:tr>
      <w:tr w:rsidR="003C6CFE" w:rsidRPr="000E7EE8" w14:paraId="0DB06288" w14:textId="77777777" w:rsidTr="00F17829">
        <w:tc>
          <w:tcPr>
            <w:tcW w:w="9962" w:type="dxa"/>
            <w:shd w:val="clear" w:color="auto" w:fill="DCE5F4"/>
          </w:tcPr>
          <w:p w14:paraId="7F98382F" w14:textId="3BB53BCE" w:rsidR="003C6CFE" w:rsidRPr="00B65C8B" w:rsidRDefault="003C6CFE" w:rsidP="003C6CFE">
            <w:pPr>
              <w:spacing w:before="60" w:after="60"/>
              <w:rPr>
                <w:rFonts w:ascii="Arial" w:hAnsi="Arial" w:cs="Arial"/>
                <w:sz w:val="24"/>
                <w:szCs w:val="24"/>
                <w:lang w:val="en-GB"/>
              </w:rPr>
            </w:pPr>
            <w:r w:rsidRPr="00B65C8B">
              <w:rPr>
                <w:rFonts w:ascii="Arial" w:hAnsi="Arial" w:cs="Arial"/>
                <w:sz w:val="24"/>
                <w:szCs w:val="24"/>
              </w:rPr>
              <w:t>Could you say a few words about your department for my video?</w:t>
            </w:r>
          </w:p>
        </w:tc>
      </w:tr>
      <w:tr w:rsidR="008A0D85" w:rsidRPr="000E7EE8" w14:paraId="5B951119" w14:textId="77777777" w:rsidTr="00F17829">
        <w:tc>
          <w:tcPr>
            <w:tcW w:w="9962" w:type="dxa"/>
            <w:shd w:val="clear" w:color="auto" w:fill="DCE5F4"/>
          </w:tcPr>
          <w:p w14:paraId="30417E3F" w14:textId="2A3B0970" w:rsidR="008A0D85" w:rsidRPr="00B65C8B" w:rsidRDefault="008A0D85" w:rsidP="003C6CFE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8A0D85">
              <w:rPr>
                <w:rFonts w:ascii="Arial" w:hAnsi="Arial" w:cs="Arial"/>
                <w:sz w:val="24"/>
                <w:szCs w:val="24"/>
              </w:rPr>
              <w:t>In your position, what season of the year is usually the busiest?</w:t>
            </w:r>
          </w:p>
        </w:tc>
      </w:tr>
      <w:tr w:rsidR="003C6CFE" w:rsidRPr="000E7EE8" w14:paraId="74D9A795" w14:textId="77777777" w:rsidTr="00F17829">
        <w:tc>
          <w:tcPr>
            <w:tcW w:w="9962" w:type="dxa"/>
            <w:shd w:val="clear" w:color="auto" w:fill="DCE5F4"/>
          </w:tcPr>
          <w:p w14:paraId="42C0ADD5" w14:textId="32C41325" w:rsidR="003C6CFE" w:rsidRPr="008D531F" w:rsidRDefault="003C6CFE" w:rsidP="003C6CFE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B65C8B">
              <w:rPr>
                <w:rFonts w:ascii="Arial" w:hAnsi="Arial" w:cs="Arial"/>
                <w:sz w:val="24"/>
                <w:szCs w:val="24"/>
              </w:rPr>
              <w:t>What makes this company special in your opinion?</w:t>
            </w:r>
          </w:p>
        </w:tc>
      </w:tr>
      <w:tr w:rsidR="008D531F" w:rsidRPr="000E7EE8" w14:paraId="6499D506" w14:textId="77777777" w:rsidTr="00F17829">
        <w:tc>
          <w:tcPr>
            <w:tcW w:w="9962" w:type="dxa"/>
            <w:shd w:val="clear" w:color="auto" w:fill="DCE5F4"/>
          </w:tcPr>
          <w:p w14:paraId="389FC6C9" w14:textId="00ADA607" w:rsidR="008D531F" w:rsidRPr="00B65C8B" w:rsidRDefault="008D531F" w:rsidP="003C6CFE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8D531F">
              <w:rPr>
                <w:rFonts w:ascii="Arial" w:hAnsi="Arial" w:cs="Arial"/>
                <w:sz w:val="24"/>
                <w:szCs w:val="24"/>
              </w:rPr>
              <w:t>Wha</w:t>
            </w:r>
            <w:r w:rsidR="00052AF6">
              <w:rPr>
                <w:rFonts w:ascii="Arial" w:hAnsi="Arial" w:cs="Arial"/>
                <w:sz w:val="24"/>
                <w:szCs w:val="24"/>
              </w:rPr>
              <w:t>t</w:t>
            </w:r>
            <w:r w:rsidR="006A586C">
              <w:rPr>
                <w:rFonts w:ascii="Arial" w:hAnsi="Arial" w:cs="Arial"/>
                <w:sz w:val="24"/>
                <w:szCs w:val="24"/>
              </w:rPr>
              <w:t xml:space="preserve"> i</w:t>
            </w:r>
            <w:r w:rsidRPr="008D531F">
              <w:rPr>
                <w:rFonts w:ascii="Arial" w:hAnsi="Arial" w:cs="Arial"/>
                <w:sz w:val="24"/>
                <w:szCs w:val="24"/>
              </w:rPr>
              <w:t>s the corporate culture like in your workplace?</w:t>
            </w:r>
          </w:p>
        </w:tc>
      </w:tr>
    </w:tbl>
    <w:p w14:paraId="4565F1F3" w14:textId="0949216D" w:rsidR="003C6CFE" w:rsidRPr="00BA404D" w:rsidRDefault="003C6CFE" w:rsidP="003C6CFE">
      <w:pPr>
        <w:rPr>
          <w:rFonts w:ascii="Arial" w:hAnsi="Arial" w:cs="Arial"/>
        </w:rPr>
      </w:pPr>
      <w:r w:rsidRPr="00BA404D">
        <w:rPr>
          <w:rFonts w:ascii="Arial" w:hAnsi="Arial" w:cs="Arial"/>
        </w:rPr>
        <w:br w:type="page"/>
      </w:r>
    </w:p>
    <w:p w14:paraId="19127AEA" w14:textId="616041E0" w:rsidR="003C6CFE" w:rsidRPr="00A3311C" w:rsidRDefault="00F61355" w:rsidP="002714A6">
      <w:pPr>
        <w:pStyle w:val="berschrift1"/>
        <w:spacing w:line="360" w:lineRule="auto"/>
        <w:rPr>
          <w:rFonts w:ascii="Arial" w:hAnsi="Arial" w:cs="Arial"/>
          <w:sz w:val="56"/>
          <w:szCs w:val="56"/>
        </w:rPr>
      </w:pPr>
      <w:bookmarkStart w:id="2" w:name="_Hlk221802394"/>
      <w:r w:rsidRPr="00F61355">
        <w:rPr>
          <w:rFonts w:ascii="Arial" w:hAnsi="Arial" w:cs="Arial"/>
          <w:noProof/>
          <w:sz w:val="56"/>
          <w:szCs w:val="56"/>
          <w:lang w:val="de-DE"/>
        </w:rPr>
        <w:drawing>
          <wp:anchor distT="0" distB="0" distL="114300" distR="114300" simplePos="0" relativeHeight="251675648" behindDoc="0" locked="0" layoutInCell="1" allowOverlap="1" wp14:anchorId="78C70006" wp14:editId="5BD5A456">
            <wp:simplePos x="0" y="0"/>
            <wp:positionH relativeFrom="column">
              <wp:posOffset>5066665</wp:posOffset>
            </wp:positionH>
            <wp:positionV relativeFrom="paragraph">
              <wp:posOffset>97246</wp:posOffset>
            </wp:positionV>
            <wp:extent cx="1233273" cy="1604513"/>
            <wp:effectExtent l="0" t="0" r="5080" b="0"/>
            <wp:wrapNone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3273" cy="1604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C6CFE" w:rsidRPr="000E7EE8">
        <w:rPr>
          <w:rFonts w:ascii="Arial" w:hAnsi="Arial" w:cs="Arial"/>
          <w:sz w:val="56"/>
          <w:szCs w:val="56"/>
        </w:rPr>
        <w:t>Task Card</w:t>
      </w:r>
    </w:p>
    <w:p w14:paraId="75022D42" w14:textId="53F71BFF" w:rsidR="003C6CFE" w:rsidRPr="004221D3" w:rsidRDefault="003C6CFE" w:rsidP="003C6CFE">
      <w:pPr>
        <w:pStyle w:val="berschrift1"/>
        <w:spacing w:after="240"/>
        <w:rPr>
          <w:rFonts w:ascii="Arial" w:hAnsi="Arial" w:cs="Arial"/>
          <w:b w:val="0"/>
          <w:bCs w:val="0"/>
          <w:sz w:val="24"/>
          <w:szCs w:val="24"/>
        </w:rPr>
      </w:pPr>
      <w:r w:rsidRPr="003C6CFE">
        <w:rPr>
          <w:rFonts w:ascii="Arial" w:hAnsi="Arial" w:cs="Arial"/>
          <w:sz w:val="44"/>
          <w:szCs w:val="44"/>
        </w:rPr>
        <w:t xml:space="preserve">How Does the Company </w:t>
      </w:r>
      <w:r w:rsidR="00F61355">
        <w:rPr>
          <w:rFonts w:ascii="Arial" w:hAnsi="Arial" w:cs="Arial"/>
          <w:sz w:val="44"/>
          <w:szCs w:val="44"/>
        </w:rPr>
        <w:br/>
      </w:r>
      <w:r w:rsidRPr="003C6CFE">
        <w:rPr>
          <w:rFonts w:ascii="Arial" w:hAnsi="Arial" w:cs="Arial"/>
          <w:sz w:val="44"/>
          <w:szCs w:val="44"/>
        </w:rPr>
        <w:t>Present Itself</w:t>
      </w:r>
      <w:r>
        <w:rPr>
          <w:rFonts w:ascii="Arial" w:hAnsi="Arial" w:cs="Arial"/>
          <w:sz w:val="44"/>
          <w:szCs w:val="44"/>
        </w:rPr>
        <w:t>?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2621"/>
        <w:gridCol w:w="7341"/>
      </w:tblGrid>
      <w:tr w:rsidR="003C6CFE" w:rsidRPr="000E7EE8" w14:paraId="03A1897C" w14:textId="77777777" w:rsidTr="00B07137">
        <w:tc>
          <w:tcPr>
            <w:tcW w:w="2629" w:type="dxa"/>
            <w:shd w:val="clear" w:color="auto" w:fill="D0E7C7"/>
          </w:tcPr>
          <w:p w14:paraId="6F8F3D67" w14:textId="77777777" w:rsidR="003C6CFE" w:rsidRPr="008A0D85" w:rsidRDefault="003C6CFE" w:rsidP="003C6CFE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8A0D85">
              <w:rPr>
                <w:rFonts w:ascii="Arial" w:hAnsi="Arial" w:cs="Arial"/>
                <w:b/>
                <w:color w:val="1A3C6E"/>
                <w:sz w:val="24"/>
                <w:szCs w:val="24"/>
              </w:rPr>
              <w:t>Area</w:t>
            </w:r>
          </w:p>
        </w:tc>
        <w:tc>
          <w:tcPr>
            <w:tcW w:w="7370" w:type="dxa"/>
            <w:shd w:val="clear" w:color="auto" w:fill="E4F1DF"/>
          </w:tcPr>
          <w:p w14:paraId="65337F25" w14:textId="59986AB7" w:rsidR="003C6CFE" w:rsidRPr="008A0D85" w:rsidRDefault="008A0D85" w:rsidP="003C6CFE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c</w:t>
            </w:r>
            <w:r w:rsidR="003C6CFE" w:rsidRPr="008A0D85">
              <w:rPr>
                <w:rFonts w:ascii="Arial" w:hAnsi="Arial" w:cs="Arial"/>
                <w:sz w:val="24"/>
                <w:szCs w:val="24"/>
              </w:rPr>
              <w:t xml:space="preserve">reative – </w:t>
            </w:r>
            <w:r>
              <w:rPr>
                <w:rFonts w:ascii="Arial" w:hAnsi="Arial" w:cs="Arial"/>
                <w:sz w:val="24"/>
                <w:szCs w:val="24"/>
              </w:rPr>
              <w:t>d</w:t>
            </w:r>
            <w:r w:rsidR="003C6CFE" w:rsidRPr="008A0D85">
              <w:rPr>
                <w:rFonts w:ascii="Arial" w:hAnsi="Arial" w:cs="Arial"/>
                <w:sz w:val="24"/>
                <w:szCs w:val="24"/>
              </w:rPr>
              <w:t xml:space="preserve">esign &amp; </w:t>
            </w:r>
            <w:r>
              <w:rPr>
                <w:rFonts w:ascii="Arial" w:hAnsi="Arial" w:cs="Arial"/>
                <w:sz w:val="24"/>
                <w:szCs w:val="24"/>
              </w:rPr>
              <w:t>c</w:t>
            </w:r>
            <w:r w:rsidR="003C6CFE" w:rsidRPr="008A0D85">
              <w:rPr>
                <w:rFonts w:ascii="Arial" w:hAnsi="Arial" w:cs="Arial"/>
                <w:sz w:val="24"/>
                <w:szCs w:val="24"/>
              </w:rPr>
              <w:t>ommunication</w:t>
            </w:r>
          </w:p>
        </w:tc>
      </w:tr>
      <w:tr w:rsidR="003C6CFE" w:rsidRPr="000E7EE8" w14:paraId="02EA2841" w14:textId="77777777" w:rsidTr="00B07137">
        <w:tc>
          <w:tcPr>
            <w:tcW w:w="2629" w:type="dxa"/>
            <w:shd w:val="clear" w:color="auto" w:fill="D0E7C7"/>
          </w:tcPr>
          <w:p w14:paraId="672401C2" w14:textId="77777777" w:rsidR="003C6CFE" w:rsidRPr="008A0D85" w:rsidRDefault="003C6CFE" w:rsidP="003C6CFE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8A0D85">
              <w:rPr>
                <w:rFonts w:ascii="Arial" w:hAnsi="Arial" w:cs="Arial"/>
                <w:b/>
                <w:color w:val="1A3C6E"/>
                <w:sz w:val="24"/>
                <w:szCs w:val="24"/>
              </w:rPr>
              <w:t>Duration</w:t>
            </w:r>
          </w:p>
        </w:tc>
        <w:tc>
          <w:tcPr>
            <w:tcW w:w="7370" w:type="dxa"/>
            <w:shd w:val="clear" w:color="auto" w:fill="E4F1DF"/>
          </w:tcPr>
          <w:p w14:paraId="6B6453A7" w14:textId="7D52053C" w:rsidR="003C6CFE" w:rsidRPr="008A0D85" w:rsidRDefault="003C6CFE" w:rsidP="003C6CFE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8A0D85">
              <w:rPr>
                <w:rFonts w:ascii="Arial" w:hAnsi="Arial" w:cs="Arial"/>
                <w:sz w:val="24"/>
                <w:szCs w:val="24"/>
              </w:rPr>
              <w:t>approx. 45 minutes</w:t>
            </w:r>
          </w:p>
        </w:tc>
      </w:tr>
      <w:tr w:rsidR="003C6CFE" w:rsidRPr="000E7EE8" w14:paraId="2407F0D4" w14:textId="77777777" w:rsidTr="00B07137">
        <w:tc>
          <w:tcPr>
            <w:tcW w:w="2629" w:type="dxa"/>
            <w:shd w:val="clear" w:color="auto" w:fill="D0E7C7"/>
          </w:tcPr>
          <w:p w14:paraId="6C16FF61" w14:textId="77777777" w:rsidR="003C6CFE" w:rsidRPr="008A0D85" w:rsidRDefault="003C6CFE" w:rsidP="003C6CFE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8A0D85">
              <w:rPr>
                <w:rFonts w:ascii="Arial" w:hAnsi="Arial" w:cs="Arial"/>
                <w:b/>
                <w:color w:val="1A3C6E"/>
                <w:sz w:val="24"/>
                <w:szCs w:val="24"/>
              </w:rPr>
              <w:t>What you need</w:t>
            </w:r>
          </w:p>
        </w:tc>
        <w:tc>
          <w:tcPr>
            <w:tcW w:w="7370" w:type="dxa"/>
            <w:shd w:val="clear" w:color="auto" w:fill="E4F1DF"/>
          </w:tcPr>
          <w:p w14:paraId="49502E2B" w14:textId="3FF72AB2" w:rsidR="003C6CFE" w:rsidRPr="008A0D85" w:rsidRDefault="008A0D85" w:rsidP="003C6CFE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</w:t>
            </w:r>
            <w:r w:rsidR="003C6CFE" w:rsidRPr="008A0D85">
              <w:rPr>
                <w:rFonts w:ascii="Arial" w:hAnsi="Arial" w:cs="Arial"/>
                <w:sz w:val="24"/>
                <w:szCs w:val="24"/>
              </w:rPr>
              <w:t xml:space="preserve">martphone or computer with internet access; </w:t>
            </w:r>
            <w:r w:rsidR="006A586C">
              <w:rPr>
                <w:rFonts w:ascii="Arial" w:hAnsi="Arial" w:cs="Arial"/>
                <w:sz w:val="24"/>
                <w:szCs w:val="24"/>
              </w:rPr>
              <w:t xml:space="preserve">take a </w:t>
            </w:r>
            <w:r w:rsidR="003C6CFE" w:rsidRPr="008A0D85">
              <w:rPr>
                <w:rFonts w:ascii="Arial" w:hAnsi="Arial" w:cs="Arial"/>
                <w:sz w:val="24"/>
                <w:szCs w:val="24"/>
              </w:rPr>
              <w:t xml:space="preserve">look at </w:t>
            </w:r>
            <w:r w:rsidR="006A586C">
              <w:rPr>
                <w:rFonts w:ascii="Arial" w:hAnsi="Arial" w:cs="Arial"/>
                <w:sz w:val="24"/>
                <w:szCs w:val="24"/>
              </w:rPr>
              <w:t xml:space="preserve">the company’s </w:t>
            </w:r>
            <w:r w:rsidR="003C6CFE" w:rsidRPr="008A0D85">
              <w:rPr>
                <w:rFonts w:ascii="Arial" w:hAnsi="Arial" w:cs="Arial"/>
                <w:sz w:val="24"/>
                <w:szCs w:val="24"/>
              </w:rPr>
              <w:t>logo, website, brochures, social media</w:t>
            </w:r>
          </w:p>
        </w:tc>
      </w:tr>
      <w:tr w:rsidR="003C6CFE" w:rsidRPr="000E7EE8" w14:paraId="401A6A7B" w14:textId="77777777" w:rsidTr="00B07137">
        <w:tc>
          <w:tcPr>
            <w:tcW w:w="2629" w:type="dxa"/>
            <w:shd w:val="clear" w:color="auto" w:fill="D0E7C7"/>
          </w:tcPr>
          <w:p w14:paraId="5FAEBA3F" w14:textId="77777777" w:rsidR="003C6CFE" w:rsidRPr="008A0D85" w:rsidRDefault="003C6CFE" w:rsidP="00B07137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8A0D85">
              <w:rPr>
                <w:rFonts w:ascii="Arial" w:hAnsi="Arial" w:cs="Arial"/>
                <w:b/>
                <w:color w:val="1A3C6E"/>
                <w:sz w:val="24"/>
                <w:szCs w:val="24"/>
              </w:rPr>
              <w:t>Your task</w:t>
            </w:r>
          </w:p>
        </w:tc>
        <w:tc>
          <w:tcPr>
            <w:tcW w:w="7370" w:type="dxa"/>
            <w:shd w:val="clear" w:color="auto" w:fill="E4F1DF"/>
          </w:tcPr>
          <w:p w14:paraId="12525B24" w14:textId="11489FB6" w:rsidR="003C6CFE" w:rsidRPr="008A0D85" w:rsidRDefault="003C6CFE" w:rsidP="003C6CFE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6A586C">
              <w:rPr>
                <w:rFonts w:ascii="Arial" w:hAnsi="Arial" w:cs="Arial"/>
                <w:b/>
                <w:bCs/>
                <w:sz w:val="24"/>
                <w:szCs w:val="24"/>
              </w:rPr>
              <w:t>1</w:t>
            </w:r>
            <w:r w:rsidRPr="008A0D85">
              <w:rPr>
                <w:rFonts w:ascii="Arial" w:hAnsi="Arial" w:cs="Arial"/>
                <w:sz w:val="24"/>
                <w:szCs w:val="24"/>
              </w:rPr>
              <w:t xml:space="preserve"> Examine how the company presents itself to the outside world: logo, </w:t>
            </w:r>
            <w:proofErr w:type="spellStart"/>
            <w:r w:rsidRPr="008A0D85">
              <w:rPr>
                <w:rFonts w:ascii="Arial" w:hAnsi="Arial" w:cs="Arial"/>
                <w:sz w:val="24"/>
                <w:szCs w:val="24"/>
              </w:rPr>
              <w:t>colours</w:t>
            </w:r>
            <w:proofErr w:type="spellEnd"/>
            <w:r w:rsidRPr="008A0D85">
              <w:rPr>
                <w:rFonts w:ascii="Arial" w:hAnsi="Arial" w:cs="Arial"/>
                <w:sz w:val="24"/>
                <w:szCs w:val="24"/>
              </w:rPr>
              <w:t>, fonts, website design, social media.</w:t>
            </w:r>
          </w:p>
          <w:p w14:paraId="7C7F2DFF" w14:textId="082DC6A2" w:rsidR="003C6CFE" w:rsidRPr="008A0D85" w:rsidRDefault="003C6CFE" w:rsidP="003C6CFE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6A586C">
              <w:rPr>
                <w:rFonts w:ascii="Arial" w:hAnsi="Arial" w:cs="Arial"/>
                <w:b/>
                <w:bCs/>
                <w:sz w:val="24"/>
                <w:szCs w:val="24"/>
              </w:rPr>
              <w:t>2</w:t>
            </w:r>
            <w:r w:rsidRPr="008A0D85">
              <w:rPr>
                <w:rFonts w:ascii="Arial" w:hAnsi="Arial" w:cs="Arial"/>
                <w:sz w:val="24"/>
                <w:szCs w:val="24"/>
              </w:rPr>
              <w:t xml:space="preserve"> Evaluate: Does it look modern? Does it fit the target audience? </w:t>
            </w:r>
            <w:r w:rsidR="006A586C">
              <w:rPr>
                <w:rFonts w:ascii="Arial" w:hAnsi="Arial" w:cs="Arial"/>
                <w:sz w:val="24"/>
                <w:szCs w:val="24"/>
              </w:rPr>
              <w:br/>
            </w:r>
            <w:r w:rsidRPr="008A0D85">
              <w:rPr>
                <w:rFonts w:ascii="Arial" w:hAnsi="Arial" w:cs="Arial"/>
                <w:sz w:val="24"/>
                <w:szCs w:val="24"/>
              </w:rPr>
              <w:t xml:space="preserve">Is it consistent (same </w:t>
            </w:r>
            <w:proofErr w:type="spellStart"/>
            <w:r w:rsidRPr="008A0D85">
              <w:rPr>
                <w:rFonts w:ascii="Arial" w:hAnsi="Arial" w:cs="Arial"/>
                <w:sz w:val="24"/>
                <w:szCs w:val="24"/>
              </w:rPr>
              <w:t>colours</w:t>
            </w:r>
            <w:proofErr w:type="spellEnd"/>
            <w:r w:rsidRPr="008A0D85">
              <w:rPr>
                <w:rFonts w:ascii="Arial" w:hAnsi="Arial" w:cs="Arial"/>
                <w:sz w:val="24"/>
                <w:szCs w:val="24"/>
              </w:rPr>
              <w:t xml:space="preserve"> and style everywhere)?</w:t>
            </w:r>
          </w:p>
          <w:p w14:paraId="455DF204" w14:textId="2A4F879F" w:rsidR="003C6CFE" w:rsidRPr="008A0D85" w:rsidRDefault="003C6CFE" w:rsidP="003C6CFE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6A586C">
              <w:rPr>
                <w:rFonts w:ascii="Arial" w:hAnsi="Arial" w:cs="Arial"/>
                <w:b/>
                <w:bCs/>
                <w:sz w:val="24"/>
                <w:szCs w:val="24"/>
              </w:rPr>
              <w:t>3</w:t>
            </w:r>
            <w:r w:rsidRPr="008A0D85">
              <w:rPr>
                <w:rFonts w:ascii="Arial" w:hAnsi="Arial" w:cs="Arial"/>
                <w:sz w:val="24"/>
                <w:szCs w:val="24"/>
              </w:rPr>
              <w:t xml:space="preserve"> Sketch one improvement idea: How would you redesign the</w:t>
            </w:r>
            <w:r w:rsidR="006A586C">
              <w:rPr>
                <w:rFonts w:ascii="Arial" w:hAnsi="Arial" w:cs="Arial"/>
                <w:sz w:val="24"/>
                <w:szCs w:val="24"/>
              </w:rPr>
              <w:t xml:space="preserve"> company’s</w:t>
            </w:r>
            <w:r w:rsidRPr="008A0D85">
              <w:rPr>
                <w:rFonts w:ascii="Arial" w:hAnsi="Arial" w:cs="Arial"/>
                <w:sz w:val="24"/>
                <w:szCs w:val="24"/>
              </w:rPr>
              <w:t xml:space="preserve"> Instagram page, the website or a brochure?</w:t>
            </w:r>
          </w:p>
        </w:tc>
      </w:tr>
      <w:tr w:rsidR="003C6CFE" w:rsidRPr="000E7EE8" w14:paraId="5CDBC9C0" w14:textId="77777777" w:rsidTr="00B07137">
        <w:tc>
          <w:tcPr>
            <w:tcW w:w="2629" w:type="dxa"/>
            <w:shd w:val="clear" w:color="auto" w:fill="D0E7C7"/>
          </w:tcPr>
          <w:p w14:paraId="5073C128" w14:textId="77777777" w:rsidR="003C6CFE" w:rsidRPr="008A0D85" w:rsidRDefault="003C6CFE" w:rsidP="003C6CFE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8A0D85">
              <w:rPr>
                <w:rFonts w:ascii="Arial" w:hAnsi="Arial" w:cs="Arial"/>
                <w:b/>
                <w:color w:val="1A3C6E"/>
                <w:sz w:val="24"/>
                <w:szCs w:val="24"/>
              </w:rPr>
              <w:t>Result</w:t>
            </w:r>
          </w:p>
        </w:tc>
        <w:tc>
          <w:tcPr>
            <w:tcW w:w="7370" w:type="dxa"/>
            <w:shd w:val="clear" w:color="auto" w:fill="E4F1DF"/>
          </w:tcPr>
          <w:p w14:paraId="03C5F885" w14:textId="441EAF13" w:rsidR="003C6CFE" w:rsidRPr="008A0D85" w:rsidRDefault="008A0D85" w:rsidP="003C6CFE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</w:t>
            </w:r>
            <w:r w:rsidR="003C6CFE" w:rsidRPr="008A0D85">
              <w:rPr>
                <w:rFonts w:ascii="Arial" w:hAnsi="Arial" w:cs="Arial"/>
                <w:sz w:val="24"/>
                <w:szCs w:val="24"/>
              </w:rPr>
              <w:t xml:space="preserve">hort analysis </w:t>
            </w:r>
            <w:r>
              <w:rPr>
                <w:rFonts w:ascii="Arial" w:hAnsi="Arial" w:cs="Arial"/>
                <w:sz w:val="24"/>
                <w:szCs w:val="24"/>
              </w:rPr>
              <w:t>&amp;</w:t>
            </w:r>
            <w:r w:rsidR="003C6CFE" w:rsidRPr="008A0D85">
              <w:rPr>
                <w:rFonts w:ascii="Arial" w:hAnsi="Arial" w:cs="Arial"/>
                <w:sz w:val="24"/>
                <w:szCs w:val="24"/>
              </w:rPr>
              <w:t xml:space="preserve"> one improvement idea as a sketch</w:t>
            </w:r>
          </w:p>
        </w:tc>
      </w:tr>
      <w:tr w:rsidR="003C6CFE" w:rsidRPr="000E7EE8" w14:paraId="346E2FE8" w14:textId="77777777" w:rsidTr="00B07137">
        <w:tc>
          <w:tcPr>
            <w:tcW w:w="2629" w:type="dxa"/>
            <w:shd w:val="clear" w:color="auto" w:fill="D0E7C7"/>
          </w:tcPr>
          <w:p w14:paraId="76D7B6DE" w14:textId="77777777" w:rsidR="003C6CFE" w:rsidRPr="008A0D85" w:rsidRDefault="003C6CFE" w:rsidP="003C6CFE">
            <w:pPr>
              <w:spacing w:before="60" w:after="60"/>
              <w:rPr>
                <w:rFonts w:ascii="Arial" w:hAnsi="Arial" w:cs="Arial"/>
                <w:b/>
                <w:bCs/>
                <w:color w:val="1A3C6E"/>
                <w:sz w:val="24"/>
                <w:szCs w:val="24"/>
              </w:rPr>
            </w:pPr>
            <w:r w:rsidRPr="008A0D85">
              <w:rPr>
                <w:rFonts w:ascii="Arial" w:hAnsi="Arial" w:cs="Arial"/>
                <w:b/>
                <w:bCs/>
                <w:color w:val="1A3C6E"/>
                <w:sz w:val="24"/>
                <w:szCs w:val="24"/>
              </w:rPr>
              <w:t>What you gain</w:t>
            </w:r>
          </w:p>
        </w:tc>
        <w:tc>
          <w:tcPr>
            <w:tcW w:w="7370" w:type="dxa"/>
            <w:shd w:val="clear" w:color="auto" w:fill="E4F1DF"/>
          </w:tcPr>
          <w:p w14:paraId="4C8F66F9" w14:textId="77872AEA" w:rsidR="003C6CFE" w:rsidRPr="008A0D85" w:rsidRDefault="008A0D85" w:rsidP="003C6CFE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creativity</w:t>
            </w:r>
            <w:r w:rsidR="003C6CFE" w:rsidRPr="008A0D85">
              <w:rPr>
                <w:rFonts w:ascii="Arial" w:hAnsi="Arial" w:cs="Arial"/>
                <w:sz w:val="24"/>
                <w:szCs w:val="24"/>
              </w:rPr>
              <w:t xml:space="preserve"> (design), analysis, evaluation, web design</w:t>
            </w:r>
            <w:r>
              <w:rPr>
                <w:rFonts w:ascii="Arial" w:hAnsi="Arial" w:cs="Arial"/>
                <w:sz w:val="24"/>
                <w:szCs w:val="24"/>
              </w:rPr>
              <w:t xml:space="preserve"> (IT</w:t>
            </w:r>
            <w:r w:rsidR="003C6CFE" w:rsidRPr="008A0D85">
              <w:rPr>
                <w:rFonts w:ascii="Arial" w:hAnsi="Arial" w:cs="Arial"/>
                <w:sz w:val="24"/>
                <w:szCs w:val="24"/>
              </w:rPr>
              <w:t>)</w:t>
            </w:r>
          </w:p>
        </w:tc>
      </w:tr>
    </w:tbl>
    <w:p w14:paraId="02309BC5" w14:textId="7CEAF677" w:rsidR="003C6CFE" w:rsidRPr="00737945" w:rsidRDefault="003C6CFE" w:rsidP="003C6CFE">
      <w:pPr>
        <w:spacing w:after="120"/>
        <w:rPr>
          <w:rFonts w:ascii="Arial" w:hAnsi="Arial" w:cs="Arial"/>
          <w:sz w:val="2"/>
          <w:szCs w:val="2"/>
        </w:rPr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72"/>
      </w:tblGrid>
      <w:tr w:rsidR="00737945" w:rsidRPr="00737945" w14:paraId="0953C3F8" w14:textId="77777777" w:rsidTr="00737945">
        <w:trPr>
          <w:trHeight w:val="974"/>
        </w:trPr>
        <w:tc>
          <w:tcPr>
            <w:tcW w:w="9972" w:type="dxa"/>
          </w:tcPr>
          <w:p w14:paraId="0C922EB4" w14:textId="77777777" w:rsidR="00737945" w:rsidRPr="00737945" w:rsidRDefault="00737945" w:rsidP="008A0D85">
            <w:pPr>
              <w:spacing w:before="240" w:after="240"/>
              <w:rPr>
                <w:rFonts w:ascii="Arial" w:hAnsi="Arial" w:cs="Arial"/>
                <w:bCs/>
                <w:color w:val="1A3C6E"/>
                <w:sz w:val="2"/>
                <w:szCs w:val="2"/>
              </w:rPr>
            </w:pPr>
            <w:r w:rsidRPr="00737945">
              <w:rPr>
                <w:rFonts w:ascii="Arial" w:hAnsi="Arial" w:cs="Arial"/>
                <w:bCs/>
                <w:noProof/>
                <w:color w:val="1A3C6E"/>
                <w:sz w:val="2"/>
                <w:szCs w:val="2"/>
              </w:rPr>
              <w:drawing>
                <wp:anchor distT="0" distB="0" distL="114300" distR="114300" simplePos="0" relativeHeight="251660288" behindDoc="1" locked="0" layoutInCell="1" allowOverlap="1" wp14:anchorId="0D95294E" wp14:editId="35649924">
                  <wp:simplePos x="0" y="0"/>
                  <wp:positionH relativeFrom="column">
                    <wp:posOffset>27940</wp:posOffset>
                  </wp:positionH>
                  <wp:positionV relativeFrom="paragraph">
                    <wp:posOffset>-635</wp:posOffset>
                  </wp:positionV>
                  <wp:extent cx="640080" cy="860425"/>
                  <wp:effectExtent l="4127" t="0" r="0" b="0"/>
                  <wp:wrapSquare wrapText="bothSides"/>
                  <wp:docPr id="33" name="Bild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640080" cy="860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D14281C" w14:textId="29646C0E" w:rsidR="00737945" w:rsidRPr="00737945" w:rsidRDefault="00737945" w:rsidP="00737945">
            <w:pPr>
              <w:spacing w:after="0"/>
              <w:rPr>
                <w:rFonts w:ascii="Arial" w:hAnsi="Arial" w:cs="Arial"/>
                <w:b/>
                <w:color w:val="1A3C6E"/>
                <w:sz w:val="2"/>
                <w:szCs w:val="2"/>
              </w:rPr>
            </w:pPr>
            <w:r w:rsidRPr="00737945">
              <w:rPr>
                <w:rFonts w:ascii="Arial" w:hAnsi="Arial" w:cs="Arial"/>
                <w:b/>
                <w:color w:val="1A3C6E"/>
                <w:sz w:val="44"/>
                <w:szCs w:val="44"/>
              </w:rPr>
              <w:t>Useful Phrases</w:t>
            </w:r>
          </w:p>
        </w:tc>
      </w:tr>
    </w:tbl>
    <w:p w14:paraId="1D13A820" w14:textId="204AA38E" w:rsidR="00737945" w:rsidRPr="00737945" w:rsidRDefault="00F17829">
      <w:pPr>
        <w:rPr>
          <w:rFonts w:ascii="Arial" w:hAnsi="Arial" w:cs="Arial"/>
          <w:sz w:val="2"/>
          <w:szCs w:val="2"/>
        </w:rPr>
      </w:pPr>
      <w:r w:rsidRPr="00F17829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97152" behindDoc="0" locked="0" layoutInCell="1" allowOverlap="1" wp14:anchorId="22F0C077" wp14:editId="5C717DD2">
                <wp:simplePos x="0" y="0"/>
                <wp:positionH relativeFrom="column">
                  <wp:posOffset>5343525</wp:posOffset>
                </wp:positionH>
                <wp:positionV relativeFrom="paragraph">
                  <wp:posOffset>1993900</wp:posOffset>
                </wp:positionV>
                <wp:extent cx="1157605" cy="1404620"/>
                <wp:effectExtent l="0" t="0" r="0" b="0"/>
                <wp:wrapNone/>
                <wp:docPr id="39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760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7B659F" w14:textId="77777777" w:rsidR="00F17829" w:rsidRDefault="00F17829" w:rsidP="00F17829">
                            <w:pPr>
                              <w:jc w:val="center"/>
                              <w:rPr>
                                <w:rFonts w:ascii="Arial" w:eastAsia="Calibri" w:hAnsi="Arial" w:cs="Times New Roman"/>
                                <w:b/>
                                <w:color w:val="1A3C6E"/>
                                <w:sz w:val="24"/>
                                <w:lang w:val="de-DE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039A8DB" wp14:editId="7F0FC0CE">
                                  <wp:extent cx="977900" cy="1036320"/>
                                  <wp:effectExtent l="0" t="0" r="0" b="0"/>
                                  <wp:docPr id="52" name="Grafik 5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Grafik 3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9" cstate="print">
                                            <a:clrChange>
                                              <a:clrFrom>
                                                <a:srgbClr val="F1EFEC"/>
                                              </a:clrFrom>
                                              <a:clrTo>
                                                <a:srgbClr val="F1EFEC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77900" cy="10363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5F62DE6" w14:textId="77777777" w:rsidR="00F17829" w:rsidRPr="00F17829" w:rsidRDefault="00F17829" w:rsidP="00F17829">
                            <w:pPr>
                              <w:rPr>
                                <w:lang w:val="de-DE"/>
                              </w:rPr>
                            </w:pPr>
                            <w:r>
                              <w:rPr>
                                <w:rFonts w:ascii="Arial" w:eastAsia="Calibri" w:hAnsi="Arial" w:cs="Times New Roman"/>
                                <w:b/>
                                <w:color w:val="1A3C6E"/>
                                <w:sz w:val="24"/>
                                <w:lang w:val="de-DE"/>
                              </w:rPr>
                              <w:t xml:space="preserve"> </w:t>
                            </w:r>
                            <w:proofErr w:type="spellStart"/>
                            <w:r w:rsidRPr="004221D3">
                              <w:rPr>
                                <w:rFonts w:ascii="Arial" w:eastAsia="Calibri" w:hAnsi="Arial" w:cs="Times New Roman"/>
                                <w:b/>
                                <w:color w:val="1A3C6E"/>
                                <w:sz w:val="24"/>
                                <w:lang w:val="de-DE"/>
                              </w:rPr>
                              <w:t>NextStep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2F0C077" id="_x0000_s1032" type="#_x0000_t202" style="position:absolute;margin-left:420.75pt;margin-top:157pt;width:91.15pt;height:110.6pt;z-index:25169715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" filled="f" stroked="f">
                <v:textbox style="mso-fit-shape-to-text:t">
                  <w:txbxContent>
                    <w:p w14:paraId="117B659F" w14:textId="77777777" w:rsidR="00F17829" w:rsidRDefault="00F17829" w:rsidP="00F17829">
                      <w:pPr>
                        <w:jc w:val="center"/>
                        <w:rPr>
                          <w:rFonts w:ascii="Arial" w:eastAsia="Calibri" w:hAnsi="Arial" w:cs="Times New Roman"/>
                          <w:b/>
                          <w:color w:val="1A3C6E"/>
                          <w:sz w:val="24"/>
                          <w:lang w:val="de-DE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039A8DB" wp14:editId="7F0FC0CE">
                            <wp:extent cx="977900" cy="1036320"/>
                            <wp:effectExtent l="0" t="0" r="0" b="0"/>
                            <wp:docPr id="52" name="Grafik 5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Grafik 3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9" cstate="print">
                                      <a:clrChange>
                                        <a:clrFrom>
                                          <a:srgbClr val="F1EFEC"/>
                                        </a:clrFrom>
                                        <a:clrTo>
                                          <a:srgbClr val="F1EFEC">
                                            <a:alpha val="0"/>
                                          </a:srgbClr>
                                        </a:clrTo>
                                      </a:clrChang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77900" cy="10363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5F62DE6" w14:textId="77777777" w:rsidR="00F17829" w:rsidRPr="00F17829" w:rsidRDefault="00F17829" w:rsidP="00F17829">
                      <w:pPr>
                        <w:rPr>
                          <w:lang w:val="de-DE"/>
                        </w:rPr>
                      </w:pPr>
                      <w:r>
                        <w:rPr>
                          <w:rFonts w:ascii="Arial" w:eastAsia="Calibri" w:hAnsi="Arial" w:cs="Times New Roman"/>
                          <w:b/>
                          <w:color w:val="1A3C6E"/>
                          <w:sz w:val="24"/>
                          <w:lang w:val="de-DE"/>
                        </w:rPr>
                        <w:t xml:space="preserve"> </w:t>
                      </w:r>
                      <w:proofErr w:type="spellStart"/>
                      <w:r w:rsidRPr="004221D3">
                        <w:rPr>
                          <w:rFonts w:ascii="Arial" w:eastAsia="Calibri" w:hAnsi="Arial" w:cs="Times New Roman"/>
                          <w:b/>
                          <w:color w:val="1A3C6E"/>
                          <w:sz w:val="24"/>
                          <w:lang w:val="de-DE"/>
                        </w:rPr>
                        <w:t>NextStep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tbl>
      <w:tblPr>
        <w:tblStyle w:val="Tabellenraster"/>
        <w:tblW w:w="0" w:type="auto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9962"/>
      </w:tblGrid>
      <w:tr w:rsidR="00C84B84" w:rsidRPr="000E7EE8" w14:paraId="3018B66C" w14:textId="77777777" w:rsidTr="00F17829">
        <w:tc>
          <w:tcPr>
            <w:tcW w:w="9962" w:type="dxa"/>
            <w:shd w:val="clear" w:color="auto" w:fill="DCE5F4"/>
          </w:tcPr>
          <w:p w14:paraId="7D909E60" w14:textId="7FDFBE26" w:rsidR="001E0126" w:rsidRPr="008A0D85" w:rsidRDefault="001E0126" w:rsidP="001E0126">
            <w:pPr>
              <w:spacing w:before="60" w:after="60"/>
              <w:rPr>
                <w:rFonts w:ascii="Arial" w:hAnsi="Arial" w:cs="Arial"/>
                <w:sz w:val="24"/>
                <w:szCs w:val="28"/>
                <w:lang w:val="en-GB"/>
              </w:rPr>
            </w:pPr>
            <w:r w:rsidRPr="008A0D85">
              <w:rPr>
                <w:rFonts w:ascii="Arial" w:hAnsi="Arial" w:cs="Arial"/>
                <w:sz w:val="24"/>
                <w:szCs w:val="28"/>
              </w:rPr>
              <w:t>I really like the design of your website because …</w:t>
            </w:r>
          </w:p>
        </w:tc>
      </w:tr>
      <w:tr w:rsidR="00C84B84" w:rsidRPr="000E7EE8" w14:paraId="0D32F28C" w14:textId="77777777" w:rsidTr="00F17829">
        <w:tc>
          <w:tcPr>
            <w:tcW w:w="9962" w:type="dxa"/>
            <w:shd w:val="clear" w:color="auto" w:fill="DCE5F4"/>
          </w:tcPr>
          <w:p w14:paraId="3F1B164A" w14:textId="54EF8359" w:rsidR="001E0126" w:rsidRPr="008A0D85" w:rsidRDefault="006A586C" w:rsidP="001E0126">
            <w:pPr>
              <w:spacing w:before="60" w:after="60"/>
              <w:rPr>
                <w:rFonts w:ascii="Arial" w:hAnsi="Arial" w:cs="Arial"/>
                <w:sz w:val="24"/>
                <w:szCs w:val="28"/>
                <w:lang w:val="en-GB"/>
              </w:rPr>
            </w:pPr>
            <w:r>
              <w:rPr>
                <w:rFonts w:ascii="Arial" w:hAnsi="Arial" w:cs="Arial"/>
                <w:sz w:val="24"/>
                <w:szCs w:val="28"/>
              </w:rPr>
              <w:t xml:space="preserve">What is the core message of the </w:t>
            </w:r>
            <w:r w:rsidR="00052AF6">
              <w:rPr>
                <w:rFonts w:ascii="Arial" w:hAnsi="Arial" w:cs="Arial"/>
                <w:sz w:val="24"/>
                <w:szCs w:val="28"/>
              </w:rPr>
              <w:t xml:space="preserve">company’s </w:t>
            </w:r>
            <w:r>
              <w:rPr>
                <w:rFonts w:ascii="Arial" w:hAnsi="Arial" w:cs="Arial"/>
                <w:sz w:val="24"/>
                <w:szCs w:val="28"/>
              </w:rPr>
              <w:t>logo?</w:t>
            </w:r>
            <w:r>
              <w:rPr>
                <w:rFonts w:ascii="Arial" w:hAnsi="Arial" w:cs="Arial"/>
                <w:sz w:val="24"/>
                <w:szCs w:val="28"/>
              </w:rPr>
              <w:t xml:space="preserve"> </w:t>
            </w:r>
            <w:r w:rsidR="001E0126" w:rsidRPr="008A0D85">
              <w:rPr>
                <w:rFonts w:ascii="Arial" w:hAnsi="Arial" w:cs="Arial"/>
                <w:sz w:val="24"/>
                <w:szCs w:val="28"/>
              </w:rPr>
              <w:t>Wh</w:t>
            </w:r>
            <w:r>
              <w:rPr>
                <w:rFonts w:ascii="Arial" w:hAnsi="Arial" w:cs="Arial"/>
                <w:sz w:val="24"/>
                <w:szCs w:val="28"/>
              </w:rPr>
              <w:t>o</w:t>
            </w:r>
            <w:r w:rsidR="001E0126" w:rsidRPr="008A0D85">
              <w:rPr>
                <w:rFonts w:ascii="Arial" w:hAnsi="Arial" w:cs="Arial"/>
                <w:sz w:val="24"/>
                <w:szCs w:val="28"/>
              </w:rPr>
              <w:t xml:space="preserve"> </w:t>
            </w:r>
            <w:r w:rsidR="008A0D85">
              <w:rPr>
                <w:rFonts w:ascii="Arial" w:hAnsi="Arial" w:cs="Arial"/>
                <w:sz w:val="24"/>
                <w:szCs w:val="28"/>
              </w:rPr>
              <w:t>creat</w:t>
            </w:r>
            <w:r w:rsidR="001E0126" w:rsidRPr="008A0D85">
              <w:rPr>
                <w:rFonts w:ascii="Arial" w:hAnsi="Arial" w:cs="Arial"/>
                <w:sz w:val="24"/>
                <w:szCs w:val="28"/>
              </w:rPr>
              <w:t xml:space="preserve">ed </w:t>
            </w:r>
            <w:r>
              <w:rPr>
                <w:rFonts w:ascii="Arial" w:hAnsi="Arial" w:cs="Arial"/>
                <w:sz w:val="24"/>
                <w:szCs w:val="28"/>
              </w:rPr>
              <w:t>it?</w:t>
            </w:r>
          </w:p>
        </w:tc>
      </w:tr>
      <w:tr w:rsidR="00C84B84" w:rsidRPr="000E7EE8" w14:paraId="7E1EA98C" w14:textId="77777777" w:rsidTr="00F17829">
        <w:tc>
          <w:tcPr>
            <w:tcW w:w="9962" w:type="dxa"/>
            <w:shd w:val="clear" w:color="auto" w:fill="DCE5F4"/>
          </w:tcPr>
          <w:p w14:paraId="768F9A48" w14:textId="2981B00D" w:rsidR="001E0126" w:rsidRPr="008A0D85" w:rsidRDefault="00052AF6" w:rsidP="001E0126">
            <w:pPr>
              <w:spacing w:before="60" w:after="60"/>
              <w:rPr>
                <w:rFonts w:ascii="Arial" w:hAnsi="Arial" w:cs="Arial"/>
                <w:sz w:val="24"/>
                <w:szCs w:val="28"/>
                <w:lang w:val="en-GB"/>
              </w:rPr>
            </w:pPr>
            <w:r w:rsidRPr="008A0D85">
              <w:rPr>
                <w:rFonts w:ascii="Arial" w:hAnsi="Arial" w:cs="Arial"/>
                <w:sz w:val="24"/>
                <w:szCs w:val="28"/>
              </w:rPr>
              <w:t>I think the</w:t>
            </w:r>
            <w:r>
              <w:rPr>
                <w:rFonts w:ascii="Arial" w:hAnsi="Arial" w:cs="Arial"/>
                <w:sz w:val="24"/>
                <w:szCs w:val="28"/>
              </w:rPr>
              <w:t>se</w:t>
            </w:r>
            <w:r w:rsidRPr="008A0D85">
              <w:rPr>
                <w:rFonts w:ascii="Arial" w:hAnsi="Arial" w:cs="Arial"/>
                <w:sz w:val="24"/>
                <w:szCs w:val="28"/>
              </w:rPr>
              <w:t xml:space="preserve"> </w:t>
            </w:r>
            <w:proofErr w:type="spellStart"/>
            <w:r w:rsidRPr="008A0D85">
              <w:rPr>
                <w:rFonts w:ascii="Arial" w:hAnsi="Arial" w:cs="Arial"/>
                <w:sz w:val="24"/>
                <w:szCs w:val="28"/>
              </w:rPr>
              <w:t>colours</w:t>
            </w:r>
            <w:proofErr w:type="spellEnd"/>
            <w:r w:rsidRPr="008A0D85">
              <w:rPr>
                <w:rFonts w:ascii="Arial" w:hAnsi="Arial" w:cs="Arial"/>
                <w:sz w:val="24"/>
                <w:szCs w:val="28"/>
              </w:rPr>
              <w:t xml:space="preserve"> work well because …</w:t>
            </w:r>
          </w:p>
        </w:tc>
      </w:tr>
      <w:tr w:rsidR="00C84B84" w:rsidRPr="000E7EE8" w14:paraId="42A08AA0" w14:textId="77777777" w:rsidTr="00F17829">
        <w:tc>
          <w:tcPr>
            <w:tcW w:w="9962" w:type="dxa"/>
            <w:shd w:val="clear" w:color="auto" w:fill="DCE5F4"/>
          </w:tcPr>
          <w:p w14:paraId="795B678D" w14:textId="1808ED3B" w:rsidR="001E0126" w:rsidRPr="008A0D85" w:rsidRDefault="00052AF6" w:rsidP="001E0126">
            <w:pPr>
              <w:spacing w:before="60" w:after="60"/>
              <w:rPr>
                <w:rFonts w:ascii="Arial" w:hAnsi="Arial" w:cs="Arial"/>
                <w:sz w:val="24"/>
                <w:szCs w:val="28"/>
                <w:lang w:val="en-GB"/>
              </w:rPr>
            </w:pPr>
            <w:r w:rsidRPr="008A0D85">
              <w:rPr>
                <w:rFonts w:ascii="Arial" w:hAnsi="Arial" w:cs="Arial"/>
                <w:sz w:val="24"/>
                <w:szCs w:val="28"/>
              </w:rPr>
              <w:t>Have you thought about using more video content on social media?</w:t>
            </w:r>
          </w:p>
        </w:tc>
      </w:tr>
      <w:tr w:rsidR="00C84B84" w:rsidRPr="000E7EE8" w14:paraId="3D4B39F3" w14:textId="77777777" w:rsidTr="00F17829">
        <w:tc>
          <w:tcPr>
            <w:tcW w:w="9962" w:type="dxa"/>
            <w:shd w:val="clear" w:color="auto" w:fill="DCE5F4"/>
          </w:tcPr>
          <w:p w14:paraId="23F30673" w14:textId="76D2BFB6" w:rsidR="001E0126" w:rsidRPr="008A0D85" w:rsidRDefault="008A0D85" w:rsidP="001E0126">
            <w:pPr>
              <w:spacing w:before="60" w:after="60"/>
              <w:rPr>
                <w:rFonts w:ascii="Arial" w:hAnsi="Arial" w:cs="Arial"/>
                <w:sz w:val="24"/>
                <w:szCs w:val="28"/>
                <w:lang w:val="en-GB"/>
              </w:rPr>
            </w:pPr>
            <w:r>
              <w:rPr>
                <w:rFonts w:ascii="Arial" w:hAnsi="Arial" w:cs="Arial"/>
                <w:sz w:val="24"/>
                <w:szCs w:val="28"/>
              </w:rPr>
              <w:t>If you could change one thing, h</w:t>
            </w:r>
            <w:r w:rsidRPr="008A0D85">
              <w:rPr>
                <w:rFonts w:ascii="Arial" w:hAnsi="Arial" w:cs="Arial"/>
                <w:sz w:val="24"/>
                <w:szCs w:val="28"/>
              </w:rPr>
              <w:t>ow would you evolve</w:t>
            </w:r>
            <w:r>
              <w:rPr>
                <w:rFonts w:ascii="Arial" w:hAnsi="Arial" w:cs="Arial"/>
                <w:sz w:val="24"/>
                <w:szCs w:val="28"/>
              </w:rPr>
              <w:t xml:space="preserve"> </w:t>
            </w:r>
            <w:r w:rsidR="00052AF6">
              <w:rPr>
                <w:rFonts w:ascii="Arial" w:hAnsi="Arial" w:cs="Arial"/>
                <w:sz w:val="24"/>
                <w:szCs w:val="28"/>
              </w:rPr>
              <w:t xml:space="preserve">your </w:t>
            </w:r>
            <w:r>
              <w:rPr>
                <w:rFonts w:ascii="Arial" w:hAnsi="Arial" w:cs="Arial"/>
                <w:sz w:val="24"/>
                <w:szCs w:val="28"/>
              </w:rPr>
              <w:t>company’s</w:t>
            </w:r>
            <w:r w:rsidRPr="008A0D85">
              <w:rPr>
                <w:rFonts w:ascii="Arial" w:hAnsi="Arial" w:cs="Arial"/>
                <w:sz w:val="24"/>
                <w:szCs w:val="28"/>
              </w:rPr>
              <w:t xml:space="preserve"> voice on social </w:t>
            </w:r>
            <w:r w:rsidR="00052AF6">
              <w:rPr>
                <w:rFonts w:ascii="Arial" w:hAnsi="Arial" w:cs="Arial"/>
                <w:sz w:val="24"/>
                <w:szCs w:val="28"/>
              </w:rPr>
              <w:t>media platforms</w:t>
            </w:r>
            <w:r w:rsidRPr="008A0D85">
              <w:rPr>
                <w:rFonts w:ascii="Arial" w:hAnsi="Arial" w:cs="Arial"/>
                <w:sz w:val="24"/>
                <w:szCs w:val="28"/>
              </w:rPr>
              <w:t>?</w:t>
            </w:r>
          </w:p>
        </w:tc>
      </w:tr>
      <w:tr w:rsidR="00C84B84" w:rsidRPr="008A0D85" w14:paraId="2EAE8E2A" w14:textId="77777777" w:rsidTr="00F17829">
        <w:tc>
          <w:tcPr>
            <w:tcW w:w="9962" w:type="dxa"/>
            <w:shd w:val="clear" w:color="auto" w:fill="DCE5F4"/>
          </w:tcPr>
          <w:p w14:paraId="4F3E9387" w14:textId="79886593" w:rsidR="003C6CFE" w:rsidRPr="008A0D85" w:rsidRDefault="008A0D85" w:rsidP="00B07137">
            <w:pPr>
              <w:spacing w:before="60" w:after="60"/>
              <w:rPr>
                <w:rFonts w:ascii="Arial" w:hAnsi="Arial" w:cs="Arial"/>
                <w:sz w:val="24"/>
                <w:szCs w:val="28"/>
                <w:lang w:val="en-GB"/>
              </w:rPr>
            </w:pPr>
            <w:r>
              <w:rPr>
                <w:rFonts w:ascii="Arial" w:hAnsi="Arial" w:cs="Arial"/>
                <w:sz w:val="24"/>
                <w:szCs w:val="28"/>
              </w:rPr>
              <w:t xml:space="preserve">To </w:t>
            </w:r>
            <w:r w:rsidRPr="008A0D85">
              <w:rPr>
                <w:rFonts w:ascii="Arial" w:hAnsi="Arial" w:cs="Arial"/>
                <w:sz w:val="24"/>
                <w:szCs w:val="28"/>
              </w:rPr>
              <w:t xml:space="preserve">improve the engagement rate of </w:t>
            </w:r>
            <w:r>
              <w:rPr>
                <w:rFonts w:ascii="Arial" w:hAnsi="Arial" w:cs="Arial"/>
                <w:sz w:val="24"/>
                <w:szCs w:val="28"/>
              </w:rPr>
              <w:t>y</w:t>
            </w:r>
            <w:r w:rsidRPr="008A0D85">
              <w:rPr>
                <w:rFonts w:ascii="Arial" w:hAnsi="Arial" w:cs="Arial"/>
                <w:sz w:val="24"/>
                <w:szCs w:val="28"/>
              </w:rPr>
              <w:t>our posts</w:t>
            </w:r>
            <w:r>
              <w:rPr>
                <w:rFonts w:ascii="Arial" w:hAnsi="Arial" w:cs="Arial"/>
                <w:sz w:val="24"/>
                <w:szCs w:val="28"/>
              </w:rPr>
              <w:t xml:space="preserve">, I would </w:t>
            </w:r>
            <w:r w:rsidR="00052AF6">
              <w:rPr>
                <w:rFonts w:ascii="Arial" w:hAnsi="Arial" w:cs="Arial"/>
                <w:sz w:val="24"/>
                <w:szCs w:val="28"/>
              </w:rPr>
              <w:t xml:space="preserve">suggest </w:t>
            </w:r>
            <w:r>
              <w:rPr>
                <w:rFonts w:ascii="Arial" w:hAnsi="Arial" w:cs="Arial"/>
                <w:sz w:val="24"/>
                <w:szCs w:val="28"/>
              </w:rPr>
              <w:t>…</w:t>
            </w:r>
          </w:p>
        </w:tc>
      </w:tr>
      <w:tr w:rsidR="008A0D85" w:rsidRPr="008A0D85" w14:paraId="3233A91D" w14:textId="77777777" w:rsidTr="00F17829">
        <w:tc>
          <w:tcPr>
            <w:tcW w:w="9962" w:type="dxa"/>
            <w:shd w:val="clear" w:color="auto" w:fill="DCE5F4"/>
          </w:tcPr>
          <w:p w14:paraId="5A7E168B" w14:textId="2DCFA607" w:rsidR="008A0D85" w:rsidRPr="008A0D85" w:rsidRDefault="004D280F" w:rsidP="00B07137">
            <w:pPr>
              <w:spacing w:before="60" w:after="60"/>
              <w:rPr>
                <w:rFonts w:ascii="Arial" w:hAnsi="Arial" w:cs="Arial"/>
                <w:sz w:val="24"/>
                <w:szCs w:val="28"/>
                <w:lang w:val="en-GB"/>
              </w:rPr>
            </w:pPr>
            <w:r>
              <w:rPr>
                <w:rFonts w:ascii="Arial" w:hAnsi="Arial" w:cs="Arial"/>
                <w:sz w:val="24"/>
                <w:szCs w:val="28"/>
                <w:lang w:val="en-GB"/>
              </w:rPr>
              <w:t>It was great</w:t>
            </w:r>
            <w:r w:rsidR="008A0D85">
              <w:rPr>
                <w:rFonts w:ascii="Arial" w:hAnsi="Arial" w:cs="Arial"/>
                <w:sz w:val="24"/>
                <w:szCs w:val="28"/>
                <w:lang w:val="en-GB"/>
              </w:rPr>
              <w:t xml:space="preserve"> talking to you, thanks a lot. See you soon</w:t>
            </w:r>
            <w:r>
              <w:rPr>
                <w:rFonts w:ascii="Arial" w:hAnsi="Arial" w:cs="Arial"/>
                <w:sz w:val="24"/>
                <w:szCs w:val="28"/>
                <w:lang w:val="en-GB"/>
              </w:rPr>
              <w:t>.</w:t>
            </w:r>
          </w:p>
        </w:tc>
      </w:tr>
    </w:tbl>
    <w:p w14:paraId="7990BF37" w14:textId="12108F00" w:rsidR="003C6CFE" w:rsidRPr="00BA404D" w:rsidRDefault="003C6CFE" w:rsidP="003C6CFE">
      <w:pPr>
        <w:rPr>
          <w:rFonts w:ascii="Arial" w:hAnsi="Arial" w:cs="Arial"/>
        </w:rPr>
      </w:pPr>
      <w:r w:rsidRPr="00BA404D">
        <w:rPr>
          <w:rFonts w:ascii="Arial" w:hAnsi="Arial" w:cs="Arial"/>
        </w:rPr>
        <w:br w:type="page"/>
      </w:r>
    </w:p>
    <w:bookmarkEnd w:id="2"/>
    <w:p w14:paraId="25E5277D" w14:textId="133575C8" w:rsidR="001E0126" w:rsidRDefault="002916DD" w:rsidP="002714A6">
      <w:pPr>
        <w:pStyle w:val="berschrift1"/>
        <w:spacing w:line="360" w:lineRule="auto"/>
        <w:rPr>
          <w:rFonts w:ascii="Arial" w:hAnsi="Arial" w:cs="Arial"/>
          <w:sz w:val="56"/>
          <w:szCs w:val="56"/>
        </w:rPr>
      </w:pPr>
      <w:r w:rsidRPr="002916DD">
        <w:rPr>
          <w:rFonts w:ascii="Arial" w:hAnsi="Arial" w:cs="Arial"/>
          <w:noProof/>
          <w:sz w:val="44"/>
          <w:szCs w:val="44"/>
          <w:lang w:val="de-DE"/>
        </w:rPr>
        <w:drawing>
          <wp:anchor distT="0" distB="0" distL="114300" distR="114300" simplePos="0" relativeHeight="251678720" behindDoc="0" locked="0" layoutInCell="1" allowOverlap="1" wp14:anchorId="30ACAFE4" wp14:editId="242A2BD4">
            <wp:simplePos x="0" y="0"/>
            <wp:positionH relativeFrom="column">
              <wp:posOffset>5188585</wp:posOffset>
            </wp:positionH>
            <wp:positionV relativeFrom="paragraph">
              <wp:posOffset>-182197</wp:posOffset>
            </wp:positionV>
            <wp:extent cx="1105126" cy="1518504"/>
            <wp:effectExtent l="0" t="0" r="0" b="5715"/>
            <wp:wrapNone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5126" cy="1518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E0126" w:rsidRPr="000E7EE8">
        <w:rPr>
          <w:rFonts w:ascii="Arial" w:hAnsi="Arial" w:cs="Arial"/>
          <w:sz w:val="56"/>
          <w:szCs w:val="56"/>
        </w:rPr>
        <w:t>Task Card</w:t>
      </w:r>
    </w:p>
    <w:p w14:paraId="6328AD84" w14:textId="04F44064" w:rsidR="001E0126" w:rsidRPr="002916DD" w:rsidRDefault="001E0126" w:rsidP="001E0126">
      <w:pPr>
        <w:pStyle w:val="berschrift1"/>
        <w:spacing w:after="240"/>
        <w:rPr>
          <w:rFonts w:ascii="Arial" w:hAnsi="Arial" w:cs="Arial"/>
          <w:sz w:val="44"/>
          <w:szCs w:val="44"/>
          <w:lang w:val="de-DE"/>
        </w:rPr>
      </w:pPr>
      <w:r>
        <w:rPr>
          <w:rFonts w:ascii="Arial" w:hAnsi="Arial" w:cs="Arial"/>
          <w:sz w:val="44"/>
          <w:szCs w:val="44"/>
        </w:rPr>
        <w:t>Technology in Action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2621"/>
        <w:gridCol w:w="7341"/>
      </w:tblGrid>
      <w:tr w:rsidR="001E0126" w:rsidRPr="000E7EE8" w14:paraId="5864AA28" w14:textId="77777777" w:rsidTr="00B07137">
        <w:tc>
          <w:tcPr>
            <w:tcW w:w="2629" w:type="dxa"/>
            <w:shd w:val="clear" w:color="auto" w:fill="D0E7C7"/>
          </w:tcPr>
          <w:p w14:paraId="2A958941" w14:textId="77777777" w:rsidR="001E0126" w:rsidRPr="008A0D85" w:rsidRDefault="001E0126" w:rsidP="001E0126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8A0D85">
              <w:rPr>
                <w:rFonts w:ascii="Arial" w:hAnsi="Arial" w:cs="Arial"/>
                <w:b/>
                <w:color w:val="1A3C6E"/>
                <w:sz w:val="24"/>
                <w:szCs w:val="24"/>
              </w:rPr>
              <w:t>Area</w:t>
            </w:r>
          </w:p>
        </w:tc>
        <w:tc>
          <w:tcPr>
            <w:tcW w:w="7370" w:type="dxa"/>
            <w:shd w:val="clear" w:color="auto" w:fill="E4F1DF"/>
          </w:tcPr>
          <w:p w14:paraId="45BF5675" w14:textId="51510058" w:rsidR="001E0126" w:rsidRPr="008A0D85" w:rsidRDefault="008A0D85" w:rsidP="001E0126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t</w:t>
            </w:r>
            <w:r w:rsidR="001E0126" w:rsidRPr="008A0D85">
              <w:rPr>
                <w:rFonts w:ascii="Arial" w:hAnsi="Arial" w:cs="Arial"/>
                <w:sz w:val="24"/>
                <w:szCs w:val="24"/>
              </w:rPr>
              <w:t xml:space="preserve">echnology &amp; </w:t>
            </w:r>
            <w:r>
              <w:rPr>
                <w:rFonts w:ascii="Arial" w:hAnsi="Arial" w:cs="Arial"/>
                <w:sz w:val="24"/>
                <w:szCs w:val="24"/>
              </w:rPr>
              <w:t>information technology (IT)</w:t>
            </w:r>
          </w:p>
        </w:tc>
      </w:tr>
      <w:tr w:rsidR="001E0126" w:rsidRPr="000E7EE8" w14:paraId="25FE27E2" w14:textId="77777777" w:rsidTr="00B07137">
        <w:tc>
          <w:tcPr>
            <w:tcW w:w="2629" w:type="dxa"/>
            <w:shd w:val="clear" w:color="auto" w:fill="D0E7C7"/>
          </w:tcPr>
          <w:p w14:paraId="28E0B0B3" w14:textId="77777777" w:rsidR="001E0126" w:rsidRPr="008A0D85" w:rsidRDefault="001E0126" w:rsidP="001E0126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8A0D85">
              <w:rPr>
                <w:rFonts w:ascii="Arial" w:hAnsi="Arial" w:cs="Arial"/>
                <w:b/>
                <w:color w:val="1A3C6E"/>
                <w:sz w:val="24"/>
                <w:szCs w:val="24"/>
              </w:rPr>
              <w:t>Duration</w:t>
            </w:r>
          </w:p>
        </w:tc>
        <w:tc>
          <w:tcPr>
            <w:tcW w:w="7370" w:type="dxa"/>
            <w:shd w:val="clear" w:color="auto" w:fill="E4F1DF"/>
          </w:tcPr>
          <w:p w14:paraId="4EE799A5" w14:textId="03E65610" w:rsidR="001E0126" w:rsidRPr="008A0D85" w:rsidRDefault="001E0126" w:rsidP="001E0126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8A0D85">
              <w:rPr>
                <w:rFonts w:ascii="Arial" w:hAnsi="Arial" w:cs="Arial"/>
                <w:sz w:val="24"/>
                <w:szCs w:val="24"/>
              </w:rPr>
              <w:t>approx. 45 minutes</w:t>
            </w:r>
          </w:p>
        </w:tc>
      </w:tr>
      <w:tr w:rsidR="001E0126" w:rsidRPr="000E7EE8" w14:paraId="79448512" w14:textId="77777777" w:rsidTr="00B07137">
        <w:tc>
          <w:tcPr>
            <w:tcW w:w="2629" w:type="dxa"/>
            <w:shd w:val="clear" w:color="auto" w:fill="D0E7C7"/>
          </w:tcPr>
          <w:p w14:paraId="224CD3E2" w14:textId="77777777" w:rsidR="001E0126" w:rsidRPr="008A0D85" w:rsidRDefault="001E0126" w:rsidP="001E0126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8A0D85">
              <w:rPr>
                <w:rFonts w:ascii="Arial" w:hAnsi="Arial" w:cs="Arial"/>
                <w:b/>
                <w:color w:val="1A3C6E"/>
                <w:sz w:val="24"/>
                <w:szCs w:val="24"/>
              </w:rPr>
              <w:t>What you need</w:t>
            </w:r>
          </w:p>
        </w:tc>
        <w:tc>
          <w:tcPr>
            <w:tcW w:w="7370" w:type="dxa"/>
            <w:shd w:val="clear" w:color="auto" w:fill="E4F1DF"/>
          </w:tcPr>
          <w:p w14:paraId="78694337" w14:textId="40F56197" w:rsidR="001E0126" w:rsidRPr="008A0D85" w:rsidRDefault="005455DD" w:rsidP="001E0126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o</w:t>
            </w:r>
            <w:r w:rsidR="001E0126" w:rsidRPr="008A0D85">
              <w:rPr>
                <w:rFonts w:ascii="Arial" w:hAnsi="Arial" w:cs="Arial"/>
                <w:sz w:val="24"/>
                <w:szCs w:val="24"/>
              </w:rPr>
              <w:t xml:space="preserve">bservations in </w:t>
            </w:r>
            <w:r>
              <w:rPr>
                <w:rFonts w:ascii="Arial" w:hAnsi="Arial" w:cs="Arial"/>
                <w:sz w:val="24"/>
                <w:szCs w:val="24"/>
              </w:rPr>
              <w:t>various</w:t>
            </w:r>
            <w:r w:rsidR="001E0126" w:rsidRPr="008A0D85">
              <w:rPr>
                <w:rFonts w:ascii="Arial" w:hAnsi="Arial" w:cs="Arial"/>
                <w:sz w:val="24"/>
                <w:szCs w:val="24"/>
              </w:rPr>
              <w:t xml:space="preserve"> departments</w:t>
            </w:r>
            <w:r>
              <w:rPr>
                <w:rFonts w:ascii="Arial" w:hAnsi="Arial" w:cs="Arial"/>
                <w:sz w:val="24"/>
                <w:szCs w:val="24"/>
              </w:rPr>
              <w:t>,</w:t>
            </w:r>
            <w:r w:rsidR="001E0126" w:rsidRPr="008A0D85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br/>
            </w:r>
            <w:r w:rsidR="001E0126" w:rsidRPr="008A0D85">
              <w:rPr>
                <w:rFonts w:ascii="Arial" w:hAnsi="Arial" w:cs="Arial"/>
                <w:sz w:val="24"/>
                <w:szCs w:val="24"/>
              </w:rPr>
              <w:t>short conversation with an employee (10 min)</w:t>
            </w:r>
          </w:p>
        </w:tc>
      </w:tr>
      <w:tr w:rsidR="001E0126" w:rsidRPr="000E7EE8" w14:paraId="09C4B4D7" w14:textId="77777777" w:rsidTr="00B07137">
        <w:tc>
          <w:tcPr>
            <w:tcW w:w="2629" w:type="dxa"/>
            <w:shd w:val="clear" w:color="auto" w:fill="D0E7C7"/>
          </w:tcPr>
          <w:p w14:paraId="54B1F98D" w14:textId="77777777" w:rsidR="001E0126" w:rsidRPr="008A0D85" w:rsidRDefault="001E0126" w:rsidP="00B07137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8A0D85">
              <w:rPr>
                <w:rFonts w:ascii="Arial" w:hAnsi="Arial" w:cs="Arial"/>
                <w:b/>
                <w:color w:val="1A3C6E"/>
                <w:sz w:val="24"/>
                <w:szCs w:val="24"/>
              </w:rPr>
              <w:t>Your task</w:t>
            </w:r>
          </w:p>
        </w:tc>
        <w:tc>
          <w:tcPr>
            <w:tcW w:w="7370" w:type="dxa"/>
            <w:shd w:val="clear" w:color="auto" w:fill="E4F1DF"/>
          </w:tcPr>
          <w:p w14:paraId="1308BDB9" w14:textId="08F4C5EC" w:rsidR="001E0126" w:rsidRPr="008A0D85" w:rsidRDefault="001E0126" w:rsidP="001E0126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052AF6">
              <w:rPr>
                <w:rFonts w:ascii="Arial" w:hAnsi="Arial" w:cs="Arial"/>
                <w:b/>
                <w:bCs/>
                <w:sz w:val="24"/>
                <w:szCs w:val="24"/>
              </w:rPr>
              <w:t>1</w:t>
            </w:r>
            <w:r w:rsidRPr="008A0D85">
              <w:rPr>
                <w:rFonts w:ascii="Arial" w:hAnsi="Arial" w:cs="Arial"/>
                <w:sz w:val="24"/>
                <w:szCs w:val="24"/>
              </w:rPr>
              <w:t xml:space="preserve"> Observe what technical devices, machines and software the company uses.</w:t>
            </w:r>
          </w:p>
          <w:p w14:paraId="51632E8F" w14:textId="3159A00A" w:rsidR="001E0126" w:rsidRPr="008A0D85" w:rsidRDefault="001E0126" w:rsidP="001E0126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052AF6">
              <w:rPr>
                <w:rFonts w:ascii="Arial" w:hAnsi="Arial" w:cs="Arial"/>
                <w:b/>
                <w:bCs/>
                <w:sz w:val="24"/>
                <w:szCs w:val="24"/>
              </w:rPr>
              <w:t>2</w:t>
            </w:r>
            <w:r w:rsidRPr="008A0D85">
              <w:rPr>
                <w:rFonts w:ascii="Arial" w:hAnsi="Arial" w:cs="Arial"/>
                <w:sz w:val="24"/>
                <w:szCs w:val="24"/>
              </w:rPr>
              <w:t xml:space="preserve"> Choose one technology and find out: What is it used for? Since when? What did they use before?</w:t>
            </w:r>
          </w:p>
          <w:p w14:paraId="3BE98CA0" w14:textId="3817036C" w:rsidR="001E0126" w:rsidRPr="008A0D85" w:rsidRDefault="001E0126" w:rsidP="001E0126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052AF6">
              <w:rPr>
                <w:rFonts w:ascii="Arial" w:hAnsi="Arial" w:cs="Arial"/>
                <w:b/>
                <w:bCs/>
                <w:sz w:val="24"/>
                <w:szCs w:val="24"/>
              </w:rPr>
              <w:t>3</w:t>
            </w:r>
            <w:r w:rsidRPr="00052AF6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8A0D85">
              <w:rPr>
                <w:rFonts w:ascii="Arial" w:hAnsi="Arial" w:cs="Arial"/>
                <w:sz w:val="24"/>
                <w:szCs w:val="24"/>
              </w:rPr>
              <w:t>Create a short technology profile: name, area of use, advantages</w:t>
            </w:r>
            <w:r w:rsidR="00052AF6">
              <w:rPr>
                <w:rFonts w:ascii="Arial" w:hAnsi="Arial" w:cs="Arial"/>
                <w:sz w:val="24"/>
                <w:szCs w:val="24"/>
              </w:rPr>
              <w:t xml:space="preserve"> and</w:t>
            </w:r>
            <w:r w:rsidRPr="008A0D85">
              <w:rPr>
                <w:rFonts w:ascii="Arial" w:hAnsi="Arial" w:cs="Arial"/>
                <w:sz w:val="24"/>
                <w:szCs w:val="24"/>
              </w:rPr>
              <w:t xml:space="preserve"> disadvantages</w:t>
            </w:r>
            <w:r w:rsidR="00052AF6">
              <w:rPr>
                <w:rFonts w:ascii="Arial" w:hAnsi="Arial" w:cs="Arial"/>
                <w:sz w:val="24"/>
                <w:szCs w:val="24"/>
              </w:rPr>
              <w:t>, possible improvements</w:t>
            </w:r>
            <w:r w:rsidRPr="008A0D85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1E0126" w:rsidRPr="000E7EE8" w14:paraId="2373009B" w14:textId="77777777" w:rsidTr="00B07137">
        <w:tc>
          <w:tcPr>
            <w:tcW w:w="2629" w:type="dxa"/>
            <w:shd w:val="clear" w:color="auto" w:fill="D0E7C7"/>
          </w:tcPr>
          <w:p w14:paraId="5A5A3FFF" w14:textId="77777777" w:rsidR="001E0126" w:rsidRPr="008A0D85" w:rsidRDefault="001E0126" w:rsidP="001E0126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8A0D85">
              <w:rPr>
                <w:rFonts w:ascii="Arial" w:hAnsi="Arial" w:cs="Arial"/>
                <w:b/>
                <w:color w:val="1A3C6E"/>
                <w:sz w:val="24"/>
                <w:szCs w:val="24"/>
              </w:rPr>
              <w:t>Result</w:t>
            </w:r>
          </w:p>
        </w:tc>
        <w:tc>
          <w:tcPr>
            <w:tcW w:w="7370" w:type="dxa"/>
            <w:shd w:val="clear" w:color="auto" w:fill="E4F1DF"/>
          </w:tcPr>
          <w:p w14:paraId="5355F3B3" w14:textId="4D309DB6" w:rsidR="001E0126" w:rsidRPr="008A0D85" w:rsidRDefault="005455DD" w:rsidP="001E0126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t</w:t>
            </w:r>
            <w:r w:rsidR="001E0126" w:rsidRPr="008A0D85">
              <w:rPr>
                <w:rFonts w:ascii="Arial" w:hAnsi="Arial" w:cs="Arial"/>
                <w:sz w:val="24"/>
                <w:szCs w:val="24"/>
              </w:rPr>
              <w:t>echnology profile (approx.</w:t>
            </w:r>
            <w:r>
              <w:rPr>
                <w:rFonts w:ascii="Arial" w:hAnsi="Arial" w:cs="Arial"/>
                <w:sz w:val="24"/>
                <w:szCs w:val="24"/>
              </w:rPr>
              <w:t xml:space="preserve"> half a</w:t>
            </w:r>
            <w:r w:rsidR="001E0126" w:rsidRPr="008A0D85">
              <w:rPr>
                <w:rFonts w:ascii="Arial" w:hAnsi="Arial" w:cs="Arial"/>
                <w:sz w:val="24"/>
                <w:szCs w:val="24"/>
              </w:rPr>
              <w:t xml:space="preserve"> page)</w:t>
            </w:r>
          </w:p>
        </w:tc>
      </w:tr>
      <w:tr w:rsidR="001E0126" w:rsidRPr="000E7EE8" w14:paraId="6E98B167" w14:textId="77777777" w:rsidTr="00B07137">
        <w:tc>
          <w:tcPr>
            <w:tcW w:w="2629" w:type="dxa"/>
            <w:shd w:val="clear" w:color="auto" w:fill="D0E7C7"/>
          </w:tcPr>
          <w:p w14:paraId="0DEB0757" w14:textId="77777777" w:rsidR="001E0126" w:rsidRPr="008A0D85" w:rsidRDefault="001E0126" w:rsidP="001E0126">
            <w:pPr>
              <w:spacing w:before="60" w:after="60"/>
              <w:rPr>
                <w:rFonts w:ascii="Arial" w:hAnsi="Arial" w:cs="Arial"/>
                <w:b/>
                <w:bCs/>
                <w:color w:val="1A3C6E"/>
                <w:sz w:val="24"/>
                <w:szCs w:val="24"/>
              </w:rPr>
            </w:pPr>
            <w:r w:rsidRPr="008A0D85">
              <w:rPr>
                <w:rFonts w:ascii="Arial" w:hAnsi="Arial" w:cs="Arial"/>
                <w:b/>
                <w:bCs/>
                <w:color w:val="1A3C6E"/>
                <w:sz w:val="24"/>
                <w:szCs w:val="24"/>
              </w:rPr>
              <w:t>What you gain</w:t>
            </w:r>
          </w:p>
        </w:tc>
        <w:tc>
          <w:tcPr>
            <w:tcW w:w="7370" w:type="dxa"/>
            <w:shd w:val="clear" w:color="auto" w:fill="E4F1DF"/>
          </w:tcPr>
          <w:p w14:paraId="0C853D98" w14:textId="7634D177" w:rsidR="001E0126" w:rsidRPr="008A0D85" w:rsidRDefault="001E0126" w:rsidP="001E0126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8A0D85">
              <w:rPr>
                <w:rFonts w:ascii="Arial" w:hAnsi="Arial" w:cs="Arial"/>
                <w:sz w:val="24"/>
                <w:szCs w:val="24"/>
              </w:rPr>
              <w:t xml:space="preserve">software, </w:t>
            </w:r>
            <w:r w:rsidR="005455DD" w:rsidRPr="005455DD">
              <w:rPr>
                <w:rFonts w:ascii="Arial" w:hAnsi="Arial" w:cs="Arial"/>
                <w:sz w:val="24"/>
                <w:szCs w:val="24"/>
              </w:rPr>
              <w:t>data processing</w:t>
            </w:r>
            <w:r w:rsidR="005455DD">
              <w:rPr>
                <w:rFonts w:ascii="Arial" w:hAnsi="Arial" w:cs="Arial"/>
                <w:sz w:val="24"/>
                <w:szCs w:val="24"/>
              </w:rPr>
              <w:t>, digitalization (IT</w:t>
            </w:r>
            <w:r w:rsidRPr="008A0D85">
              <w:rPr>
                <w:rFonts w:ascii="Arial" w:hAnsi="Arial" w:cs="Arial"/>
                <w:sz w:val="24"/>
                <w:szCs w:val="24"/>
              </w:rPr>
              <w:t xml:space="preserve">), </w:t>
            </w:r>
            <w:r w:rsidR="005455DD">
              <w:rPr>
                <w:rFonts w:ascii="Arial" w:hAnsi="Arial" w:cs="Arial"/>
                <w:sz w:val="24"/>
                <w:szCs w:val="24"/>
              </w:rPr>
              <w:br/>
              <w:t>machines and devices (</w:t>
            </w:r>
            <w:r w:rsidRPr="008A0D85">
              <w:rPr>
                <w:rFonts w:ascii="Arial" w:hAnsi="Arial" w:cs="Arial"/>
                <w:sz w:val="24"/>
                <w:szCs w:val="24"/>
              </w:rPr>
              <w:t>physics</w:t>
            </w:r>
            <w:r w:rsidR="005455DD">
              <w:rPr>
                <w:rFonts w:ascii="Arial" w:hAnsi="Arial" w:cs="Arial"/>
                <w:sz w:val="24"/>
                <w:szCs w:val="24"/>
              </w:rPr>
              <w:t xml:space="preserve">, </w:t>
            </w:r>
            <w:r w:rsidRPr="008A0D85">
              <w:rPr>
                <w:rFonts w:ascii="Arial" w:hAnsi="Arial" w:cs="Arial"/>
                <w:sz w:val="24"/>
                <w:szCs w:val="24"/>
              </w:rPr>
              <w:t>technology</w:t>
            </w:r>
            <w:r w:rsidR="005455DD">
              <w:rPr>
                <w:rFonts w:ascii="Arial" w:hAnsi="Arial" w:cs="Arial"/>
                <w:sz w:val="24"/>
                <w:szCs w:val="24"/>
              </w:rPr>
              <w:t>)</w:t>
            </w:r>
          </w:p>
        </w:tc>
      </w:tr>
    </w:tbl>
    <w:p w14:paraId="5F08A16E" w14:textId="77777777" w:rsidR="00737945" w:rsidRPr="00737945" w:rsidRDefault="00737945" w:rsidP="00737945">
      <w:pPr>
        <w:spacing w:after="120"/>
        <w:rPr>
          <w:rFonts w:ascii="Arial" w:hAnsi="Arial" w:cs="Arial"/>
          <w:sz w:val="2"/>
          <w:szCs w:val="2"/>
        </w:rPr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72"/>
      </w:tblGrid>
      <w:tr w:rsidR="00737945" w:rsidRPr="00737945" w14:paraId="2A77A79F" w14:textId="77777777" w:rsidTr="00300444">
        <w:trPr>
          <w:trHeight w:val="974"/>
        </w:trPr>
        <w:tc>
          <w:tcPr>
            <w:tcW w:w="9972" w:type="dxa"/>
          </w:tcPr>
          <w:p w14:paraId="6925E155" w14:textId="77777777" w:rsidR="00737945" w:rsidRPr="00737945" w:rsidRDefault="00737945" w:rsidP="00300444">
            <w:pPr>
              <w:spacing w:before="240" w:after="240"/>
              <w:rPr>
                <w:rFonts w:ascii="Arial" w:hAnsi="Arial" w:cs="Arial"/>
                <w:bCs/>
                <w:color w:val="1A3C6E"/>
                <w:sz w:val="2"/>
                <w:szCs w:val="2"/>
              </w:rPr>
            </w:pPr>
            <w:r w:rsidRPr="00737945">
              <w:rPr>
                <w:rFonts w:ascii="Arial" w:hAnsi="Arial" w:cs="Arial"/>
                <w:bCs/>
                <w:noProof/>
                <w:color w:val="1A3C6E"/>
                <w:sz w:val="2"/>
                <w:szCs w:val="2"/>
              </w:rPr>
              <w:drawing>
                <wp:anchor distT="0" distB="0" distL="114300" distR="114300" simplePos="0" relativeHeight="251665408" behindDoc="1" locked="0" layoutInCell="1" allowOverlap="1" wp14:anchorId="2E0BF885" wp14:editId="1C49C688">
                  <wp:simplePos x="0" y="0"/>
                  <wp:positionH relativeFrom="column">
                    <wp:posOffset>27940</wp:posOffset>
                  </wp:positionH>
                  <wp:positionV relativeFrom="paragraph">
                    <wp:posOffset>-635</wp:posOffset>
                  </wp:positionV>
                  <wp:extent cx="640080" cy="860425"/>
                  <wp:effectExtent l="4127" t="0" r="0" b="0"/>
                  <wp:wrapSquare wrapText="bothSides"/>
                  <wp:docPr id="45" name="Bild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640080" cy="860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D427B0E" w14:textId="77777777" w:rsidR="00737945" w:rsidRPr="00737945" w:rsidRDefault="00737945" w:rsidP="00300444">
            <w:pPr>
              <w:spacing w:after="0"/>
              <w:rPr>
                <w:rFonts w:ascii="Arial" w:hAnsi="Arial" w:cs="Arial"/>
                <w:b/>
                <w:color w:val="1A3C6E"/>
                <w:sz w:val="2"/>
                <w:szCs w:val="2"/>
              </w:rPr>
            </w:pPr>
            <w:r w:rsidRPr="00737945">
              <w:rPr>
                <w:rFonts w:ascii="Arial" w:hAnsi="Arial" w:cs="Arial"/>
                <w:b/>
                <w:color w:val="1A3C6E"/>
                <w:sz w:val="44"/>
                <w:szCs w:val="44"/>
              </w:rPr>
              <w:t>Useful Phrases</w:t>
            </w:r>
          </w:p>
        </w:tc>
      </w:tr>
    </w:tbl>
    <w:p w14:paraId="4B664904" w14:textId="77777777" w:rsidR="00737945" w:rsidRPr="00737945" w:rsidRDefault="00737945" w:rsidP="00737945">
      <w:pPr>
        <w:rPr>
          <w:rFonts w:ascii="Arial" w:hAnsi="Arial" w:cs="Arial"/>
          <w:sz w:val="2"/>
          <w:szCs w:val="2"/>
        </w:rPr>
      </w:pPr>
    </w:p>
    <w:tbl>
      <w:tblPr>
        <w:tblStyle w:val="Tabellenraster"/>
        <w:tblW w:w="0" w:type="auto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9962"/>
      </w:tblGrid>
      <w:tr w:rsidR="001E0126" w:rsidRPr="000E7EE8" w14:paraId="7F51CF4D" w14:textId="77777777" w:rsidTr="00F17829">
        <w:tc>
          <w:tcPr>
            <w:tcW w:w="9962" w:type="dxa"/>
            <w:shd w:val="clear" w:color="auto" w:fill="DCE5F4"/>
          </w:tcPr>
          <w:p w14:paraId="5E51B321" w14:textId="0F002473" w:rsidR="001E0126" w:rsidRPr="005455DD" w:rsidRDefault="001E0126" w:rsidP="001E0126">
            <w:pPr>
              <w:spacing w:before="60" w:after="60"/>
              <w:rPr>
                <w:rFonts w:ascii="Arial" w:hAnsi="Arial" w:cs="Arial"/>
                <w:sz w:val="24"/>
                <w:szCs w:val="28"/>
                <w:lang w:val="en-GB"/>
              </w:rPr>
            </w:pPr>
            <w:r w:rsidRPr="005455DD">
              <w:rPr>
                <w:rFonts w:ascii="Arial" w:hAnsi="Arial" w:cs="Arial"/>
                <w:sz w:val="24"/>
                <w:szCs w:val="28"/>
              </w:rPr>
              <w:t xml:space="preserve">What </w:t>
            </w:r>
            <w:r w:rsidR="004D280F">
              <w:rPr>
                <w:rFonts w:ascii="Arial" w:hAnsi="Arial" w:cs="Arial"/>
                <w:sz w:val="24"/>
                <w:szCs w:val="28"/>
              </w:rPr>
              <w:t xml:space="preserve">devices or </w:t>
            </w:r>
            <w:r w:rsidRPr="005455DD">
              <w:rPr>
                <w:rFonts w:ascii="Arial" w:hAnsi="Arial" w:cs="Arial"/>
                <w:sz w:val="24"/>
                <w:szCs w:val="28"/>
              </w:rPr>
              <w:t>software do you use in your daily work?</w:t>
            </w:r>
          </w:p>
        </w:tc>
      </w:tr>
      <w:tr w:rsidR="001E0126" w:rsidRPr="000E7EE8" w14:paraId="66F8288A" w14:textId="77777777" w:rsidTr="00F17829">
        <w:tc>
          <w:tcPr>
            <w:tcW w:w="9962" w:type="dxa"/>
            <w:shd w:val="clear" w:color="auto" w:fill="DCE5F4"/>
          </w:tcPr>
          <w:p w14:paraId="008AC6C5" w14:textId="3FE4D60B" w:rsidR="001E0126" w:rsidRPr="005455DD" w:rsidRDefault="001E0126" w:rsidP="001E0126">
            <w:pPr>
              <w:spacing w:before="60" w:after="60"/>
              <w:rPr>
                <w:rFonts w:ascii="Arial" w:hAnsi="Arial" w:cs="Arial"/>
                <w:sz w:val="24"/>
                <w:szCs w:val="28"/>
                <w:lang w:val="en-GB"/>
              </w:rPr>
            </w:pPr>
            <w:r w:rsidRPr="005455DD">
              <w:rPr>
                <w:rFonts w:ascii="Arial" w:hAnsi="Arial" w:cs="Arial"/>
                <w:sz w:val="24"/>
                <w:szCs w:val="28"/>
              </w:rPr>
              <w:t>How long have you been using this system?</w:t>
            </w:r>
          </w:p>
        </w:tc>
      </w:tr>
      <w:tr w:rsidR="001E0126" w:rsidRPr="000E7EE8" w14:paraId="5933A4C9" w14:textId="77777777" w:rsidTr="00F17829">
        <w:tc>
          <w:tcPr>
            <w:tcW w:w="9962" w:type="dxa"/>
            <w:shd w:val="clear" w:color="auto" w:fill="DCE5F4"/>
          </w:tcPr>
          <w:p w14:paraId="59382015" w14:textId="48F431EC" w:rsidR="001E0126" w:rsidRPr="005455DD" w:rsidRDefault="001E0126" w:rsidP="001E0126">
            <w:pPr>
              <w:spacing w:before="60" w:after="60"/>
              <w:rPr>
                <w:rFonts w:ascii="Arial" w:hAnsi="Arial" w:cs="Arial"/>
                <w:sz w:val="24"/>
                <w:szCs w:val="28"/>
                <w:lang w:val="en-GB"/>
              </w:rPr>
            </w:pPr>
            <w:r w:rsidRPr="005455DD">
              <w:rPr>
                <w:rFonts w:ascii="Arial" w:hAnsi="Arial" w:cs="Arial"/>
                <w:sz w:val="24"/>
                <w:szCs w:val="28"/>
              </w:rPr>
              <w:t>What did you use before this technology?</w:t>
            </w:r>
          </w:p>
        </w:tc>
      </w:tr>
      <w:tr w:rsidR="001E0126" w:rsidRPr="000E7EE8" w14:paraId="6427B854" w14:textId="77777777" w:rsidTr="00F17829">
        <w:tc>
          <w:tcPr>
            <w:tcW w:w="9962" w:type="dxa"/>
            <w:shd w:val="clear" w:color="auto" w:fill="DCE5F4"/>
          </w:tcPr>
          <w:p w14:paraId="2D45A716" w14:textId="5B2C00FA" w:rsidR="001E0126" w:rsidRPr="005455DD" w:rsidRDefault="001E0126" w:rsidP="001E0126">
            <w:pPr>
              <w:spacing w:before="60" w:after="60"/>
              <w:rPr>
                <w:rFonts w:ascii="Arial" w:hAnsi="Arial" w:cs="Arial"/>
                <w:sz w:val="24"/>
                <w:szCs w:val="28"/>
                <w:lang w:val="en-GB"/>
              </w:rPr>
            </w:pPr>
            <w:r w:rsidRPr="005455DD">
              <w:rPr>
                <w:rFonts w:ascii="Arial" w:hAnsi="Arial" w:cs="Arial"/>
                <w:sz w:val="24"/>
                <w:szCs w:val="28"/>
              </w:rPr>
              <w:t>What are the advantages compared to the old way of doing things?</w:t>
            </w:r>
          </w:p>
        </w:tc>
      </w:tr>
      <w:tr w:rsidR="005455DD" w:rsidRPr="000E7EE8" w14:paraId="4516CE50" w14:textId="77777777" w:rsidTr="00F17829">
        <w:tc>
          <w:tcPr>
            <w:tcW w:w="9962" w:type="dxa"/>
            <w:shd w:val="clear" w:color="auto" w:fill="DCE5F4"/>
          </w:tcPr>
          <w:p w14:paraId="643E4CD7" w14:textId="1AA38D90" w:rsidR="005455DD" w:rsidRPr="005455DD" w:rsidRDefault="005455DD" w:rsidP="001E0126">
            <w:pPr>
              <w:spacing w:before="60" w:after="60"/>
              <w:rPr>
                <w:rFonts w:ascii="Arial" w:hAnsi="Arial" w:cs="Arial"/>
                <w:sz w:val="24"/>
                <w:szCs w:val="28"/>
              </w:rPr>
            </w:pPr>
            <w:r w:rsidRPr="005455DD">
              <w:rPr>
                <w:rFonts w:ascii="Arial" w:hAnsi="Arial" w:cs="Arial"/>
                <w:sz w:val="24"/>
                <w:szCs w:val="28"/>
              </w:rPr>
              <w:t>What technology tools are you using in your remote office</w:t>
            </w:r>
            <w:r>
              <w:rPr>
                <w:rFonts w:ascii="Arial" w:hAnsi="Arial" w:cs="Arial"/>
                <w:sz w:val="24"/>
                <w:szCs w:val="28"/>
              </w:rPr>
              <w:t>?</w:t>
            </w:r>
          </w:p>
        </w:tc>
      </w:tr>
      <w:tr w:rsidR="005455DD" w:rsidRPr="000E7EE8" w14:paraId="57BCEE9F" w14:textId="77777777" w:rsidTr="00F17829">
        <w:tc>
          <w:tcPr>
            <w:tcW w:w="9962" w:type="dxa"/>
            <w:shd w:val="clear" w:color="auto" w:fill="DCE5F4"/>
          </w:tcPr>
          <w:p w14:paraId="11DFF4BF" w14:textId="20344AF7" w:rsidR="005455DD" w:rsidRPr="005455DD" w:rsidRDefault="005455DD" w:rsidP="001E0126">
            <w:pPr>
              <w:spacing w:before="60" w:after="60"/>
              <w:rPr>
                <w:rFonts w:ascii="Arial" w:hAnsi="Arial" w:cs="Arial"/>
                <w:sz w:val="24"/>
                <w:szCs w:val="28"/>
              </w:rPr>
            </w:pPr>
            <w:r>
              <w:rPr>
                <w:rFonts w:ascii="Arial" w:hAnsi="Arial" w:cs="Arial"/>
                <w:sz w:val="24"/>
                <w:szCs w:val="28"/>
              </w:rPr>
              <w:t>In your opinion, w</w:t>
            </w:r>
            <w:r w:rsidRPr="005455DD">
              <w:rPr>
                <w:rFonts w:ascii="Arial" w:hAnsi="Arial" w:cs="Arial"/>
                <w:sz w:val="24"/>
                <w:szCs w:val="28"/>
              </w:rPr>
              <w:t xml:space="preserve">hat processes </w:t>
            </w:r>
            <w:r>
              <w:rPr>
                <w:rFonts w:ascii="Arial" w:hAnsi="Arial" w:cs="Arial"/>
                <w:sz w:val="24"/>
                <w:szCs w:val="28"/>
              </w:rPr>
              <w:t xml:space="preserve">might </w:t>
            </w:r>
            <w:r w:rsidRPr="005455DD">
              <w:rPr>
                <w:rFonts w:ascii="Arial" w:hAnsi="Arial" w:cs="Arial"/>
                <w:sz w:val="24"/>
                <w:szCs w:val="28"/>
              </w:rPr>
              <w:t xml:space="preserve">need </w:t>
            </w:r>
            <w:r>
              <w:rPr>
                <w:rFonts w:ascii="Arial" w:hAnsi="Arial" w:cs="Arial"/>
                <w:sz w:val="24"/>
                <w:szCs w:val="28"/>
              </w:rPr>
              <w:t xml:space="preserve">some </w:t>
            </w:r>
            <w:r w:rsidRPr="005455DD">
              <w:rPr>
                <w:rFonts w:ascii="Arial" w:hAnsi="Arial" w:cs="Arial"/>
                <w:sz w:val="24"/>
                <w:szCs w:val="28"/>
              </w:rPr>
              <w:t>improvement?</w:t>
            </w:r>
          </w:p>
        </w:tc>
      </w:tr>
      <w:tr w:rsidR="005455DD" w:rsidRPr="000E7EE8" w14:paraId="17173F9D" w14:textId="77777777" w:rsidTr="00F17829">
        <w:tc>
          <w:tcPr>
            <w:tcW w:w="9962" w:type="dxa"/>
            <w:shd w:val="clear" w:color="auto" w:fill="DCE5F4"/>
          </w:tcPr>
          <w:p w14:paraId="5915096B" w14:textId="34776516" w:rsidR="005455DD" w:rsidRPr="005455DD" w:rsidRDefault="004D280F" w:rsidP="001E0126">
            <w:pPr>
              <w:spacing w:before="60" w:after="60"/>
              <w:rPr>
                <w:rFonts w:ascii="Arial" w:hAnsi="Arial" w:cs="Arial"/>
                <w:sz w:val="24"/>
                <w:szCs w:val="28"/>
              </w:rPr>
            </w:pPr>
            <w:r w:rsidRPr="004D280F">
              <w:rPr>
                <w:rFonts w:ascii="Arial" w:hAnsi="Arial" w:cs="Arial"/>
                <w:sz w:val="24"/>
                <w:szCs w:val="28"/>
              </w:rPr>
              <w:t>Thank you for sharing your expertise</w:t>
            </w:r>
            <w:r>
              <w:rPr>
                <w:rFonts w:ascii="Arial" w:hAnsi="Arial" w:cs="Arial"/>
                <w:sz w:val="24"/>
                <w:szCs w:val="28"/>
              </w:rPr>
              <w:t xml:space="preserve"> on this topic.</w:t>
            </w:r>
          </w:p>
        </w:tc>
      </w:tr>
    </w:tbl>
    <w:p w14:paraId="379F9413" w14:textId="3F904871" w:rsidR="00F17829" w:rsidRPr="00BA404D" w:rsidRDefault="00F17829" w:rsidP="001E0126">
      <w:pPr>
        <w:rPr>
          <w:rFonts w:ascii="Arial" w:hAnsi="Arial" w:cs="Arial"/>
        </w:rPr>
      </w:pPr>
      <w:r w:rsidRPr="00F17829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99200" behindDoc="0" locked="0" layoutInCell="1" allowOverlap="1" wp14:anchorId="1D37EE32" wp14:editId="334434DD">
                <wp:simplePos x="0" y="0"/>
                <wp:positionH relativeFrom="column">
                  <wp:posOffset>5359384</wp:posOffset>
                </wp:positionH>
                <wp:positionV relativeFrom="paragraph">
                  <wp:posOffset>257966</wp:posOffset>
                </wp:positionV>
                <wp:extent cx="1157605" cy="1404620"/>
                <wp:effectExtent l="0" t="0" r="0" b="0"/>
                <wp:wrapNone/>
                <wp:docPr id="53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760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4AE375" w14:textId="77777777" w:rsidR="00F17829" w:rsidRDefault="00F17829" w:rsidP="00F17829">
                            <w:pPr>
                              <w:jc w:val="center"/>
                              <w:rPr>
                                <w:rFonts w:ascii="Arial" w:eastAsia="Calibri" w:hAnsi="Arial" w:cs="Times New Roman"/>
                                <w:b/>
                                <w:color w:val="1A3C6E"/>
                                <w:sz w:val="24"/>
                                <w:lang w:val="de-DE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C42880A" wp14:editId="6F698E98">
                                  <wp:extent cx="977900" cy="1036320"/>
                                  <wp:effectExtent l="0" t="0" r="0" b="0"/>
                                  <wp:docPr id="54" name="Grafik 5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Grafik 3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9" cstate="print">
                                            <a:clrChange>
                                              <a:clrFrom>
                                                <a:srgbClr val="F1EFEC"/>
                                              </a:clrFrom>
                                              <a:clrTo>
                                                <a:srgbClr val="F1EFEC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77900" cy="10363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A04E0D6" w14:textId="77777777" w:rsidR="00F17829" w:rsidRPr="00F17829" w:rsidRDefault="00F17829" w:rsidP="00F17829">
                            <w:pPr>
                              <w:rPr>
                                <w:lang w:val="de-DE"/>
                              </w:rPr>
                            </w:pPr>
                            <w:r>
                              <w:rPr>
                                <w:rFonts w:ascii="Arial" w:eastAsia="Calibri" w:hAnsi="Arial" w:cs="Times New Roman"/>
                                <w:b/>
                                <w:color w:val="1A3C6E"/>
                                <w:sz w:val="24"/>
                                <w:lang w:val="de-DE"/>
                              </w:rPr>
                              <w:t xml:space="preserve"> </w:t>
                            </w:r>
                            <w:proofErr w:type="spellStart"/>
                            <w:r w:rsidRPr="004221D3">
                              <w:rPr>
                                <w:rFonts w:ascii="Arial" w:eastAsia="Calibri" w:hAnsi="Arial" w:cs="Times New Roman"/>
                                <w:b/>
                                <w:color w:val="1A3C6E"/>
                                <w:sz w:val="24"/>
                                <w:lang w:val="de-DE"/>
                              </w:rPr>
                              <w:t>NextStep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D37EE32" id="_x0000_s1033" type="#_x0000_t202" style="position:absolute;margin-left:422pt;margin-top:20.3pt;width:91.15pt;height:110.6pt;z-index:25169920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" filled="f" stroked="f">
                <v:textbox style="mso-fit-shape-to-text:t">
                  <w:txbxContent>
                    <w:p w14:paraId="3E4AE375" w14:textId="77777777" w:rsidR="00F17829" w:rsidRDefault="00F17829" w:rsidP="00F17829">
                      <w:pPr>
                        <w:jc w:val="center"/>
                        <w:rPr>
                          <w:rFonts w:ascii="Arial" w:eastAsia="Calibri" w:hAnsi="Arial" w:cs="Times New Roman"/>
                          <w:b/>
                          <w:color w:val="1A3C6E"/>
                          <w:sz w:val="24"/>
                          <w:lang w:val="de-DE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C42880A" wp14:editId="6F698E98">
                            <wp:extent cx="977900" cy="1036320"/>
                            <wp:effectExtent l="0" t="0" r="0" b="0"/>
                            <wp:docPr id="54" name="Grafik 5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Grafik 3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9" cstate="print">
                                      <a:clrChange>
                                        <a:clrFrom>
                                          <a:srgbClr val="F1EFEC"/>
                                        </a:clrFrom>
                                        <a:clrTo>
                                          <a:srgbClr val="F1EFEC">
                                            <a:alpha val="0"/>
                                          </a:srgbClr>
                                        </a:clrTo>
                                      </a:clrChang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77900" cy="10363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A04E0D6" w14:textId="77777777" w:rsidR="00F17829" w:rsidRPr="00F17829" w:rsidRDefault="00F17829" w:rsidP="00F17829">
                      <w:pPr>
                        <w:rPr>
                          <w:lang w:val="de-DE"/>
                        </w:rPr>
                      </w:pPr>
                      <w:r>
                        <w:rPr>
                          <w:rFonts w:ascii="Arial" w:eastAsia="Calibri" w:hAnsi="Arial" w:cs="Times New Roman"/>
                          <w:b/>
                          <w:color w:val="1A3C6E"/>
                          <w:sz w:val="24"/>
                          <w:lang w:val="de-DE"/>
                        </w:rPr>
                        <w:t xml:space="preserve"> </w:t>
                      </w:r>
                      <w:proofErr w:type="spellStart"/>
                      <w:r w:rsidRPr="004221D3">
                        <w:rPr>
                          <w:rFonts w:ascii="Arial" w:eastAsia="Calibri" w:hAnsi="Arial" w:cs="Times New Roman"/>
                          <w:b/>
                          <w:color w:val="1A3C6E"/>
                          <w:sz w:val="24"/>
                          <w:lang w:val="de-DE"/>
                        </w:rPr>
                        <w:t>NextStep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1E0126" w:rsidRPr="00BA404D">
        <w:rPr>
          <w:rFonts w:ascii="Arial" w:hAnsi="Arial" w:cs="Arial"/>
        </w:rPr>
        <w:br w:type="page"/>
      </w:r>
    </w:p>
    <w:p w14:paraId="192B498F" w14:textId="5D90F1AE" w:rsidR="001E0126" w:rsidRDefault="002916DD" w:rsidP="002714A6">
      <w:pPr>
        <w:pStyle w:val="berschrift1"/>
        <w:spacing w:line="360" w:lineRule="auto"/>
        <w:rPr>
          <w:rFonts w:ascii="Arial" w:hAnsi="Arial" w:cs="Arial"/>
          <w:sz w:val="56"/>
          <w:szCs w:val="56"/>
        </w:rPr>
      </w:pPr>
      <w:bookmarkStart w:id="3" w:name="_Hlk221802702"/>
      <w:r w:rsidRPr="002916DD">
        <w:rPr>
          <w:rFonts w:ascii="Arial" w:hAnsi="Arial" w:cs="Arial"/>
          <w:noProof/>
          <w:sz w:val="44"/>
          <w:szCs w:val="44"/>
          <w:lang w:val="de-DE"/>
        </w:rPr>
        <w:drawing>
          <wp:anchor distT="0" distB="0" distL="114300" distR="114300" simplePos="0" relativeHeight="251679744" behindDoc="0" locked="0" layoutInCell="1" allowOverlap="1" wp14:anchorId="711C8A1E" wp14:editId="52DD5AF0">
            <wp:simplePos x="0" y="0"/>
            <wp:positionH relativeFrom="column">
              <wp:posOffset>5061585</wp:posOffset>
            </wp:positionH>
            <wp:positionV relativeFrom="paragraph">
              <wp:posOffset>-85090</wp:posOffset>
            </wp:positionV>
            <wp:extent cx="1252855" cy="1492250"/>
            <wp:effectExtent l="0" t="0" r="4445" b="0"/>
            <wp:wrapNone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2855" cy="149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E0126" w:rsidRPr="000E7EE8">
        <w:rPr>
          <w:rFonts w:ascii="Arial" w:hAnsi="Arial" w:cs="Arial"/>
          <w:sz w:val="56"/>
          <w:szCs w:val="56"/>
        </w:rPr>
        <w:t>Task Card</w:t>
      </w:r>
    </w:p>
    <w:p w14:paraId="2CB19F62" w14:textId="1C948F08" w:rsidR="001E0126" w:rsidRPr="002916DD" w:rsidRDefault="001E0126" w:rsidP="001E0126">
      <w:pPr>
        <w:pStyle w:val="berschrift1"/>
        <w:spacing w:after="240"/>
        <w:rPr>
          <w:rFonts w:ascii="Arial" w:hAnsi="Arial" w:cs="Arial"/>
          <w:sz w:val="44"/>
          <w:szCs w:val="44"/>
          <w:lang w:val="de-DE"/>
        </w:rPr>
      </w:pPr>
      <w:r>
        <w:rPr>
          <w:rFonts w:ascii="Arial" w:hAnsi="Arial" w:cs="Arial"/>
          <w:sz w:val="44"/>
          <w:szCs w:val="44"/>
        </w:rPr>
        <w:t>Sustainability Check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2622"/>
        <w:gridCol w:w="7340"/>
      </w:tblGrid>
      <w:tr w:rsidR="001E0126" w:rsidRPr="000E7EE8" w14:paraId="117C30AC" w14:textId="77777777" w:rsidTr="00B07137">
        <w:tc>
          <w:tcPr>
            <w:tcW w:w="2629" w:type="dxa"/>
            <w:shd w:val="clear" w:color="auto" w:fill="D0E7C7"/>
          </w:tcPr>
          <w:p w14:paraId="353C416D" w14:textId="77777777" w:rsidR="001E0126" w:rsidRPr="000E7EE8" w:rsidRDefault="001E0126" w:rsidP="001E0126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0E7EE8">
              <w:rPr>
                <w:rFonts w:ascii="Arial" w:hAnsi="Arial" w:cs="Arial"/>
                <w:b/>
                <w:color w:val="1A3C6E"/>
                <w:sz w:val="24"/>
                <w:szCs w:val="24"/>
              </w:rPr>
              <w:t>Area</w:t>
            </w:r>
          </w:p>
        </w:tc>
        <w:tc>
          <w:tcPr>
            <w:tcW w:w="7370" w:type="dxa"/>
            <w:shd w:val="clear" w:color="auto" w:fill="E4F1DF"/>
          </w:tcPr>
          <w:p w14:paraId="63A6CFBB" w14:textId="155DE086" w:rsidR="001E0126" w:rsidRPr="004D280F" w:rsidRDefault="004D280F" w:rsidP="001E0126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c</w:t>
            </w:r>
            <w:r w:rsidR="001E0126" w:rsidRPr="004D280F">
              <w:rPr>
                <w:rFonts w:ascii="Arial" w:hAnsi="Arial" w:cs="Arial"/>
                <w:sz w:val="24"/>
                <w:szCs w:val="24"/>
              </w:rPr>
              <w:t xml:space="preserve">ross-departmental – </w:t>
            </w:r>
            <w:r>
              <w:rPr>
                <w:rFonts w:ascii="Arial" w:hAnsi="Arial" w:cs="Arial"/>
                <w:sz w:val="24"/>
                <w:szCs w:val="24"/>
              </w:rPr>
              <w:t>s</w:t>
            </w:r>
            <w:r w:rsidR="001E0126" w:rsidRPr="004D280F">
              <w:rPr>
                <w:rFonts w:ascii="Arial" w:hAnsi="Arial" w:cs="Arial"/>
                <w:sz w:val="24"/>
                <w:szCs w:val="24"/>
              </w:rPr>
              <w:t>ustainability</w:t>
            </w:r>
          </w:p>
        </w:tc>
      </w:tr>
      <w:tr w:rsidR="001E0126" w:rsidRPr="000E7EE8" w14:paraId="01674A60" w14:textId="77777777" w:rsidTr="00B07137">
        <w:tc>
          <w:tcPr>
            <w:tcW w:w="2629" w:type="dxa"/>
            <w:shd w:val="clear" w:color="auto" w:fill="D0E7C7"/>
          </w:tcPr>
          <w:p w14:paraId="6463F400" w14:textId="77777777" w:rsidR="001E0126" w:rsidRPr="000E7EE8" w:rsidRDefault="001E0126" w:rsidP="001E0126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0E7EE8">
              <w:rPr>
                <w:rFonts w:ascii="Arial" w:hAnsi="Arial" w:cs="Arial"/>
                <w:b/>
                <w:color w:val="1A3C6E"/>
                <w:sz w:val="24"/>
                <w:szCs w:val="24"/>
              </w:rPr>
              <w:t>Duration</w:t>
            </w:r>
          </w:p>
        </w:tc>
        <w:tc>
          <w:tcPr>
            <w:tcW w:w="7370" w:type="dxa"/>
            <w:shd w:val="clear" w:color="auto" w:fill="E4F1DF"/>
          </w:tcPr>
          <w:p w14:paraId="699482B5" w14:textId="0C033EF8" w:rsidR="001E0126" w:rsidRPr="004D280F" w:rsidRDefault="001E0126" w:rsidP="001E0126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4D280F">
              <w:rPr>
                <w:rFonts w:ascii="Arial" w:hAnsi="Arial" w:cs="Arial"/>
                <w:sz w:val="24"/>
                <w:szCs w:val="24"/>
              </w:rPr>
              <w:t>approx. 45 minutes</w:t>
            </w:r>
          </w:p>
        </w:tc>
      </w:tr>
      <w:tr w:rsidR="001E0126" w:rsidRPr="000E7EE8" w14:paraId="0E6746D4" w14:textId="77777777" w:rsidTr="00B07137">
        <w:tc>
          <w:tcPr>
            <w:tcW w:w="2629" w:type="dxa"/>
            <w:shd w:val="clear" w:color="auto" w:fill="D0E7C7"/>
          </w:tcPr>
          <w:p w14:paraId="729CF893" w14:textId="77777777" w:rsidR="001E0126" w:rsidRPr="000E7EE8" w:rsidRDefault="001E0126" w:rsidP="001E0126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0E7EE8">
              <w:rPr>
                <w:rFonts w:ascii="Arial" w:hAnsi="Arial" w:cs="Arial"/>
                <w:b/>
                <w:color w:val="1A3C6E"/>
                <w:sz w:val="24"/>
                <w:szCs w:val="24"/>
              </w:rPr>
              <w:t>What you need</w:t>
            </w:r>
          </w:p>
        </w:tc>
        <w:tc>
          <w:tcPr>
            <w:tcW w:w="7370" w:type="dxa"/>
            <w:shd w:val="clear" w:color="auto" w:fill="E4F1DF"/>
          </w:tcPr>
          <w:p w14:paraId="0AF905FC" w14:textId="24E3DC4C" w:rsidR="001E0126" w:rsidRPr="004D280F" w:rsidRDefault="004D280F" w:rsidP="001E0126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o</w:t>
            </w:r>
            <w:r w:rsidR="001E0126" w:rsidRPr="004D280F">
              <w:rPr>
                <w:rFonts w:ascii="Arial" w:hAnsi="Arial" w:cs="Arial"/>
                <w:sz w:val="24"/>
                <w:szCs w:val="24"/>
              </w:rPr>
              <w:t xml:space="preserve">n-site observations; short conversation with an employee </w:t>
            </w:r>
            <w:r>
              <w:rPr>
                <w:rFonts w:ascii="Arial" w:hAnsi="Arial" w:cs="Arial"/>
                <w:sz w:val="24"/>
                <w:szCs w:val="24"/>
              </w:rPr>
              <w:br/>
            </w:r>
            <w:r w:rsidR="001E0126" w:rsidRPr="004D280F">
              <w:rPr>
                <w:rFonts w:ascii="Arial" w:hAnsi="Arial" w:cs="Arial"/>
                <w:sz w:val="24"/>
                <w:szCs w:val="24"/>
              </w:rPr>
              <w:t>(10 min); company website</w:t>
            </w:r>
          </w:p>
        </w:tc>
      </w:tr>
      <w:tr w:rsidR="001E0126" w:rsidRPr="000E7EE8" w14:paraId="7F8DDC0D" w14:textId="77777777" w:rsidTr="00B07137">
        <w:tc>
          <w:tcPr>
            <w:tcW w:w="2629" w:type="dxa"/>
            <w:shd w:val="clear" w:color="auto" w:fill="D0E7C7"/>
          </w:tcPr>
          <w:p w14:paraId="2B14E1EC" w14:textId="77777777" w:rsidR="001E0126" w:rsidRPr="000E7EE8" w:rsidRDefault="001E0126" w:rsidP="00B07137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0E7EE8">
              <w:rPr>
                <w:rFonts w:ascii="Arial" w:hAnsi="Arial" w:cs="Arial"/>
                <w:b/>
                <w:color w:val="1A3C6E"/>
                <w:sz w:val="24"/>
                <w:szCs w:val="24"/>
              </w:rPr>
              <w:t>Your task</w:t>
            </w:r>
          </w:p>
        </w:tc>
        <w:tc>
          <w:tcPr>
            <w:tcW w:w="7370" w:type="dxa"/>
            <w:shd w:val="clear" w:color="auto" w:fill="E4F1DF"/>
          </w:tcPr>
          <w:p w14:paraId="0637B5AC" w14:textId="552986D3" w:rsidR="001E0126" w:rsidRPr="004D280F" w:rsidRDefault="001E0126" w:rsidP="001E0126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052AF6">
              <w:rPr>
                <w:rFonts w:ascii="Arial" w:hAnsi="Arial" w:cs="Arial"/>
                <w:b/>
                <w:bCs/>
                <w:sz w:val="24"/>
                <w:szCs w:val="24"/>
              </w:rPr>
              <w:t>1</w:t>
            </w:r>
            <w:r w:rsidRPr="004D280F">
              <w:rPr>
                <w:rFonts w:ascii="Arial" w:hAnsi="Arial" w:cs="Arial"/>
                <w:sz w:val="24"/>
                <w:szCs w:val="24"/>
              </w:rPr>
              <w:t xml:space="preserve"> Find out what the company does about sustainability: saving energy</w:t>
            </w:r>
            <w:r w:rsidR="00052AF6">
              <w:rPr>
                <w:rFonts w:ascii="Arial" w:hAnsi="Arial" w:cs="Arial"/>
                <w:sz w:val="24"/>
                <w:szCs w:val="24"/>
              </w:rPr>
              <w:t>,</w:t>
            </w:r>
            <w:r w:rsidRPr="004D280F">
              <w:rPr>
                <w:rFonts w:ascii="Arial" w:hAnsi="Arial" w:cs="Arial"/>
                <w:sz w:val="24"/>
                <w:szCs w:val="24"/>
              </w:rPr>
              <w:t xml:space="preserve"> recycling</w:t>
            </w:r>
            <w:r w:rsidR="00052AF6">
              <w:rPr>
                <w:rFonts w:ascii="Arial" w:hAnsi="Arial" w:cs="Arial"/>
                <w:sz w:val="24"/>
                <w:szCs w:val="24"/>
              </w:rPr>
              <w:t>,</w:t>
            </w:r>
            <w:r w:rsidRPr="004D280F">
              <w:rPr>
                <w:rFonts w:ascii="Arial" w:hAnsi="Arial" w:cs="Arial"/>
                <w:sz w:val="24"/>
                <w:szCs w:val="24"/>
              </w:rPr>
              <w:t xml:space="preserve"> local suppliers</w:t>
            </w:r>
            <w:r w:rsidR="00052AF6">
              <w:rPr>
                <w:rFonts w:ascii="Arial" w:hAnsi="Arial" w:cs="Arial"/>
                <w:sz w:val="24"/>
                <w:szCs w:val="24"/>
              </w:rPr>
              <w:t>,</w:t>
            </w:r>
            <w:r w:rsidRPr="004D280F">
              <w:rPr>
                <w:rFonts w:ascii="Arial" w:hAnsi="Arial" w:cs="Arial"/>
                <w:sz w:val="24"/>
                <w:szCs w:val="24"/>
              </w:rPr>
              <w:t xml:space="preserve"> social projects</w:t>
            </w:r>
            <w:r w:rsidR="00052AF6">
              <w:rPr>
                <w:rFonts w:ascii="Arial" w:hAnsi="Arial" w:cs="Arial"/>
                <w:sz w:val="24"/>
                <w:szCs w:val="24"/>
              </w:rPr>
              <w:t xml:space="preserve"> etc.</w:t>
            </w:r>
          </w:p>
          <w:p w14:paraId="22413AAA" w14:textId="071237E6" w:rsidR="001E0126" w:rsidRPr="004D280F" w:rsidRDefault="001E0126" w:rsidP="001E0126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052AF6">
              <w:rPr>
                <w:rFonts w:ascii="Arial" w:hAnsi="Arial" w:cs="Arial"/>
                <w:b/>
                <w:bCs/>
                <w:sz w:val="24"/>
                <w:szCs w:val="24"/>
              </w:rPr>
              <w:t>2</w:t>
            </w:r>
            <w:r w:rsidRPr="004D280F">
              <w:rPr>
                <w:rFonts w:ascii="Arial" w:hAnsi="Arial" w:cs="Arial"/>
                <w:sz w:val="24"/>
                <w:szCs w:val="24"/>
              </w:rPr>
              <w:t xml:space="preserve"> Look around: What do you notice in the building (waste separation, LED lighting, electric cars, bike racks …)?</w:t>
            </w:r>
          </w:p>
          <w:p w14:paraId="439D73AC" w14:textId="0B28760B" w:rsidR="004D280F" w:rsidRDefault="001E0126" w:rsidP="001E0126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052AF6">
              <w:rPr>
                <w:rFonts w:ascii="Arial" w:hAnsi="Arial" w:cs="Arial"/>
                <w:b/>
                <w:bCs/>
                <w:sz w:val="24"/>
                <w:szCs w:val="24"/>
              </w:rPr>
              <w:t>3</w:t>
            </w:r>
            <w:r w:rsidRPr="004D280F">
              <w:rPr>
                <w:rFonts w:ascii="Arial" w:hAnsi="Arial" w:cs="Arial"/>
                <w:sz w:val="24"/>
                <w:szCs w:val="24"/>
              </w:rPr>
              <w:t xml:space="preserve"> Give a </w:t>
            </w:r>
            <w:r w:rsidR="00052AF6">
              <w:rPr>
                <w:rFonts w:ascii="Arial" w:hAnsi="Arial" w:cs="Arial"/>
                <w:sz w:val="24"/>
                <w:szCs w:val="24"/>
              </w:rPr>
              <w:t>“</w:t>
            </w:r>
            <w:r w:rsidRPr="004D280F">
              <w:rPr>
                <w:rFonts w:ascii="Arial" w:hAnsi="Arial" w:cs="Arial"/>
                <w:sz w:val="24"/>
                <w:szCs w:val="24"/>
              </w:rPr>
              <w:t>sustainability grade</w:t>
            </w:r>
            <w:r w:rsidR="00052AF6">
              <w:rPr>
                <w:rFonts w:ascii="Arial" w:hAnsi="Arial" w:cs="Arial"/>
                <w:sz w:val="24"/>
                <w:szCs w:val="24"/>
              </w:rPr>
              <w:t>”</w:t>
            </w:r>
            <w:r w:rsidRPr="004D280F">
              <w:rPr>
                <w:rFonts w:ascii="Arial" w:hAnsi="Arial" w:cs="Arial"/>
                <w:sz w:val="24"/>
                <w:szCs w:val="24"/>
              </w:rPr>
              <w:t xml:space="preserve"> (1</w:t>
            </w:r>
            <w:r w:rsidR="004D280F">
              <w:rPr>
                <w:rFonts w:ascii="Arial" w:hAnsi="Arial" w:cs="Arial"/>
                <w:sz w:val="24"/>
                <w:szCs w:val="24"/>
              </w:rPr>
              <w:t>–</w:t>
            </w:r>
            <w:r w:rsidRPr="004D280F">
              <w:rPr>
                <w:rFonts w:ascii="Arial" w:hAnsi="Arial" w:cs="Arial"/>
                <w:sz w:val="24"/>
                <w:szCs w:val="24"/>
              </w:rPr>
              <w:t>6) and explain your rating.</w:t>
            </w:r>
          </w:p>
          <w:p w14:paraId="1A530FB2" w14:textId="04C86F17" w:rsidR="001E0126" w:rsidRPr="004D280F" w:rsidRDefault="004D280F" w:rsidP="001E0126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052AF6">
              <w:rPr>
                <w:rFonts w:ascii="Arial" w:hAnsi="Arial" w:cs="Arial"/>
                <w:b/>
                <w:bCs/>
                <w:sz w:val="24"/>
                <w:szCs w:val="24"/>
              </w:rPr>
              <w:t>4</w:t>
            </w:r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1E0126" w:rsidRPr="004D280F">
              <w:rPr>
                <w:rFonts w:ascii="Arial" w:hAnsi="Arial" w:cs="Arial"/>
                <w:sz w:val="24"/>
                <w:szCs w:val="24"/>
              </w:rPr>
              <w:t>Suggest one specific improvement.</w:t>
            </w:r>
          </w:p>
        </w:tc>
      </w:tr>
      <w:tr w:rsidR="001E0126" w:rsidRPr="000E7EE8" w14:paraId="600EA34E" w14:textId="77777777" w:rsidTr="00B07137">
        <w:tc>
          <w:tcPr>
            <w:tcW w:w="2629" w:type="dxa"/>
            <w:shd w:val="clear" w:color="auto" w:fill="D0E7C7"/>
          </w:tcPr>
          <w:p w14:paraId="003FEE5D" w14:textId="77777777" w:rsidR="001E0126" w:rsidRPr="000E7EE8" w:rsidRDefault="001E0126" w:rsidP="001E0126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0E7EE8">
              <w:rPr>
                <w:rFonts w:ascii="Arial" w:hAnsi="Arial" w:cs="Arial"/>
                <w:b/>
                <w:color w:val="1A3C6E"/>
                <w:sz w:val="24"/>
                <w:szCs w:val="24"/>
              </w:rPr>
              <w:t>Result</w:t>
            </w:r>
          </w:p>
        </w:tc>
        <w:tc>
          <w:tcPr>
            <w:tcW w:w="7370" w:type="dxa"/>
            <w:shd w:val="clear" w:color="auto" w:fill="E4F1DF"/>
          </w:tcPr>
          <w:p w14:paraId="2FA82134" w14:textId="013387A0" w:rsidR="001E0126" w:rsidRPr="004D280F" w:rsidRDefault="004D280F" w:rsidP="001E0126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</w:t>
            </w:r>
            <w:r w:rsidR="001E0126" w:rsidRPr="004D280F">
              <w:rPr>
                <w:rFonts w:ascii="Arial" w:hAnsi="Arial" w:cs="Arial"/>
                <w:sz w:val="24"/>
                <w:szCs w:val="24"/>
              </w:rPr>
              <w:t xml:space="preserve">ustainability rating </w:t>
            </w:r>
            <w:r>
              <w:rPr>
                <w:rFonts w:ascii="Arial" w:hAnsi="Arial" w:cs="Arial"/>
                <w:sz w:val="24"/>
                <w:szCs w:val="24"/>
              </w:rPr>
              <w:t>&amp;</w:t>
            </w:r>
            <w:r w:rsidR="001E0126" w:rsidRPr="004D280F">
              <w:rPr>
                <w:rFonts w:ascii="Arial" w:hAnsi="Arial" w:cs="Arial"/>
                <w:sz w:val="24"/>
                <w:szCs w:val="24"/>
              </w:rPr>
              <w:t xml:space="preserve"> improvement suggestion (</w:t>
            </w:r>
            <w:r>
              <w:rPr>
                <w:rFonts w:ascii="Arial" w:hAnsi="Arial" w:cs="Arial"/>
                <w:sz w:val="24"/>
                <w:szCs w:val="24"/>
              </w:rPr>
              <w:t>half a</w:t>
            </w:r>
            <w:r w:rsidR="001E0126" w:rsidRPr="004D280F">
              <w:rPr>
                <w:rFonts w:ascii="Arial" w:hAnsi="Arial" w:cs="Arial"/>
                <w:sz w:val="24"/>
                <w:szCs w:val="24"/>
              </w:rPr>
              <w:t xml:space="preserve"> page)</w:t>
            </w:r>
          </w:p>
        </w:tc>
      </w:tr>
      <w:tr w:rsidR="001E0126" w:rsidRPr="000E7EE8" w14:paraId="30037B85" w14:textId="77777777" w:rsidTr="00B07137">
        <w:tc>
          <w:tcPr>
            <w:tcW w:w="2629" w:type="dxa"/>
            <w:shd w:val="clear" w:color="auto" w:fill="D0E7C7"/>
          </w:tcPr>
          <w:p w14:paraId="2C9BC047" w14:textId="77777777" w:rsidR="001E0126" w:rsidRPr="000E7EE8" w:rsidRDefault="001E0126" w:rsidP="001E0126">
            <w:pPr>
              <w:spacing w:before="60" w:after="60"/>
              <w:rPr>
                <w:rFonts w:ascii="Arial" w:hAnsi="Arial" w:cs="Arial"/>
                <w:b/>
                <w:bCs/>
                <w:color w:val="1A3C6E"/>
                <w:sz w:val="24"/>
                <w:szCs w:val="24"/>
              </w:rPr>
            </w:pPr>
            <w:r w:rsidRPr="000E7EE8">
              <w:rPr>
                <w:rFonts w:ascii="Arial" w:hAnsi="Arial" w:cs="Arial"/>
                <w:b/>
                <w:bCs/>
                <w:color w:val="1A3C6E"/>
                <w:sz w:val="24"/>
                <w:szCs w:val="24"/>
              </w:rPr>
              <w:t>What you gain</w:t>
            </w:r>
          </w:p>
        </w:tc>
        <w:tc>
          <w:tcPr>
            <w:tcW w:w="7370" w:type="dxa"/>
            <w:shd w:val="clear" w:color="auto" w:fill="E4F1DF"/>
          </w:tcPr>
          <w:p w14:paraId="6E2C2E92" w14:textId="699A3200" w:rsidR="001E0126" w:rsidRPr="004D280F" w:rsidRDefault="001E0126" w:rsidP="001E0126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4D280F">
              <w:rPr>
                <w:rFonts w:ascii="Arial" w:hAnsi="Arial" w:cs="Arial"/>
                <w:sz w:val="24"/>
                <w:szCs w:val="24"/>
              </w:rPr>
              <w:t>sustainability, resources</w:t>
            </w:r>
            <w:r w:rsidR="004D280F">
              <w:rPr>
                <w:rFonts w:ascii="Arial" w:hAnsi="Arial" w:cs="Arial"/>
                <w:sz w:val="24"/>
                <w:szCs w:val="24"/>
              </w:rPr>
              <w:t xml:space="preserve"> (geography</w:t>
            </w:r>
            <w:r w:rsidRPr="004D280F">
              <w:rPr>
                <w:rFonts w:ascii="Arial" w:hAnsi="Arial" w:cs="Arial"/>
                <w:sz w:val="24"/>
                <w:szCs w:val="24"/>
              </w:rPr>
              <w:t>, ecology</w:t>
            </w:r>
            <w:r w:rsidR="004D280F">
              <w:rPr>
                <w:rFonts w:ascii="Arial" w:hAnsi="Arial" w:cs="Arial"/>
                <w:sz w:val="24"/>
                <w:szCs w:val="24"/>
              </w:rPr>
              <w:t>)</w:t>
            </w:r>
            <w:r w:rsidR="004D280F">
              <w:rPr>
                <w:rFonts w:ascii="Arial" w:hAnsi="Arial" w:cs="Arial"/>
                <w:sz w:val="24"/>
                <w:szCs w:val="24"/>
              </w:rPr>
              <w:br/>
            </w:r>
            <w:r w:rsidRPr="004D280F">
              <w:rPr>
                <w:rFonts w:ascii="Arial" w:hAnsi="Arial" w:cs="Arial"/>
                <w:sz w:val="24"/>
                <w:szCs w:val="24"/>
              </w:rPr>
              <w:t>social studies (social responsibility)</w:t>
            </w:r>
          </w:p>
        </w:tc>
      </w:tr>
    </w:tbl>
    <w:p w14:paraId="5C39B753" w14:textId="77777777" w:rsidR="00737945" w:rsidRPr="00737945" w:rsidRDefault="00737945" w:rsidP="00737945">
      <w:pPr>
        <w:spacing w:after="120"/>
        <w:rPr>
          <w:rFonts w:ascii="Arial" w:hAnsi="Arial" w:cs="Arial"/>
          <w:sz w:val="2"/>
          <w:szCs w:val="2"/>
        </w:rPr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72"/>
      </w:tblGrid>
      <w:tr w:rsidR="00737945" w:rsidRPr="00737945" w14:paraId="1B5D5D9F" w14:textId="77777777" w:rsidTr="00300444">
        <w:trPr>
          <w:trHeight w:val="974"/>
        </w:trPr>
        <w:tc>
          <w:tcPr>
            <w:tcW w:w="9972" w:type="dxa"/>
          </w:tcPr>
          <w:p w14:paraId="2D3AE4FD" w14:textId="77777777" w:rsidR="00737945" w:rsidRPr="00737945" w:rsidRDefault="00737945" w:rsidP="00300444">
            <w:pPr>
              <w:spacing w:before="240" w:after="240"/>
              <w:rPr>
                <w:rFonts w:ascii="Arial" w:hAnsi="Arial" w:cs="Arial"/>
                <w:bCs/>
                <w:color w:val="1A3C6E"/>
                <w:sz w:val="2"/>
                <w:szCs w:val="2"/>
              </w:rPr>
            </w:pPr>
            <w:r w:rsidRPr="00737945">
              <w:rPr>
                <w:rFonts w:ascii="Arial" w:hAnsi="Arial" w:cs="Arial"/>
                <w:bCs/>
                <w:noProof/>
                <w:color w:val="1A3C6E"/>
                <w:sz w:val="2"/>
                <w:szCs w:val="2"/>
              </w:rPr>
              <w:drawing>
                <wp:anchor distT="0" distB="0" distL="114300" distR="114300" simplePos="0" relativeHeight="251666432" behindDoc="1" locked="0" layoutInCell="1" allowOverlap="1" wp14:anchorId="2F988EA1" wp14:editId="0AA47535">
                  <wp:simplePos x="0" y="0"/>
                  <wp:positionH relativeFrom="column">
                    <wp:posOffset>27940</wp:posOffset>
                  </wp:positionH>
                  <wp:positionV relativeFrom="paragraph">
                    <wp:posOffset>-635</wp:posOffset>
                  </wp:positionV>
                  <wp:extent cx="640080" cy="860425"/>
                  <wp:effectExtent l="4127" t="0" r="0" b="0"/>
                  <wp:wrapSquare wrapText="bothSides"/>
                  <wp:docPr id="46" name="Bild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640080" cy="860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76F7EB9" w14:textId="77777777" w:rsidR="00737945" w:rsidRPr="00737945" w:rsidRDefault="00737945" w:rsidP="00300444">
            <w:pPr>
              <w:spacing w:after="0"/>
              <w:rPr>
                <w:rFonts w:ascii="Arial" w:hAnsi="Arial" w:cs="Arial"/>
                <w:b/>
                <w:color w:val="1A3C6E"/>
                <w:sz w:val="2"/>
                <w:szCs w:val="2"/>
              </w:rPr>
            </w:pPr>
            <w:r w:rsidRPr="00737945">
              <w:rPr>
                <w:rFonts w:ascii="Arial" w:hAnsi="Arial" w:cs="Arial"/>
                <w:b/>
                <w:color w:val="1A3C6E"/>
                <w:sz w:val="44"/>
                <w:szCs w:val="44"/>
              </w:rPr>
              <w:t>Useful Phrases</w:t>
            </w:r>
          </w:p>
        </w:tc>
      </w:tr>
    </w:tbl>
    <w:p w14:paraId="67DD4B24" w14:textId="6952E2BF" w:rsidR="00737945" w:rsidRPr="00737945" w:rsidRDefault="00F17829" w:rsidP="00737945">
      <w:pPr>
        <w:rPr>
          <w:rFonts w:ascii="Arial" w:hAnsi="Arial" w:cs="Arial"/>
          <w:sz w:val="2"/>
          <w:szCs w:val="2"/>
        </w:rPr>
      </w:pPr>
      <w:r w:rsidRPr="00F17829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701248" behindDoc="0" locked="0" layoutInCell="1" allowOverlap="1" wp14:anchorId="38EA635B" wp14:editId="56B403C8">
                <wp:simplePos x="0" y="0"/>
                <wp:positionH relativeFrom="column">
                  <wp:posOffset>5373585</wp:posOffset>
                </wp:positionH>
                <wp:positionV relativeFrom="paragraph">
                  <wp:posOffset>2019481</wp:posOffset>
                </wp:positionV>
                <wp:extent cx="1157605" cy="1404620"/>
                <wp:effectExtent l="0" t="0" r="0" b="0"/>
                <wp:wrapNone/>
                <wp:docPr id="55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760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C0630C" w14:textId="77777777" w:rsidR="00F17829" w:rsidRDefault="00F17829" w:rsidP="00F17829">
                            <w:pPr>
                              <w:jc w:val="center"/>
                              <w:rPr>
                                <w:rFonts w:ascii="Arial" w:eastAsia="Calibri" w:hAnsi="Arial" w:cs="Times New Roman"/>
                                <w:b/>
                                <w:color w:val="1A3C6E"/>
                                <w:sz w:val="24"/>
                                <w:lang w:val="de-DE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5949C71" wp14:editId="51425040">
                                  <wp:extent cx="977900" cy="1036320"/>
                                  <wp:effectExtent l="0" t="0" r="0" b="0"/>
                                  <wp:docPr id="56" name="Grafik 5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Grafik 3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9" cstate="print">
                                            <a:clrChange>
                                              <a:clrFrom>
                                                <a:srgbClr val="F1EFEC"/>
                                              </a:clrFrom>
                                              <a:clrTo>
                                                <a:srgbClr val="F1EFEC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77900" cy="10363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3A49567" w14:textId="77777777" w:rsidR="00F17829" w:rsidRPr="00F17829" w:rsidRDefault="00F17829" w:rsidP="00F17829">
                            <w:pPr>
                              <w:rPr>
                                <w:lang w:val="de-DE"/>
                              </w:rPr>
                            </w:pPr>
                            <w:r>
                              <w:rPr>
                                <w:rFonts w:ascii="Arial" w:eastAsia="Calibri" w:hAnsi="Arial" w:cs="Times New Roman"/>
                                <w:b/>
                                <w:color w:val="1A3C6E"/>
                                <w:sz w:val="24"/>
                                <w:lang w:val="de-DE"/>
                              </w:rPr>
                              <w:t xml:space="preserve"> </w:t>
                            </w:r>
                            <w:proofErr w:type="spellStart"/>
                            <w:r w:rsidRPr="004221D3">
                              <w:rPr>
                                <w:rFonts w:ascii="Arial" w:eastAsia="Calibri" w:hAnsi="Arial" w:cs="Times New Roman"/>
                                <w:b/>
                                <w:color w:val="1A3C6E"/>
                                <w:sz w:val="24"/>
                                <w:lang w:val="de-DE"/>
                              </w:rPr>
                              <w:t>NextStep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8EA635B" id="_x0000_s1034" type="#_x0000_t202" style="position:absolute;margin-left:423.1pt;margin-top:159pt;width:91.15pt;height:110.6pt;z-index:25170124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" filled="f" stroked="f">
                <v:textbox style="mso-fit-shape-to-text:t">
                  <w:txbxContent>
                    <w:p w14:paraId="54C0630C" w14:textId="77777777" w:rsidR="00F17829" w:rsidRDefault="00F17829" w:rsidP="00F17829">
                      <w:pPr>
                        <w:jc w:val="center"/>
                        <w:rPr>
                          <w:rFonts w:ascii="Arial" w:eastAsia="Calibri" w:hAnsi="Arial" w:cs="Times New Roman"/>
                          <w:b/>
                          <w:color w:val="1A3C6E"/>
                          <w:sz w:val="24"/>
                          <w:lang w:val="de-DE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5949C71" wp14:editId="51425040">
                            <wp:extent cx="977900" cy="1036320"/>
                            <wp:effectExtent l="0" t="0" r="0" b="0"/>
                            <wp:docPr id="56" name="Grafik 5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Grafik 3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9" cstate="print">
                                      <a:clrChange>
                                        <a:clrFrom>
                                          <a:srgbClr val="F1EFEC"/>
                                        </a:clrFrom>
                                        <a:clrTo>
                                          <a:srgbClr val="F1EFEC">
                                            <a:alpha val="0"/>
                                          </a:srgbClr>
                                        </a:clrTo>
                                      </a:clrChang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77900" cy="10363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3A49567" w14:textId="77777777" w:rsidR="00F17829" w:rsidRPr="00F17829" w:rsidRDefault="00F17829" w:rsidP="00F17829">
                      <w:pPr>
                        <w:rPr>
                          <w:lang w:val="de-DE"/>
                        </w:rPr>
                      </w:pPr>
                      <w:r>
                        <w:rPr>
                          <w:rFonts w:ascii="Arial" w:eastAsia="Calibri" w:hAnsi="Arial" w:cs="Times New Roman"/>
                          <w:b/>
                          <w:color w:val="1A3C6E"/>
                          <w:sz w:val="24"/>
                          <w:lang w:val="de-DE"/>
                        </w:rPr>
                        <w:t xml:space="preserve"> </w:t>
                      </w:r>
                      <w:proofErr w:type="spellStart"/>
                      <w:r w:rsidRPr="004221D3">
                        <w:rPr>
                          <w:rFonts w:ascii="Arial" w:eastAsia="Calibri" w:hAnsi="Arial" w:cs="Times New Roman"/>
                          <w:b/>
                          <w:color w:val="1A3C6E"/>
                          <w:sz w:val="24"/>
                          <w:lang w:val="de-DE"/>
                        </w:rPr>
                        <w:t>NextStep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tbl>
      <w:tblPr>
        <w:tblStyle w:val="Tabellenraster"/>
        <w:tblW w:w="0" w:type="auto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9962"/>
      </w:tblGrid>
      <w:tr w:rsidR="001E0126" w:rsidRPr="000E7EE8" w14:paraId="0AB1C3FE" w14:textId="77777777" w:rsidTr="00F17829">
        <w:tc>
          <w:tcPr>
            <w:tcW w:w="9962" w:type="dxa"/>
            <w:shd w:val="clear" w:color="auto" w:fill="DCE5F4"/>
          </w:tcPr>
          <w:p w14:paraId="4E7C1EAD" w14:textId="457935EF" w:rsidR="001E0126" w:rsidRPr="004D280F" w:rsidRDefault="001E0126" w:rsidP="001E0126">
            <w:pPr>
              <w:spacing w:before="60" w:after="60"/>
              <w:rPr>
                <w:rFonts w:ascii="Arial" w:hAnsi="Arial" w:cs="Arial"/>
                <w:sz w:val="24"/>
                <w:szCs w:val="28"/>
                <w:lang w:val="en-GB"/>
              </w:rPr>
            </w:pPr>
            <w:r w:rsidRPr="004D280F">
              <w:rPr>
                <w:rFonts w:ascii="Arial" w:hAnsi="Arial" w:cs="Arial"/>
                <w:sz w:val="24"/>
                <w:szCs w:val="28"/>
              </w:rPr>
              <w:t>Does your company have a sustainability strategy?</w:t>
            </w:r>
          </w:p>
        </w:tc>
      </w:tr>
      <w:tr w:rsidR="001E0126" w:rsidRPr="000E7EE8" w14:paraId="26ADB70F" w14:textId="77777777" w:rsidTr="00F17829">
        <w:tc>
          <w:tcPr>
            <w:tcW w:w="9962" w:type="dxa"/>
            <w:shd w:val="clear" w:color="auto" w:fill="DCE5F4"/>
          </w:tcPr>
          <w:p w14:paraId="60B8A563" w14:textId="552B82EC" w:rsidR="001E0126" w:rsidRPr="004D280F" w:rsidRDefault="001E0126" w:rsidP="001E0126">
            <w:pPr>
              <w:spacing w:before="60" w:after="60"/>
              <w:rPr>
                <w:rFonts w:ascii="Arial" w:hAnsi="Arial" w:cs="Arial"/>
                <w:sz w:val="24"/>
                <w:szCs w:val="28"/>
                <w:lang w:val="en-GB"/>
              </w:rPr>
            </w:pPr>
            <w:r w:rsidRPr="004D280F">
              <w:rPr>
                <w:rFonts w:ascii="Arial" w:hAnsi="Arial" w:cs="Arial"/>
                <w:sz w:val="24"/>
                <w:szCs w:val="28"/>
              </w:rPr>
              <w:t>What do you do to reduce energy use?</w:t>
            </w:r>
          </w:p>
        </w:tc>
      </w:tr>
      <w:tr w:rsidR="004D280F" w:rsidRPr="000E7EE8" w14:paraId="2485D034" w14:textId="77777777" w:rsidTr="00F17829">
        <w:tc>
          <w:tcPr>
            <w:tcW w:w="9962" w:type="dxa"/>
            <w:shd w:val="clear" w:color="auto" w:fill="DCE5F4"/>
          </w:tcPr>
          <w:p w14:paraId="64C63FAE" w14:textId="3C911423" w:rsidR="004D280F" w:rsidRPr="004D280F" w:rsidRDefault="004D280F" w:rsidP="001E0126">
            <w:pPr>
              <w:spacing w:before="60" w:after="60"/>
              <w:rPr>
                <w:rFonts w:ascii="Arial" w:hAnsi="Arial" w:cs="Arial"/>
                <w:sz w:val="24"/>
                <w:szCs w:val="28"/>
              </w:rPr>
            </w:pPr>
            <w:r>
              <w:rPr>
                <w:rFonts w:ascii="Arial" w:hAnsi="Arial" w:cs="Arial"/>
                <w:sz w:val="24"/>
                <w:szCs w:val="28"/>
              </w:rPr>
              <w:t>What is your percentage of renewable energy usage?</w:t>
            </w:r>
          </w:p>
        </w:tc>
      </w:tr>
      <w:tr w:rsidR="000457D2" w:rsidRPr="000E7EE8" w14:paraId="4ADAF8C2" w14:textId="77777777" w:rsidTr="00F17829">
        <w:tc>
          <w:tcPr>
            <w:tcW w:w="9962" w:type="dxa"/>
            <w:shd w:val="clear" w:color="auto" w:fill="DCE5F4"/>
          </w:tcPr>
          <w:p w14:paraId="5475EB91" w14:textId="4D861792" w:rsidR="000457D2" w:rsidRDefault="000457D2" w:rsidP="001E0126">
            <w:pPr>
              <w:spacing w:before="60" w:after="60"/>
              <w:rPr>
                <w:rFonts w:ascii="Arial" w:hAnsi="Arial" w:cs="Arial"/>
                <w:sz w:val="24"/>
                <w:szCs w:val="28"/>
              </w:rPr>
            </w:pPr>
            <w:r w:rsidRPr="004D280F">
              <w:rPr>
                <w:rFonts w:ascii="Arial" w:hAnsi="Arial" w:cs="Arial"/>
                <w:sz w:val="24"/>
                <w:szCs w:val="28"/>
              </w:rPr>
              <w:t>Do you use recycled materials?</w:t>
            </w:r>
          </w:p>
        </w:tc>
      </w:tr>
      <w:tr w:rsidR="004D280F" w:rsidRPr="000E7EE8" w14:paraId="14E870C8" w14:textId="77777777" w:rsidTr="00F17829">
        <w:tc>
          <w:tcPr>
            <w:tcW w:w="9962" w:type="dxa"/>
            <w:shd w:val="clear" w:color="auto" w:fill="DCE5F4"/>
          </w:tcPr>
          <w:p w14:paraId="0D3066E7" w14:textId="788818DD" w:rsidR="004D280F" w:rsidRPr="004D280F" w:rsidRDefault="004D280F" w:rsidP="001E0126">
            <w:pPr>
              <w:spacing w:before="60" w:after="60"/>
              <w:rPr>
                <w:rFonts w:ascii="Arial" w:hAnsi="Arial" w:cs="Arial"/>
                <w:sz w:val="24"/>
                <w:szCs w:val="28"/>
              </w:rPr>
            </w:pPr>
            <w:r>
              <w:rPr>
                <w:rFonts w:ascii="Arial" w:hAnsi="Arial" w:cs="Arial"/>
                <w:sz w:val="24"/>
                <w:szCs w:val="28"/>
              </w:rPr>
              <w:t>Is your company</w:t>
            </w:r>
            <w:r w:rsidRPr="004D280F">
              <w:rPr>
                <w:rFonts w:ascii="Arial" w:hAnsi="Arial" w:cs="Arial"/>
                <w:sz w:val="24"/>
                <w:szCs w:val="28"/>
              </w:rPr>
              <w:t xml:space="preserve"> invest</w:t>
            </w:r>
            <w:r>
              <w:rPr>
                <w:rFonts w:ascii="Arial" w:hAnsi="Arial" w:cs="Arial"/>
                <w:sz w:val="24"/>
                <w:szCs w:val="28"/>
              </w:rPr>
              <w:t>ing</w:t>
            </w:r>
            <w:r w:rsidRPr="004D280F">
              <w:rPr>
                <w:rFonts w:ascii="Arial" w:hAnsi="Arial" w:cs="Arial"/>
                <w:sz w:val="24"/>
                <w:szCs w:val="28"/>
              </w:rPr>
              <w:t xml:space="preserve"> in energy-efficient technologies?</w:t>
            </w:r>
          </w:p>
        </w:tc>
      </w:tr>
      <w:tr w:rsidR="004D280F" w:rsidRPr="000E7EE8" w14:paraId="4F16F7C9" w14:textId="77777777" w:rsidTr="00F17829">
        <w:tc>
          <w:tcPr>
            <w:tcW w:w="9962" w:type="dxa"/>
            <w:shd w:val="clear" w:color="auto" w:fill="DCE5F4"/>
          </w:tcPr>
          <w:p w14:paraId="59B9FC75" w14:textId="5B1592C5" w:rsidR="004D280F" w:rsidRPr="004D280F" w:rsidRDefault="004D280F" w:rsidP="001E0126">
            <w:pPr>
              <w:spacing w:before="60" w:after="60"/>
              <w:rPr>
                <w:rFonts w:ascii="Arial" w:hAnsi="Arial" w:cs="Arial"/>
                <w:sz w:val="24"/>
                <w:szCs w:val="28"/>
              </w:rPr>
            </w:pPr>
            <w:r>
              <w:rPr>
                <w:rFonts w:ascii="Arial" w:hAnsi="Arial" w:cs="Arial"/>
                <w:sz w:val="24"/>
                <w:szCs w:val="28"/>
              </w:rPr>
              <w:t>What are your goals for the future? Are you trying</w:t>
            </w:r>
            <w:r w:rsidRPr="004D280F">
              <w:rPr>
                <w:rFonts w:ascii="Arial" w:hAnsi="Arial" w:cs="Arial"/>
                <w:sz w:val="24"/>
                <w:szCs w:val="28"/>
              </w:rPr>
              <w:t xml:space="preserve"> to reach net-zero emissions</w:t>
            </w:r>
            <w:r w:rsidR="000457D2">
              <w:rPr>
                <w:rFonts w:ascii="Arial" w:hAnsi="Arial" w:cs="Arial"/>
                <w:sz w:val="24"/>
                <w:szCs w:val="28"/>
              </w:rPr>
              <w:t xml:space="preserve"> one day</w:t>
            </w:r>
            <w:r>
              <w:rPr>
                <w:rFonts w:ascii="Arial" w:hAnsi="Arial" w:cs="Arial"/>
                <w:sz w:val="24"/>
                <w:szCs w:val="28"/>
              </w:rPr>
              <w:t>?</w:t>
            </w:r>
          </w:p>
        </w:tc>
      </w:tr>
      <w:tr w:rsidR="001E0126" w:rsidRPr="000E7EE8" w14:paraId="11271537" w14:textId="77777777" w:rsidTr="00F17829">
        <w:tc>
          <w:tcPr>
            <w:tcW w:w="9962" w:type="dxa"/>
            <w:shd w:val="clear" w:color="auto" w:fill="DCE5F4"/>
          </w:tcPr>
          <w:p w14:paraId="42855BFF" w14:textId="44DE6292" w:rsidR="001E0126" w:rsidRPr="004D280F" w:rsidRDefault="001E0126" w:rsidP="001E0126">
            <w:pPr>
              <w:spacing w:before="60" w:after="60"/>
              <w:rPr>
                <w:rFonts w:ascii="Arial" w:hAnsi="Arial" w:cs="Arial"/>
                <w:sz w:val="24"/>
                <w:szCs w:val="28"/>
                <w:lang w:val="en-GB"/>
              </w:rPr>
            </w:pPr>
            <w:r w:rsidRPr="004D280F">
              <w:rPr>
                <w:rFonts w:ascii="Arial" w:hAnsi="Arial" w:cs="Arial"/>
                <w:sz w:val="24"/>
                <w:szCs w:val="28"/>
              </w:rPr>
              <w:t>I noticed that you … – I think that’s a great idea.</w:t>
            </w:r>
            <w:r w:rsidR="00052AF6">
              <w:rPr>
                <w:rFonts w:ascii="Arial" w:hAnsi="Arial" w:cs="Arial"/>
                <w:sz w:val="24"/>
                <w:szCs w:val="28"/>
              </w:rPr>
              <w:t>/ Why did you choose to do this?</w:t>
            </w:r>
          </w:p>
        </w:tc>
      </w:tr>
      <w:tr w:rsidR="001E0126" w:rsidRPr="000E7EE8" w14:paraId="0A20AAA5" w14:textId="77777777" w:rsidTr="00F17829">
        <w:tc>
          <w:tcPr>
            <w:tcW w:w="9962" w:type="dxa"/>
            <w:shd w:val="clear" w:color="auto" w:fill="DCE5F4"/>
          </w:tcPr>
          <w:p w14:paraId="23658EB6" w14:textId="5A90AB32" w:rsidR="001E0126" w:rsidRPr="004D280F" w:rsidRDefault="004D280F" w:rsidP="001E0126">
            <w:pPr>
              <w:spacing w:before="60" w:after="60"/>
              <w:rPr>
                <w:rFonts w:ascii="Arial" w:hAnsi="Arial" w:cs="Arial"/>
                <w:sz w:val="24"/>
                <w:szCs w:val="28"/>
                <w:lang w:val="en-GB"/>
              </w:rPr>
            </w:pPr>
            <w:r>
              <w:rPr>
                <w:rFonts w:ascii="Arial" w:hAnsi="Arial" w:cs="Arial"/>
                <w:sz w:val="24"/>
                <w:szCs w:val="28"/>
              </w:rPr>
              <w:t>If you asked me, I guess o</w:t>
            </w:r>
            <w:r w:rsidR="001E0126" w:rsidRPr="004D280F">
              <w:rPr>
                <w:rFonts w:ascii="Arial" w:hAnsi="Arial" w:cs="Arial"/>
                <w:sz w:val="24"/>
                <w:szCs w:val="28"/>
              </w:rPr>
              <w:t>ne thing you could improve is … because …</w:t>
            </w:r>
          </w:p>
        </w:tc>
      </w:tr>
    </w:tbl>
    <w:p w14:paraId="19E3E2C5" w14:textId="7B117F70" w:rsidR="001E0126" w:rsidRPr="00BA404D" w:rsidRDefault="001E0126" w:rsidP="001E0126">
      <w:pPr>
        <w:rPr>
          <w:rFonts w:ascii="Arial" w:hAnsi="Arial" w:cs="Arial"/>
        </w:rPr>
      </w:pPr>
      <w:r w:rsidRPr="00BA404D">
        <w:rPr>
          <w:rFonts w:ascii="Arial" w:hAnsi="Arial" w:cs="Arial"/>
        </w:rPr>
        <w:br w:type="page"/>
      </w:r>
    </w:p>
    <w:bookmarkEnd w:id="3"/>
    <w:p w14:paraId="2F5559E7" w14:textId="11F047E2" w:rsidR="001E0126" w:rsidRPr="001E0126" w:rsidRDefault="00E739A4" w:rsidP="002714A6">
      <w:pPr>
        <w:keepNext/>
        <w:keepLines/>
        <w:spacing w:before="480" w:after="0" w:line="360" w:lineRule="auto"/>
        <w:outlineLvl w:val="0"/>
        <w:rPr>
          <w:rFonts w:ascii="Arial" w:eastAsiaTheme="majorEastAsia" w:hAnsi="Arial" w:cs="Arial"/>
          <w:b/>
          <w:bCs/>
          <w:color w:val="1A3C6E"/>
          <w:sz w:val="56"/>
          <w:szCs w:val="56"/>
        </w:rPr>
      </w:pPr>
      <w:r w:rsidRPr="00E739A4">
        <w:rPr>
          <w:rFonts w:ascii="Arial" w:eastAsiaTheme="majorEastAsia" w:hAnsi="Arial" w:cs="Arial"/>
          <w:b/>
          <w:bCs/>
          <w:noProof/>
          <w:color w:val="1A3C6E"/>
          <w:sz w:val="44"/>
          <w:szCs w:val="44"/>
          <w:lang w:val="de-DE"/>
        </w:rPr>
        <w:drawing>
          <wp:anchor distT="0" distB="0" distL="114300" distR="114300" simplePos="0" relativeHeight="251680768" behindDoc="0" locked="0" layoutInCell="1" allowOverlap="1" wp14:anchorId="2FC13667" wp14:editId="31F27F64">
            <wp:simplePos x="0" y="0"/>
            <wp:positionH relativeFrom="column">
              <wp:posOffset>5197631</wp:posOffset>
            </wp:positionH>
            <wp:positionV relativeFrom="paragraph">
              <wp:posOffset>-35225</wp:posOffset>
            </wp:positionV>
            <wp:extent cx="1085850" cy="1440112"/>
            <wp:effectExtent l="0" t="0" r="0" b="8255"/>
            <wp:wrapNone/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3926" cy="14508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E0126" w:rsidRPr="001E0126">
        <w:rPr>
          <w:rFonts w:ascii="Arial" w:eastAsiaTheme="majorEastAsia" w:hAnsi="Arial" w:cs="Arial"/>
          <w:b/>
          <w:bCs/>
          <w:color w:val="1A3C6E"/>
          <w:sz w:val="56"/>
          <w:szCs w:val="56"/>
        </w:rPr>
        <w:t>Task Card</w:t>
      </w:r>
    </w:p>
    <w:p w14:paraId="7866C543" w14:textId="5C612E0D" w:rsidR="001E0126" w:rsidRPr="00F61355" w:rsidRDefault="001E0126" w:rsidP="00F61355">
      <w:pPr>
        <w:pStyle w:val="berschrift1"/>
        <w:spacing w:after="240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Numbers That Matter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2622"/>
        <w:gridCol w:w="7340"/>
      </w:tblGrid>
      <w:tr w:rsidR="001E0126" w:rsidRPr="001E0126" w14:paraId="124336DB" w14:textId="77777777" w:rsidTr="00B07137">
        <w:tc>
          <w:tcPr>
            <w:tcW w:w="2629" w:type="dxa"/>
            <w:shd w:val="clear" w:color="auto" w:fill="D0E7C7"/>
          </w:tcPr>
          <w:p w14:paraId="19AA8D15" w14:textId="77777777" w:rsidR="001E0126" w:rsidRPr="000457D2" w:rsidRDefault="001E0126" w:rsidP="001E0126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0457D2">
              <w:rPr>
                <w:rFonts w:ascii="Arial" w:hAnsi="Arial" w:cs="Arial"/>
                <w:b/>
                <w:color w:val="1A3C6E"/>
                <w:sz w:val="24"/>
                <w:szCs w:val="24"/>
              </w:rPr>
              <w:t>Area</w:t>
            </w:r>
          </w:p>
        </w:tc>
        <w:tc>
          <w:tcPr>
            <w:tcW w:w="7370" w:type="dxa"/>
            <w:shd w:val="clear" w:color="auto" w:fill="E4F1DF"/>
          </w:tcPr>
          <w:p w14:paraId="3EF32E47" w14:textId="29C00121" w:rsidR="001E0126" w:rsidRPr="000457D2" w:rsidRDefault="000457D2" w:rsidP="001E0126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c</w:t>
            </w:r>
            <w:r w:rsidR="001E0126" w:rsidRPr="000457D2">
              <w:rPr>
                <w:rFonts w:ascii="Arial" w:hAnsi="Arial" w:cs="Arial"/>
                <w:sz w:val="24"/>
                <w:szCs w:val="24"/>
              </w:rPr>
              <w:t xml:space="preserve">ross-departmental – </w:t>
            </w:r>
            <w:r>
              <w:rPr>
                <w:rFonts w:ascii="Arial" w:hAnsi="Arial" w:cs="Arial"/>
                <w:sz w:val="24"/>
                <w:szCs w:val="24"/>
              </w:rPr>
              <w:t>d</w:t>
            </w:r>
            <w:r w:rsidR="001E0126" w:rsidRPr="000457D2">
              <w:rPr>
                <w:rFonts w:ascii="Arial" w:hAnsi="Arial" w:cs="Arial"/>
                <w:sz w:val="24"/>
                <w:szCs w:val="24"/>
              </w:rPr>
              <w:t xml:space="preserve">ata &amp; </w:t>
            </w:r>
            <w:r>
              <w:rPr>
                <w:rFonts w:ascii="Arial" w:hAnsi="Arial" w:cs="Arial"/>
                <w:sz w:val="24"/>
                <w:szCs w:val="24"/>
              </w:rPr>
              <w:t>f</w:t>
            </w:r>
            <w:r w:rsidR="001E0126" w:rsidRPr="000457D2">
              <w:rPr>
                <w:rFonts w:ascii="Arial" w:hAnsi="Arial" w:cs="Arial"/>
                <w:sz w:val="24"/>
                <w:szCs w:val="24"/>
              </w:rPr>
              <w:t>acts</w:t>
            </w:r>
          </w:p>
        </w:tc>
      </w:tr>
      <w:tr w:rsidR="001E0126" w:rsidRPr="001E0126" w14:paraId="662B467B" w14:textId="77777777" w:rsidTr="00B07137">
        <w:tc>
          <w:tcPr>
            <w:tcW w:w="2629" w:type="dxa"/>
            <w:shd w:val="clear" w:color="auto" w:fill="D0E7C7"/>
          </w:tcPr>
          <w:p w14:paraId="379C39F7" w14:textId="77777777" w:rsidR="001E0126" w:rsidRPr="000457D2" w:rsidRDefault="001E0126" w:rsidP="001E0126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0457D2">
              <w:rPr>
                <w:rFonts w:ascii="Arial" w:hAnsi="Arial" w:cs="Arial"/>
                <w:b/>
                <w:color w:val="1A3C6E"/>
                <w:sz w:val="24"/>
                <w:szCs w:val="24"/>
              </w:rPr>
              <w:t>Duration</w:t>
            </w:r>
          </w:p>
        </w:tc>
        <w:tc>
          <w:tcPr>
            <w:tcW w:w="7370" w:type="dxa"/>
            <w:shd w:val="clear" w:color="auto" w:fill="E4F1DF"/>
          </w:tcPr>
          <w:p w14:paraId="7F687A5D" w14:textId="3F754BF8" w:rsidR="001E0126" w:rsidRPr="000457D2" w:rsidRDefault="001E0126" w:rsidP="001E0126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0457D2">
              <w:rPr>
                <w:rFonts w:ascii="Arial" w:hAnsi="Arial" w:cs="Arial"/>
                <w:sz w:val="24"/>
                <w:szCs w:val="24"/>
              </w:rPr>
              <w:t>approx. 45 minutes</w:t>
            </w:r>
          </w:p>
        </w:tc>
      </w:tr>
      <w:tr w:rsidR="001E0126" w:rsidRPr="001E0126" w14:paraId="1443639A" w14:textId="77777777" w:rsidTr="00B07137">
        <w:tc>
          <w:tcPr>
            <w:tcW w:w="2629" w:type="dxa"/>
            <w:shd w:val="clear" w:color="auto" w:fill="D0E7C7"/>
          </w:tcPr>
          <w:p w14:paraId="253BD0E6" w14:textId="77777777" w:rsidR="001E0126" w:rsidRPr="000457D2" w:rsidRDefault="001E0126" w:rsidP="001E0126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0457D2">
              <w:rPr>
                <w:rFonts w:ascii="Arial" w:hAnsi="Arial" w:cs="Arial"/>
                <w:b/>
                <w:color w:val="1A3C6E"/>
                <w:sz w:val="24"/>
                <w:szCs w:val="24"/>
              </w:rPr>
              <w:t>What you need</w:t>
            </w:r>
          </w:p>
        </w:tc>
        <w:tc>
          <w:tcPr>
            <w:tcW w:w="7370" w:type="dxa"/>
            <w:shd w:val="clear" w:color="auto" w:fill="E4F1DF"/>
          </w:tcPr>
          <w:p w14:paraId="02C9D6D5" w14:textId="1CF70E84" w:rsidR="001E0126" w:rsidRPr="000457D2" w:rsidRDefault="000457D2" w:rsidP="001E0126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c</w:t>
            </w:r>
            <w:r w:rsidR="001E0126" w:rsidRPr="000457D2">
              <w:rPr>
                <w:rFonts w:ascii="Arial" w:hAnsi="Arial" w:cs="Arial"/>
                <w:sz w:val="24"/>
                <w:szCs w:val="24"/>
              </w:rPr>
              <w:t>onversation with any employee (10 min); company website</w:t>
            </w:r>
          </w:p>
        </w:tc>
      </w:tr>
      <w:tr w:rsidR="001E0126" w:rsidRPr="001E0126" w14:paraId="14C8475D" w14:textId="77777777" w:rsidTr="00B07137">
        <w:tc>
          <w:tcPr>
            <w:tcW w:w="2629" w:type="dxa"/>
            <w:shd w:val="clear" w:color="auto" w:fill="D0E7C7"/>
          </w:tcPr>
          <w:p w14:paraId="7850C397" w14:textId="77777777" w:rsidR="001E0126" w:rsidRPr="000457D2" w:rsidRDefault="001E0126" w:rsidP="001E0126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0457D2">
              <w:rPr>
                <w:rFonts w:ascii="Arial" w:hAnsi="Arial" w:cs="Arial"/>
                <w:b/>
                <w:color w:val="1A3C6E"/>
                <w:sz w:val="24"/>
                <w:szCs w:val="24"/>
              </w:rPr>
              <w:t>Your task</w:t>
            </w:r>
          </w:p>
        </w:tc>
        <w:tc>
          <w:tcPr>
            <w:tcW w:w="7370" w:type="dxa"/>
            <w:shd w:val="clear" w:color="auto" w:fill="E4F1DF"/>
          </w:tcPr>
          <w:p w14:paraId="34D0E5BE" w14:textId="2278479E" w:rsidR="001E0126" w:rsidRPr="000457D2" w:rsidRDefault="001E0126" w:rsidP="001E0126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052AF6">
              <w:rPr>
                <w:rFonts w:ascii="Arial" w:hAnsi="Arial" w:cs="Arial"/>
                <w:b/>
                <w:bCs/>
                <w:sz w:val="24"/>
                <w:szCs w:val="24"/>
              </w:rPr>
              <w:t>1</w:t>
            </w:r>
            <w:r w:rsidRPr="000457D2">
              <w:rPr>
                <w:rFonts w:ascii="Arial" w:hAnsi="Arial" w:cs="Arial"/>
                <w:sz w:val="24"/>
                <w:szCs w:val="24"/>
              </w:rPr>
              <w:t xml:space="preserve"> Collect 5–10 key numbers that describe the company (e.g. number of employees, production volumes, number of locations, customers, year founded …).</w:t>
            </w:r>
          </w:p>
          <w:p w14:paraId="4D0A7447" w14:textId="7B60444C" w:rsidR="001E0126" w:rsidRPr="000457D2" w:rsidRDefault="001E0126" w:rsidP="001E0126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052AF6">
              <w:rPr>
                <w:rFonts w:ascii="Arial" w:hAnsi="Arial" w:cs="Arial"/>
                <w:b/>
                <w:bCs/>
                <w:sz w:val="24"/>
                <w:szCs w:val="24"/>
              </w:rPr>
              <w:t>2</w:t>
            </w:r>
            <w:r w:rsidRPr="000457D2">
              <w:rPr>
                <w:rFonts w:ascii="Arial" w:hAnsi="Arial" w:cs="Arial"/>
                <w:sz w:val="24"/>
                <w:szCs w:val="24"/>
              </w:rPr>
              <w:t xml:space="preserve"> Present the numbers clearly – as an infographic, table or chart.</w:t>
            </w:r>
          </w:p>
          <w:p w14:paraId="6991ADE0" w14:textId="372917E3" w:rsidR="001E0126" w:rsidRPr="000457D2" w:rsidRDefault="001E0126" w:rsidP="001E0126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052AF6">
              <w:rPr>
                <w:rFonts w:ascii="Arial" w:hAnsi="Arial" w:cs="Arial"/>
                <w:b/>
                <w:bCs/>
                <w:sz w:val="24"/>
                <w:szCs w:val="24"/>
              </w:rPr>
              <w:t>3</w:t>
            </w:r>
            <w:r w:rsidRPr="000457D2">
              <w:rPr>
                <w:rFonts w:ascii="Arial" w:hAnsi="Arial" w:cs="Arial"/>
                <w:sz w:val="24"/>
                <w:szCs w:val="24"/>
              </w:rPr>
              <w:t xml:space="preserve"> Add a short sentence for each number explaining why it matters.</w:t>
            </w:r>
          </w:p>
        </w:tc>
      </w:tr>
      <w:tr w:rsidR="001E0126" w:rsidRPr="001E0126" w14:paraId="0B3BB132" w14:textId="77777777" w:rsidTr="00B07137">
        <w:tc>
          <w:tcPr>
            <w:tcW w:w="2629" w:type="dxa"/>
            <w:shd w:val="clear" w:color="auto" w:fill="D0E7C7"/>
          </w:tcPr>
          <w:p w14:paraId="62667E38" w14:textId="77777777" w:rsidR="001E0126" w:rsidRPr="000457D2" w:rsidRDefault="001E0126" w:rsidP="001E0126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0457D2">
              <w:rPr>
                <w:rFonts w:ascii="Arial" w:hAnsi="Arial" w:cs="Arial"/>
                <w:b/>
                <w:color w:val="1A3C6E"/>
                <w:sz w:val="24"/>
                <w:szCs w:val="24"/>
              </w:rPr>
              <w:t>Result</w:t>
            </w:r>
          </w:p>
        </w:tc>
        <w:tc>
          <w:tcPr>
            <w:tcW w:w="7370" w:type="dxa"/>
            <w:shd w:val="clear" w:color="auto" w:fill="E4F1DF"/>
          </w:tcPr>
          <w:p w14:paraId="11051678" w14:textId="32ABF0A0" w:rsidR="001E0126" w:rsidRPr="000457D2" w:rsidRDefault="000457D2" w:rsidP="001E0126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</w:t>
            </w:r>
            <w:r w:rsidR="001E0126" w:rsidRPr="000457D2">
              <w:rPr>
                <w:rFonts w:ascii="Arial" w:hAnsi="Arial" w:cs="Arial"/>
                <w:sz w:val="24"/>
                <w:szCs w:val="24"/>
              </w:rPr>
              <w:t>nfographic or overview with 5–10 key figures</w:t>
            </w:r>
          </w:p>
        </w:tc>
      </w:tr>
      <w:tr w:rsidR="001E0126" w:rsidRPr="001E0126" w14:paraId="60C8E81A" w14:textId="77777777" w:rsidTr="00B07137">
        <w:tc>
          <w:tcPr>
            <w:tcW w:w="2629" w:type="dxa"/>
            <w:shd w:val="clear" w:color="auto" w:fill="D0E7C7"/>
          </w:tcPr>
          <w:p w14:paraId="0C09761A" w14:textId="77777777" w:rsidR="001E0126" w:rsidRPr="000457D2" w:rsidRDefault="001E0126" w:rsidP="001E0126">
            <w:pPr>
              <w:spacing w:before="60" w:after="60"/>
              <w:rPr>
                <w:rFonts w:ascii="Arial" w:hAnsi="Arial" w:cs="Arial"/>
                <w:b/>
                <w:bCs/>
                <w:color w:val="1A3C6E"/>
                <w:sz w:val="24"/>
                <w:szCs w:val="24"/>
              </w:rPr>
            </w:pPr>
            <w:r w:rsidRPr="000457D2">
              <w:rPr>
                <w:rFonts w:ascii="Arial" w:hAnsi="Arial" w:cs="Arial"/>
                <w:b/>
                <w:bCs/>
                <w:color w:val="1A3C6E"/>
                <w:sz w:val="24"/>
                <w:szCs w:val="24"/>
              </w:rPr>
              <w:t>What you gain</w:t>
            </w:r>
          </w:p>
        </w:tc>
        <w:tc>
          <w:tcPr>
            <w:tcW w:w="7370" w:type="dxa"/>
            <w:shd w:val="clear" w:color="auto" w:fill="E4F1DF"/>
          </w:tcPr>
          <w:p w14:paraId="620479FE" w14:textId="6B17A261" w:rsidR="001E0126" w:rsidRPr="000457D2" w:rsidRDefault="001E0126" w:rsidP="001E0126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0457D2">
              <w:rPr>
                <w:rFonts w:ascii="Arial" w:hAnsi="Arial" w:cs="Arial"/>
                <w:sz w:val="24"/>
                <w:szCs w:val="24"/>
              </w:rPr>
              <w:t>charts, statistics</w:t>
            </w:r>
            <w:r w:rsidR="000457D2">
              <w:rPr>
                <w:rFonts w:ascii="Arial" w:hAnsi="Arial" w:cs="Arial"/>
                <w:sz w:val="24"/>
                <w:szCs w:val="24"/>
              </w:rPr>
              <w:t xml:space="preserve"> (data literacy)</w:t>
            </w:r>
            <w:r w:rsidRPr="000457D2">
              <w:rPr>
                <w:rFonts w:ascii="Arial" w:hAnsi="Arial" w:cs="Arial"/>
                <w:sz w:val="24"/>
                <w:szCs w:val="24"/>
              </w:rPr>
              <w:t xml:space="preserve">, data </w:t>
            </w:r>
            <w:r w:rsidR="000457D2">
              <w:rPr>
                <w:rFonts w:ascii="Arial" w:hAnsi="Arial" w:cs="Arial"/>
                <w:sz w:val="24"/>
                <w:szCs w:val="24"/>
              </w:rPr>
              <w:t>visualization (IT</w:t>
            </w:r>
            <w:r w:rsidRPr="000457D2">
              <w:rPr>
                <w:rFonts w:ascii="Arial" w:hAnsi="Arial" w:cs="Arial"/>
                <w:sz w:val="24"/>
                <w:szCs w:val="24"/>
              </w:rPr>
              <w:t>)</w:t>
            </w:r>
          </w:p>
        </w:tc>
      </w:tr>
    </w:tbl>
    <w:p w14:paraId="577843D7" w14:textId="77777777" w:rsidR="00737945" w:rsidRPr="00737945" w:rsidRDefault="00737945" w:rsidP="00737945">
      <w:pPr>
        <w:spacing w:after="120"/>
        <w:rPr>
          <w:rFonts w:ascii="Arial" w:hAnsi="Arial" w:cs="Arial"/>
          <w:sz w:val="2"/>
          <w:szCs w:val="2"/>
        </w:rPr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72"/>
      </w:tblGrid>
      <w:tr w:rsidR="00737945" w:rsidRPr="00737945" w14:paraId="4B75A889" w14:textId="77777777" w:rsidTr="00300444">
        <w:trPr>
          <w:trHeight w:val="974"/>
        </w:trPr>
        <w:tc>
          <w:tcPr>
            <w:tcW w:w="9972" w:type="dxa"/>
          </w:tcPr>
          <w:p w14:paraId="3BCF63B3" w14:textId="77777777" w:rsidR="00737945" w:rsidRPr="00737945" w:rsidRDefault="00737945" w:rsidP="00300444">
            <w:pPr>
              <w:spacing w:before="240" w:after="240"/>
              <w:rPr>
                <w:rFonts w:ascii="Arial" w:hAnsi="Arial" w:cs="Arial"/>
                <w:bCs/>
                <w:color w:val="1A3C6E"/>
                <w:sz w:val="2"/>
                <w:szCs w:val="2"/>
              </w:rPr>
            </w:pPr>
            <w:r w:rsidRPr="00737945">
              <w:rPr>
                <w:rFonts w:ascii="Arial" w:hAnsi="Arial" w:cs="Arial"/>
                <w:bCs/>
                <w:noProof/>
                <w:color w:val="1A3C6E"/>
                <w:sz w:val="2"/>
                <w:szCs w:val="2"/>
              </w:rPr>
              <w:drawing>
                <wp:anchor distT="0" distB="0" distL="114300" distR="114300" simplePos="0" relativeHeight="251667456" behindDoc="1" locked="0" layoutInCell="1" allowOverlap="1" wp14:anchorId="5F277670" wp14:editId="07F789AC">
                  <wp:simplePos x="0" y="0"/>
                  <wp:positionH relativeFrom="column">
                    <wp:posOffset>27940</wp:posOffset>
                  </wp:positionH>
                  <wp:positionV relativeFrom="paragraph">
                    <wp:posOffset>-635</wp:posOffset>
                  </wp:positionV>
                  <wp:extent cx="640080" cy="860425"/>
                  <wp:effectExtent l="4127" t="0" r="0" b="0"/>
                  <wp:wrapSquare wrapText="bothSides"/>
                  <wp:docPr id="47" name="Bild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640080" cy="860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E30A6A4" w14:textId="77777777" w:rsidR="00737945" w:rsidRPr="00737945" w:rsidRDefault="00737945" w:rsidP="00300444">
            <w:pPr>
              <w:spacing w:after="0"/>
              <w:rPr>
                <w:rFonts w:ascii="Arial" w:hAnsi="Arial" w:cs="Arial"/>
                <w:b/>
                <w:color w:val="1A3C6E"/>
                <w:sz w:val="2"/>
                <w:szCs w:val="2"/>
              </w:rPr>
            </w:pPr>
            <w:r w:rsidRPr="00737945">
              <w:rPr>
                <w:rFonts w:ascii="Arial" w:hAnsi="Arial" w:cs="Arial"/>
                <w:b/>
                <w:color w:val="1A3C6E"/>
                <w:sz w:val="44"/>
                <w:szCs w:val="44"/>
              </w:rPr>
              <w:t>Useful Phrases</w:t>
            </w:r>
          </w:p>
        </w:tc>
      </w:tr>
    </w:tbl>
    <w:p w14:paraId="7BCF6A21" w14:textId="3DE0833E" w:rsidR="00737945" w:rsidRPr="00737945" w:rsidRDefault="00737945" w:rsidP="00737945">
      <w:pPr>
        <w:rPr>
          <w:rFonts w:ascii="Arial" w:hAnsi="Arial" w:cs="Arial"/>
          <w:sz w:val="2"/>
          <w:szCs w:val="2"/>
        </w:rPr>
      </w:pPr>
    </w:p>
    <w:tbl>
      <w:tblPr>
        <w:tblStyle w:val="Tabellenraster"/>
        <w:tblW w:w="0" w:type="auto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9962"/>
      </w:tblGrid>
      <w:tr w:rsidR="001E0126" w:rsidRPr="001E0126" w14:paraId="3B9C14A7" w14:textId="77777777" w:rsidTr="00F17829">
        <w:tc>
          <w:tcPr>
            <w:tcW w:w="9962" w:type="dxa"/>
            <w:shd w:val="clear" w:color="auto" w:fill="DCE5F4"/>
          </w:tcPr>
          <w:p w14:paraId="7514D77F" w14:textId="2E4EBD53" w:rsidR="001E0126" w:rsidRPr="000457D2" w:rsidRDefault="001E0126" w:rsidP="001E0126">
            <w:pPr>
              <w:spacing w:before="60" w:after="60"/>
              <w:rPr>
                <w:rFonts w:ascii="Arial" w:hAnsi="Arial" w:cs="Arial"/>
                <w:sz w:val="24"/>
                <w:szCs w:val="28"/>
                <w:lang w:val="en-GB"/>
              </w:rPr>
            </w:pPr>
            <w:r w:rsidRPr="000457D2">
              <w:rPr>
                <w:rFonts w:ascii="Arial" w:hAnsi="Arial" w:cs="Arial"/>
                <w:sz w:val="24"/>
                <w:szCs w:val="28"/>
              </w:rPr>
              <w:t xml:space="preserve">Could you </w:t>
            </w:r>
            <w:r w:rsidR="007C6931">
              <w:rPr>
                <w:rFonts w:ascii="Arial" w:hAnsi="Arial" w:cs="Arial"/>
                <w:sz w:val="24"/>
                <w:szCs w:val="28"/>
              </w:rPr>
              <w:t>give</w:t>
            </w:r>
            <w:r w:rsidRPr="000457D2">
              <w:rPr>
                <w:rFonts w:ascii="Arial" w:hAnsi="Arial" w:cs="Arial"/>
                <w:sz w:val="24"/>
                <w:szCs w:val="28"/>
              </w:rPr>
              <w:t xml:space="preserve"> me some key numbers about the company?</w:t>
            </w:r>
          </w:p>
        </w:tc>
      </w:tr>
      <w:tr w:rsidR="001E0126" w:rsidRPr="001E0126" w14:paraId="0C86547D" w14:textId="77777777" w:rsidTr="00F17829">
        <w:tc>
          <w:tcPr>
            <w:tcW w:w="9962" w:type="dxa"/>
            <w:shd w:val="clear" w:color="auto" w:fill="DCE5F4"/>
          </w:tcPr>
          <w:p w14:paraId="6DD12BB3" w14:textId="5C0EAB48" w:rsidR="001E0126" w:rsidRPr="000457D2" w:rsidRDefault="001E0126" w:rsidP="001E0126">
            <w:pPr>
              <w:spacing w:before="60" w:after="60"/>
              <w:rPr>
                <w:rFonts w:ascii="Arial" w:hAnsi="Arial" w:cs="Arial"/>
                <w:sz w:val="24"/>
                <w:szCs w:val="28"/>
                <w:lang w:val="en-GB"/>
              </w:rPr>
            </w:pPr>
            <w:r w:rsidRPr="000457D2">
              <w:rPr>
                <w:rFonts w:ascii="Arial" w:hAnsi="Arial" w:cs="Arial"/>
                <w:sz w:val="24"/>
                <w:szCs w:val="28"/>
              </w:rPr>
              <w:t>How many … does the company produce/sell</w:t>
            </w:r>
            <w:r w:rsidR="000457D2">
              <w:rPr>
                <w:rFonts w:ascii="Arial" w:hAnsi="Arial" w:cs="Arial"/>
                <w:sz w:val="24"/>
                <w:szCs w:val="28"/>
              </w:rPr>
              <w:t>/own</w:t>
            </w:r>
            <w:r w:rsidR="007C6931">
              <w:rPr>
                <w:rFonts w:ascii="Arial" w:hAnsi="Arial" w:cs="Arial"/>
                <w:sz w:val="24"/>
                <w:szCs w:val="28"/>
              </w:rPr>
              <w:t xml:space="preserve"> or</w:t>
            </w:r>
            <w:r w:rsidR="000457D2">
              <w:rPr>
                <w:rFonts w:ascii="Arial" w:hAnsi="Arial" w:cs="Arial"/>
                <w:sz w:val="24"/>
                <w:szCs w:val="28"/>
              </w:rPr>
              <w:t xml:space="preserve"> purchase per year</w:t>
            </w:r>
            <w:r w:rsidRPr="000457D2">
              <w:rPr>
                <w:rFonts w:ascii="Arial" w:hAnsi="Arial" w:cs="Arial"/>
                <w:sz w:val="24"/>
                <w:szCs w:val="28"/>
              </w:rPr>
              <w:t>?</w:t>
            </w:r>
          </w:p>
        </w:tc>
      </w:tr>
      <w:tr w:rsidR="001E0126" w:rsidRPr="001E0126" w14:paraId="4B925559" w14:textId="77777777" w:rsidTr="00F17829">
        <w:tc>
          <w:tcPr>
            <w:tcW w:w="9962" w:type="dxa"/>
            <w:shd w:val="clear" w:color="auto" w:fill="DCE5F4"/>
          </w:tcPr>
          <w:p w14:paraId="1863E69A" w14:textId="5CD533DD" w:rsidR="001E0126" w:rsidRPr="000457D2" w:rsidRDefault="001E0126" w:rsidP="001E0126">
            <w:pPr>
              <w:spacing w:before="60" w:after="60"/>
              <w:rPr>
                <w:rFonts w:ascii="Arial" w:hAnsi="Arial" w:cs="Arial"/>
                <w:sz w:val="24"/>
                <w:szCs w:val="28"/>
              </w:rPr>
            </w:pPr>
            <w:r w:rsidRPr="000457D2">
              <w:rPr>
                <w:rFonts w:ascii="Arial" w:hAnsi="Arial" w:cs="Arial"/>
                <w:sz w:val="24"/>
                <w:szCs w:val="28"/>
              </w:rPr>
              <w:t>Has this number changed in recent years?</w:t>
            </w:r>
            <w:r w:rsidR="00052AF6">
              <w:rPr>
                <w:rFonts w:ascii="Arial" w:hAnsi="Arial" w:cs="Arial"/>
                <w:sz w:val="24"/>
                <w:szCs w:val="28"/>
              </w:rPr>
              <w:t xml:space="preserve"> If yes, why do you think it has changed?</w:t>
            </w:r>
          </w:p>
        </w:tc>
      </w:tr>
      <w:tr w:rsidR="001E0126" w:rsidRPr="001E0126" w14:paraId="1E17F0C8" w14:textId="77777777" w:rsidTr="00F17829">
        <w:tc>
          <w:tcPr>
            <w:tcW w:w="9962" w:type="dxa"/>
            <w:shd w:val="clear" w:color="auto" w:fill="DCE5F4"/>
          </w:tcPr>
          <w:p w14:paraId="47E10209" w14:textId="4E37456D" w:rsidR="001E0126" w:rsidRPr="000457D2" w:rsidRDefault="001E0126" w:rsidP="001E0126">
            <w:pPr>
              <w:spacing w:before="60" w:after="60"/>
              <w:rPr>
                <w:rFonts w:ascii="Arial" w:hAnsi="Arial" w:cs="Arial"/>
                <w:sz w:val="24"/>
                <w:szCs w:val="28"/>
              </w:rPr>
            </w:pPr>
            <w:r w:rsidRPr="000457D2">
              <w:rPr>
                <w:rFonts w:ascii="Arial" w:hAnsi="Arial" w:cs="Arial"/>
                <w:sz w:val="24"/>
                <w:szCs w:val="28"/>
              </w:rPr>
              <w:t>Why is this number important for the company?</w:t>
            </w:r>
          </w:p>
        </w:tc>
      </w:tr>
      <w:tr w:rsidR="001E0126" w:rsidRPr="001E0126" w14:paraId="3009A881" w14:textId="77777777" w:rsidTr="00F17829">
        <w:tc>
          <w:tcPr>
            <w:tcW w:w="9962" w:type="dxa"/>
            <w:shd w:val="clear" w:color="auto" w:fill="DCE5F4"/>
          </w:tcPr>
          <w:p w14:paraId="177CF682" w14:textId="396F34AC" w:rsidR="001E0126" w:rsidRPr="000457D2" w:rsidRDefault="001E0126" w:rsidP="001E0126">
            <w:pPr>
              <w:spacing w:before="60" w:after="60"/>
              <w:rPr>
                <w:rFonts w:ascii="Arial" w:hAnsi="Arial" w:cs="Arial"/>
                <w:sz w:val="24"/>
                <w:szCs w:val="28"/>
              </w:rPr>
            </w:pPr>
            <w:r w:rsidRPr="000457D2">
              <w:rPr>
                <w:rFonts w:ascii="Arial" w:hAnsi="Arial" w:cs="Arial"/>
                <w:sz w:val="24"/>
                <w:szCs w:val="28"/>
              </w:rPr>
              <w:t>Could you give me a rough estimate?</w:t>
            </w:r>
          </w:p>
        </w:tc>
      </w:tr>
      <w:tr w:rsidR="000457D2" w:rsidRPr="001E0126" w14:paraId="0AA5ED0D" w14:textId="77777777" w:rsidTr="00F17829">
        <w:tc>
          <w:tcPr>
            <w:tcW w:w="9962" w:type="dxa"/>
            <w:shd w:val="clear" w:color="auto" w:fill="DCE5F4"/>
          </w:tcPr>
          <w:p w14:paraId="00F32382" w14:textId="16A4F845" w:rsidR="000457D2" w:rsidRPr="000457D2" w:rsidRDefault="000457D2" w:rsidP="001E0126">
            <w:pPr>
              <w:spacing w:before="60" w:after="60"/>
              <w:rPr>
                <w:rFonts w:ascii="Arial" w:hAnsi="Arial" w:cs="Arial"/>
                <w:sz w:val="24"/>
                <w:szCs w:val="28"/>
              </w:rPr>
            </w:pPr>
            <w:r w:rsidRPr="000457D2">
              <w:rPr>
                <w:rFonts w:ascii="Arial" w:hAnsi="Arial" w:cs="Arial"/>
                <w:sz w:val="24"/>
                <w:szCs w:val="28"/>
              </w:rPr>
              <w:t xml:space="preserve">This curve </w:t>
            </w:r>
            <w:r>
              <w:rPr>
                <w:rFonts w:ascii="Arial" w:hAnsi="Arial" w:cs="Arial"/>
                <w:sz w:val="24"/>
                <w:szCs w:val="28"/>
              </w:rPr>
              <w:t>shows how much the sales have gone up over the past year.</w:t>
            </w:r>
          </w:p>
        </w:tc>
      </w:tr>
      <w:tr w:rsidR="000457D2" w:rsidRPr="001E0126" w14:paraId="675E2757" w14:textId="77777777" w:rsidTr="00F17829">
        <w:tc>
          <w:tcPr>
            <w:tcW w:w="9962" w:type="dxa"/>
            <w:shd w:val="clear" w:color="auto" w:fill="DCE5F4"/>
          </w:tcPr>
          <w:p w14:paraId="7B758AE3" w14:textId="67312A64" w:rsidR="000457D2" w:rsidRPr="000457D2" w:rsidRDefault="000457D2" w:rsidP="001E0126">
            <w:pPr>
              <w:spacing w:before="60" w:after="60"/>
              <w:rPr>
                <w:rFonts w:ascii="Arial" w:hAnsi="Arial" w:cs="Arial"/>
                <w:sz w:val="24"/>
                <w:szCs w:val="28"/>
              </w:rPr>
            </w:pPr>
            <w:r w:rsidRPr="000457D2">
              <w:rPr>
                <w:rFonts w:ascii="Arial" w:hAnsi="Arial" w:cs="Arial"/>
                <w:sz w:val="24"/>
                <w:szCs w:val="28"/>
              </w:rPr>
              <w:t>This graph shows the relationship between X and Y</w:t>
            </w:r>
            <w:r>
              <w:rPr>
                <w:rFonts w:ascii="Arial" w:hAnsi="Arial" w:cs="Arial"/>
                <w:sz w:val="24"/>
                <w:szCs w:val="28"/>
              </w:rPr>
              <w:t xml:space="preserve">. </w:t>
            </w:r>
          </w:p>
        </w:tc>
      </w:tr>
      <w:tr w:rsidR="000457D2" w:rsidRPr="001E0126" w14:paraId="6230E285" w14:textId="77777777" w:rsidTr="00F17829">
        <w:tc>
          <w:tcPr>
            <w:tcW w:w="9962" w:type="dxa"/>
            <w:shd w:val="clear" w:color="auto" w:fill="DCE5F4"/>
          </w:tcPr>
          <w:p w14:paraId="61826385" w14:textId="2DECECB5" w:rsidR="000457D2" w:rsidRPr="000457D2" w:rsidRDefault="000457D2" w:rsidP="001E0126">
            <w:pPr>
              <w:spacing w:before="60" w:after="60"/>
              <w:rPr>
                <w:rFonts w:ascii="Arial" w:hAnsi="Arial" w:cs="Arial"/>
                <w:sz w:val="24"/>
                <w:szCs w:val="28"/>
              </w:rPr>
            </w:pPr>
            <w:r>
              <w:rPr>
                <w:rFonts w:ascii="Arial" w:hAnsi="Arial" w:cs="Arial"/>
                <w:sz w:val="24"/>
                <w:szCs w:val="28"/>
              </w:rPr>
              <w:t>How would you interpret it? What</w:t>
            </w:r>
            <w:r w:rsidRPr="000457D2">
              <w:rPr>
                <w:rFonts w:ascii="Arial" w:hAnsi="Arial" w:cs="Arial"/>
                <w:sz w:val="24"/>
                <w:szCs w:val="28"/>
              </w:rPr>
              <w:t xml:space="preserve"> can we learn from this data?</w:t>
            </w:r>
          </w:p>
        </w:tc>
      </w:tr>
      <w:tr w:rsidR="000457D2" w:rsidRPr="001E0126" w14:paraId="1EDC8C09" w14:textId="77777777" w:rsidTr="00F17829">
        <w:tc>
          <w:tcPr>
            <w:tcW w:w="9962" w:type="dxa"/>
            <w:shd w:val="clear" w:color="auto" w:fill="DCE5F4"/>
          </w:tcPr>
          <w:p w14:paraId="27A277D9" w14:textId="346BC10F" w:rsidR="000457D2" w:rsidRPr="000457D2" w:rsidRDefault="007C6931" w:rsidP="001E0126">
            <w:pPr>
              <w:spacing w:before="60" w:after="60"/>
              <w:rPr>
                <w:rFonts w:ascii="Arial" w:hAnsi="Arial" w:cs="Arial"/>
                <w:sz w:val="24"/>
                <w:szCs w:val="28"/>
              </w:rPr>
            </w:pPr>
            <w:r w:rsidRPr="007C6931">
              <w:rPr>
                <w:rFonts w:ascii="Arial" w:hAnsi="Arial" w:cs="Arial"/>
                <w:sz w:val="24"/>
                <w:szCs w:val="28"/>
              </w:rPr>
              <w:t>I appreciate your</w:t>
            </w:r>
            <w:r>
              <w:rPr>
                <w:rFonts w:ascii="Arial" w:hAnsi="Arial" w:cs="Arial"/>
                <w:sz w:val="24"/>
                <w:szCs w:val="28"/>
              </w:rPr>
              <w:t xml:space="preserve"> support, thanks a lot.</w:t>
            </w:r>
          </w:p>
        </w:tc>
      </w:tr>
    </w:tbl>
    <w:p w14:paraId="6C3DD657" w14:textId="6917C1CE" w:rsidR="001E0126" w:rsidRPr="001E0126" w:rsidRDefault="00F17829" w:rsidP="001E0126">
      <w:pPr>
        <w:rPr>
          <w:rFonts w:ascii="Arial" w:hAnsi="Arial" w:cs="Arial"/>
        </w:rPr>
      </w:pPr>
      <w:r w:rsidRPr="00F17829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703296" behindDoc="0" locked="0" layoutInCell="1" allowOverlap="1" wp14:anchorId="6F47BF67" wp14:editId="73DA2346">
                <wp:simplePos x="0" y="0"/>
                <wp:positionH relativeFrom="column">
                  <wp:posOffset>5355772</wp:posOffset>
                </wp:positionH>
                <wp:positionV relativeFrom="paragraph">
                  <wp:posOffset>265414</wp:posOffset>
                </wp:positionV>
                <wp:extent cx="1157605" cy="1404620"/>
                <wp:effectExtent l="0" t="0" r="0" b="0"/>
                <wp:wrapNone/>
                <wp:docPr id="5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760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A7801A" w14:textId="77777777" w:rsidR="00F17829" w:rsidRDefault="00F17829" w:rsidP="00F17829">
                            <w:pPr>
                              <w:jc w:val="center"/>
                              <w:rPr>
                                <w:rFonts w:ascii="Arial" w:eastAsia="Calibri" w:hAnsi="Arial" w:cs="Times New Roman"/>
                                <w:b/>
                                <w:color w:val="1A3C6E"/>
                                <w:sz w:val="24"/>
                                <w:lang w:val="de-DE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338BBDF" wp14:editId="328C0193">
                                  <wp:extent cx="977900" cy="1036320"/>
                                  <wp:effectExtent l="0" t="0" r="0" b="0"/>
                                  <wp:docPr id="58" name="Grafik 5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Grafik 3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9" cstate="print">
                                            <a:clrChange>
                                              <a:clrFrom>
                                                <a:srgbClr val="F1EFEC"/>
                                              </a:clrFrom>
                                              <a:clrTo>
                                                <a:srgbClr val="F1EFEC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77900" cy="10363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5EA2835" w14:textId="77777777" w:rsidR="00F17829" w:rsidRPr="00F17829" w:rsidRDefault="00F17829" w:rsidP="00F17829">
                            <w:pPr>
                              <w:rPr>
                                <w:lang w:val="de-DE"/>
                              </w:rPr>
                            </w:pPr>
                            <w:r>
                              <w:rPr>
                                <w:rFonts w:ascii="Arial" w:eastAsia="Calibri" w:hAnsi="Arial" w:cs="Times New Roman"/>
                                <w:b/>
                                <w:color w:val="1A3C6E"/>
                                <w:sz w:val="24"/>
                                <w:lang w:val="de-DE"/>
                              </w:rPr>
                              <w:t xml:space="preserve"> </w:t>
                            </w:r>
                            <w:proofErr w:type="spellStart"/>
                            <w:r w:rsidRPr="004221D3">
                              <w:rPr>
                                <w:rFonts w:ascii="Arial" w:eastAsia="Calibri" w:hAnsi="Arial" w:cs="Times New Roman"/>
                                <w:b/>
                                <w:color w:val="1A3C6E"/>
                                <w:sz w:val="24"/>
                                <w:lang w:val="de-DE"/>
                              </w:rPr>
                              <w:t>NextStep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F47BF67" id="_x0000_s1035" type="#_x0000_t202" style="position:absolute;margin-left:421.7pt;margin-top:20.9pt;width:91.15pt;height:110.6pt;z-index:25170329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" filled="f" stroked="f">
                <v:textbox style="mso-fit-shape-to-text:t">
                  <w:txbxContent>
                    <w:p w14:paraId="25A7801A" w14:textId="77777777" w:rsidR="00F17829" w:rsidRDefault="00F17829" w:rsidP="00F17829">
                      <w:pPr>
                        <w:jc w:val="center"/>
                        <w:rPr>
                          <w:rFonts w:ascii="Arial" w:eastAsia="Calibri" w:hAnsi="Arial" w:cs="Times New Roman"/>
                          <w:b/>
                          <w:color w:val="1A3C6E"/>
                          <w:sz w:val="24"/>
                          <w:lang w:val="de-DE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338BBDF" wp14:editId="328C0193">
                            <wp:extent cx="977900" cy="1036320"/>
                            <wp:effectExtent l="0" t="0" r="0" b="0"/>
                            <wp:docPr id="58" name="Grafik 5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Grafik 3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9" cstate="print">
                                      <a:clrChange>
                                        <a:clrFrom>
                                          <a:srgbClr val="F1EFEC"/>
                                        </a:clrFrom>
                                        <a:clrTo>
                                          <a:srgbClr val="F1EFEC">
                                            <a:alpha val="0"/>
                                          </a:srgbClr>
                                        </a:clrTo>
                                      </a:clrChang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77900" cy="10363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5EA2835" w14:textId="77777777" w:rsidR="00F17829" w:rsidRPr="00F17829" w:rsidRDefault="00F17829" w:rsidP="00F17829">
                      <w:pPr>
                        <w:rPr>
                          <w:lang w:val="de-DE"/>
                        </w:rPr>
                      </w:pPr>
                      <w:r>
                        <w:rPr>
                          <w:rFonts w:ascii="Arial" w:eastAsia="Calibri" w:hAnsi="Arial" w:cs="Times New Roman"/>
                          <w:b/>
                          <w:color w:val="1A3C6E"/>
                          <w:sz w:val="24"/>
                          <w:lang w:val="de-DE"/>
                        </w:rPr>
                        <w:t xml:space="preserve"> </w:t>
                      </w:r>
                      <w:proofErr w:type="spellStart"/>
                      <w:r w:rsidRPr="004221D3">
                        <w:rPr>
                          <w:rFonts w:ascii="Arial" w:eastAsia="Calibri" w:hAnsi="Arial" w:cs="Times New Roman"/>
                          <w:b/>
                          <w:color w:val="1A3C6E"/>
                          <w:sz w:val="24"/>
                          <w:lang w:val="de-DE"/>
                        </w:rPr>
                        <w:t>NextStep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1E0126" w:rsidRPr="001E0126">
        <w:rPr>
          <w:rFonts w:ascii="Arial" w:hAnsi="Arial" w:cs="Arial"/>
        </w:rPr>
        <w:br w:type="page"/>
      </w:r>
    </w:p>
    <w:p w14:paraId="66FDF195" w14:textId="25C28D8F" w:rsidR="001E0126" w:rsidRPr="001E0126" w:rsidRDefault="00E739A4" w:rsidP="002714A6">
      <w:pPr>
        <w:keepNext/>
        <w:keepLines/>
        <w:spacing w:before="480" w:after="0" w:line="360" w:lineRule="auto"/>
        <w:outlineLvl w:val="0"/>
        <w:rPr>
          <w:rFonts w:ascii="Arial" w:eastAsiaTheme="majorEastAsia" w:hAnsi="Arial" w:cs="Arial"/>
          <w:b/>
          <w:bCs/>
          <w:color w:val="1A3C6E"/>
          <w:sz w:val="56"/>
          <w:szCs w:val="56"/>
        </w:rPr>
      </w:pPr>
      <w:bookmarkStart w:id="4" w:name="_Hlk221802950"/>
      <w:r w:rsidRPr="00E739A4">
        <w:rPr>
          <w:rFonts w:ascii="Arial" w:eastAsiaTheme="majorEastAsia" w:hAnsi="Arial" w:cs="Arial"/>
          <w:b/>
          <w:bCs/>
          <w:noProof/>
          <w:color w:val="1A3C6E"/>
          <w:sz w:val="44"/>
          <w:szCs w:val="44"/>
          <w:lang w:val="de-DE"/>
        </w:rPr>
        <w:drawing>
          <wp:anchor distT="0" distB="0" distL="114300" distR="114300" simplePos="0" relativeHeight="251681792" behindDoc="0" locked="0" layoutInCell="1" allowOverlap="1" wp14:anchorId="4618FC2C" wp14:editId="234F766D">
            <wp:simplePos x="0" y="0"/>
            <wp:positionH relativeFrom="column">
              <wp:posOffset>5128572</wp:posOffset>
            </wp:positionH>
            <wp:positionV relativeFrom="paragraph">
              <wp:posOffset>-155527</wp:posOffset>
            </wp:positionV>
            <wp:extent cx="1164566" cy="1516842"/>
            <wp:effectExtent l="0" t="0" r="0" b="7620"/>
            <wp:wrapNone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4566" cy="1516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E0126" w:rsidRPr="001E0126">
        <w:rPr>
          <w:rFonts w:ascii="Arial" w:eastAsiaTheme="majorEastAsia" w:hAnsi="Arial" w:cs="Arial"/>
          <w:b/>
          <w:bCs/>
          <w:color w:val="1A3C6E"/>
          <w:sz w:val="56"/>
          <w:szCs w:val="56"/>
        </w:rPr>
        <w:t>Task Card</w:t>
      </w:r>
    </w:p>
    <w:p w14:paraId="3729CE4D" w14:textId="54F713E1" w:rsidR="001E0126" w:rsidRPr="00F61355" w:rsidRDefault="001E0126" w:rsidP="00F61355">
      <w:pPr>
        <w:pStyle w:val="berschrift1"/>
        <w:spacing w:after="240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English in Action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2621"/>
        <w:gridCol w:w="7341"/>
      </w:tblGrid>
      <w:tr w:rsidR="001E0126" w:rsidRPr="001E0126" w14:paraId="116076C3" w14:textId="77777777" w:rsidTr="00B07137">
        <w:tc>
          <w:tcPr>
            <w:tcW w:w="2629" w:type="dxa"/>
            <w:shd w:val="clear" w:color="auto" w:fill="D0E7C7"/>
          </w:tcPr>
          <w:p w14:paraId="59DC2C66" w14:textId="77777777" w:rsidR="001E0126" w:rsidRPr="001E0126" w:rsidRDefault="001E0126" w:rsidP="001E0126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1E0126">
              <w:rPr>
                <w:rFonts w:ascii="Arial" w:hAnsi="Arial" w:cs="Arial"/>
                <w:b/>
                <w:color w:val="1A3C6E"/>
                <w:sz w:val="24"/>
                <w:szCs w:val="24"/>
              </w:rPr>
              <w:t>Area</w:t>
            </w:r>
          </w:p>
        </w:tc>
        <w:tc>
          <w:tcPr>
            <w:tcW w:w="7370" w:type="dxa"/>
            <w:shd w:val="clear" w:color="auto" w:fill="E4F1DF"/>
          </w:tcPr>
          <w:p w14:paraId="6EA02962" w14:textId="743A1B65" w:rsidR="001E0126" w:rsidRPr="007C6931" w:rsidRDefault="007C6931" w:rsidP="001E0126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7C6931">
              <w:rPr>
                <w:rFonts w:ascii="Arial" w:hAnsi="Arial" w:cs="Arial"/>
                <w:sz w:val="24"/>
                <w:szCs w:val="24"/>
              </w:rPr>
              <w:t>l</w:t>
            </w:r>
            <w:r w:rsidR="001E0126" w:rsidRPr="007C6931">
              <w:rPr>
                <w:rFonts w:ascii="Arial" w:hAnsi="Arial" w:cs="Arial"/>
                <w:sz w:val="24"/>
                <w:szCs w:val="24"/>
              </w:rPr>
              <w:t xml:space="preserve">anguage – </w:t>
            </w:r>
            <w:r w:rsidRPr="007C6931">
              <w:rPr>
                <w:rFonts w:ascii="Arial" w:hAnsi="Arial" w:cs="Arial"/>
                <w:sz w:val="24"/>
                <w:szCs w:val="24"/>
              </w:rPr>
              <w:t>c</w:t>
            </w:r>
            <w:r w:rsidR="001E0126" w:rsidRPr="007C6931">
              <w:rPr>
                <w:rFonts w:ascii="Arial" w:hAnsi="Arial" w:cs="Arial"/>
                <w:sz w:val="24"/>
                <w:szCs w:val="24"/>
              </w:rPr>
              <w:t xml:space="preserve">ollecting </w:t>
            </w:r>
            <w:r w:rsidRPr="007C6931">
              <w:rPr>
                <w:rFonts w:ascii="Arial" w:hAnsi="Arial" w:cs="Arial"/>
                <w:sz w:val="24"/>
                <w:szCs w:val="24"/>
              </w:rPr>
              <w:t>k</w:t>
            </w:r>
            <w:r w:rsidR="001E0126" w:rsidRPr="007C6931">
              <w:rPr>
                <w:rFonts w:ascii="Arial" w:hAnsi="Arial" w:cs="Arial"/>
                <w:sz w:val="24"/>
                <w:szCs w:val="24"/>
              </w:rPr>
              <w:t xml:space="preserve">ey </w:t>
            </w:r>
            <w:r w:rsidRPr="007C6931">
              <w:rPr>
                <w:rFonts w:ascii="Arial" w:hAnsi="Arial" w:cs="Arial"/>
                <w:sz w:val="24"/>
                <w:szCs w:val="24"/>
              </w:rPr>
              <w:t>t</w:t>
            </w:r>
            <w:r w:rsidR="001E0126" w:rsidRPr="007C6931">
              <w:rPr>
                <w:rFonts w:ascii="Arial" w:hAnsi="Arial" w:cs="Arial"/>
                <w:sz w:val="24"/>
                <w:szCs w:val="24"/>
              </w:rPr>
              <w:t>erms</w:t>
            </w:r>
          </w:p>
        </w:tc>
      </w:tr>
      <w:tr w:rsidR="001E0126" w:rsidRPr="001E0126" w14:paraId="211E4619" w14:textId="77777777" w:rsidTr="00B07137">
        <w:tc>
          <w:tcPr>
            <w:tcW w:w="2629" w:type="dxa"/>
            <w:shd w:val="clear" w:color="auto" w:fill="D0E7C7"/>
          </w:tcPr>
          <w:p w14:paraId="3CB8C885" w14:textId="77777777" w:rsidR="001E0126" w:rsidRPr="001E0126" w:rsidRDefault="001E0126" w:rsidP="001E0126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1E0126">
              <w:rPr>
                <w:rFonts w:ascii="Arial" w:hAnsi="Arial" w:cs="Arial"/>
                <w:b/>
                <w:color w:val="1A3C6E"/>
                <w:sz w:val="24"/>
                <w:szCs w:val="24"/>
              </w:rPr>
              <w:t>Duration</w:t>
            </w:r>
          </w:p>
        </w:tc>
        <w:tc>
          <w:tcPr>
            <w:tcW w:w="7370" w:type="dxa"/>
            <w:shd w:val="clear" w:color="auto" w:fill="E4F1DF"/>
          </w:tcPr>
          <w:p w14:paraId="17F15A34" w14:textId="3F35A413" w:rsidR="001E0126" w:rsidRPr="007C6931" w:rsidRDefault="001E0126" w:rsidP="001E0126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7C6931">
              <w:rPr>
                <w:rFonts w:ascii="Arial" w:hAnsi="Arial" w:cs="Arial"/>
                <w:sz w:val="24"/>
                <w:szCs w:val="24"/>
              </w:rPr>
              <w:t>approx. 30 minutes (spread over the day)</w:t>
            </w:r>
          </w:p>
        </w:tc>
      </w:tr>
      <w:tr w:rsidR="001E0126" w:rsidRPr="001E0126" w14:paraId="137A783E" w14:textId="77777777" w:rsidTr="00B07137">
        <w:tc>
          <w:tcPr>
            <w:tcW w:w="2629" w:type="dxa"/>
            <w:shd w:val="clear" w:color="auto" w:fill="D0E7C7"/>
          </w:tcPr>
          <w:p w14:paraId="2173F251" w14:textId="77777777" w:rsidR="001E0126" w:rsidRPr="001E0126" w:rsidRDefault="001E0126" w:rsidP="001E0126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1E0126">
              <w:rPr>
                <w:rFonts w:ascii="Arial" w:hAnsi="Arial" w:cs="Arial"/>
                <w:b/>
                <w:color w:val="1A3C6E"/>
                <w:sz w:val="24"/>
                <w:szCs w:val="24"/>
              </w:rPr>
              <w:t>What you need</w:t>
            </w:r>
          </w:p>
        </w:tc>
        <w:tc>
          <w:tcPr>
            <w:tcW w:w="7370" w:type="dxa"/>
            <w:shd w:val="clear" w:color="auto" w:fill="E4F1DF"/>
          </w:tcPr>
          <w:p w14:paraId="7823E0F8" w14:textId="35BC2DAA" w:rsidR="001E0126" w:rsidRPr="007C6931" w:rsidRDefault="007C6931" w:rsidP="001E0126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7C6931">
              <w:rPr>
                <w:rFonts w:ascii="Arial" w:hAnsi="Arial" w:cs="Arial"/>
                <w:sz w:val="24"/>
                <w:szCs w:val="24"/>
              </w:rPr>
              <w:t>j</w:t>
            </w:r>
            <w:r w:rsidR="001E0126" w:rsidRPr="007C6931">
              <w:rPr>
                <w:rFonts w:ascii="Arial" w:hAnsi="Arial" w:cs="Arial"/>
                <w:sz w:val="24"/>
                <w:szCs w:val="24"/>
              </w:rPr>
              <w:t>ust observation and listening during the working day</w:t>
            </w:r>
          </w:p>
        </w:tc>
      </w:tr>
      <w:tr w:rsidR="001E0126" w:rsidRPr="001E0126" w14:paraId="14055F86" w14:textId="77777777" w:rsidTr="00B07137">
        <w:tc>
          <w:tcPr>
            <w:tcW w:w="2629" w:type="dxa"/>
            <w:shd w:val="clear" w:color="auto" w:fill="D0E7C7"/>
          </w:tcPr>
          <w:p w14:paraId="5C639699" w14:textId="77777777" w:rsidR="001E0126" w:rsidRPr="001E0126" w:rsidRDefault="001E0126" w:rsidP="00B07137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1E0126">
              <w:rPr>
                <w:rFonts w:ascii="Arial" w:hAnsi="Arial" w:cs="Arial"/>
                <w:b/>
                <w:color w:val="1A3C6E"/>
                <w:sz w:val="24"/>
                <w:szCs w:val="24"/>
              </w:rPr>
              <w:t>Your task</w:t>
            </w:r>
          </w:p>
        </w:tc>
        <w:tc>
          <w:tcPr>
            <w:tcW w:w="7370" w:type="dxa"/>
            <w:shd w:val="clear" w:color="auto" w:fill="E4F1DF"/>
          </w:tcPr>
          <w:p w14:paraId="0D683471" w14:textId="7A3387D0" w:rsidR="001E0126" w:rsidRPr="007C6931" w:rsidRDefault="001E0126" w:rsidP="001E0126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052AF6">
              <w:rPr>
                <w:rFonts w:ascii="Arial" w:hAnsi="Arial" w:cs="Arial"/>
                <w:b/>
                <w:bCs/>
                <w:sz w:val="24"/>
                <w:szCs w:val="24"/>
              </w:rPr>
              <w:t>1</w:t>
            </w:r>
            <w:r w:rsidRPr="007C6931">
              <w:rPr>
                <w:rFonts w:ascii="Arial" w:hAnsi="Arial" w:cs="Arial"/>
                <w:sz w:val="24"/>
                <w:szCs w:val="24"/>
              </w:rPr>
              <w:t xml:space="preserve"> During the day, pay attention to English terms used in the company.</w:t>
            </w:r>
          </w:p>
          <w:p w14:paraId="71B07EA8" w14:textId="084B5BED" w:rsidR="001E0126" w:rsidRPr="007C6931" w:rsidRDefault="001E0126" w:rsidP="001E0126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052AF6">
              <w:rPr>
                <w:rFonts w:ascii="Arial" w:hAnsi="Arial" w:cs="Arial"/>
                <w:b/>
                <w:bCs/>
                <w:sz w:val="24"/>
                <w:szCs w:val="24"/>
              </w:rPr>
              <w:t>2</w:t>
            </w:r>
            <w:r w:rsidRPr="007C6931">
              <w:rPr>
                <w:rFonts w:ascii="Arial" w:hAnsi="Arial" w:cs="Arial"/>
                <w:sz w:val="24"/>
                <w:szCs w:val="24"/>
              </w:rPr>
              <w:t xml:space="preserve"> Collect at least </w:t>
            </w:r>
            <w:r w:rsidR="00052AF6">
              <w:rPr>
                <w:rFonts w:ascii="Arial" w:hAnsi="Arial" w:cs="Arial"/>
                <w:sz w:val="24"/>
                <w:szCs w:val="24"/>
              </w:rPr>
              <w:t>ten</w:t>
            </w:r>
            <w:r w:rsidRPr="007C6931">
              <w:rPr>
                <w:rFonts w:ascii="Arial" w:hAnsi="Arial" w:cs="Arial"/>
                <w:sz w:val="24"/>
                <w:szCs w:val="24"/>
              </w:rPr>
              <w:t xml:space="preserve"> terms and write a short explanation for each.</w:t>
            </w:r>
          </w:p>
          <w:p w14:paraId="2DB1AB4C" w14:textId="7C9B3145" w:rsidR="001E0126" w:rsidRPr="007C6931" w:rsidRDefault="001E0126" w:rsidP="001E0126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052AF6">
              <w:rPr>
                <w:rFonts w:ascii="Arial" w:hAnsi="Arial" w:cs="Arial"/>
                <w:b/>
                <w:bCs/>
                <w:sz w:val="24"/>
                <w:szCs w:val="24"/>
              </w:rPr>
              <w:t>3</w:t>
            </w:r>
            <w:r w:rsidRPr="007C6931">
              <w:rPr>
                <w:rFonts w:ascii="Arial" w:hAnsi="Arial" w:cs="Arial"/>
                <w:sz w:val="24"/>
                <w:szCs w:val="24"/>
              </w:rPr>
              <w:t xml:space="preserve"> Sort them into categories (e.g. technology, office, communication</w:t>
            </w:r>
            <w:r w:rsidR="00052AF6">
              <w:rPr>
                <w:rFonts w:ascii="Arial" w:hAnsi="Arial" w:cs="Arial"/>
                <w:sz w:val="24"/>
                <w:szCs w:val="24"/>
              </w:rPr>
              <w:t xml:space="preserve"> etc.</w:t>
            </w:r>
            <w:r w:rsidRPr="007C6931">
              <w:rPr>
                <w:rFonts w:ascii="Arial" w:hAnsi="Arial" w:cs="Arial"/>
                <w:sz w:val="24"/>
                <w:szCs w:val="24"/>
              </w:rPr>
              <w:t>). Wh</w:t>
            </w:r>
            <w:r w:rsidR="00052AF6">
              <w:rPr>
                <w:rFonts w:ascii="Arial" w:hAnsi="Arial" w:cs="Arial"/>
                <w:sz w:val="24"/>
                <w:szCs w:val="24"/>
              </w:rPr>
              <w:t>at</w:t>
            </w:r>
            <w:r w:rsidRPr="007C6931">
              <w:rPr>
                <w:rFonts w:ascii="Arial" w:hAnsi="Arial" w:cs="Arial"/>
                <w:sz w:val="24"/>
                <w:szCs w:val="24"/>
              </w:rPr>
              <w:t xml:space="preserve"> terms surprised you?</w:t>
            </w:r>
          </w:p>
        </w:tc>
      </w:tr>
      <w:tr w:rsidR="001E0126" w:rsidRPr="001E0126" w14:paraId="0883BA2A" w14:textId="77777777" w:rsidTr="00B07137">
        <w:tc>
          <w:tcPr>
            <w:tcW w:w="2629" w:type="dxa"/>
            <w:shd w:val="clear" w:color="auto" w:fill="D0E7C7"/>
          </w:tcPr>
          <w:p w14:paraId="2D2E5426" w14:textId="77777777" w:rsidR="001E0126" w:rsidRPr="001E0126" w:rsidRDefault="001E0126" w:rsidP="001E0126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1E0126">
              <w:rPr>
                <w:rFonts w:ascii="Arial" w:hAnsi="Arial" w:cs="Arial"/>
                <w:b/>
                <w:color w:val="1A3C6E"/>
                <w:sz w:val="24"/>
                <w:szCs w:val="24"/>
              </w:rPr>
              <w:t>Result</w:t>
            </w:r>
          </w:p>
        </w:tc>
        <w:tc>
          <w:tcPr>
            <w:tcW w:w="7370" w:type="dxa"/>
            <w:shd w:val="clear" w:color="auto" w:fill="E4F1DF"/>
          </w:tcPr>
          <w:p w14:paraId="655EFFAF" w14:textId="23B088D3" w:rsidR="001E0126" w:rsidRPr="007C6931" w:rsidRDefault="007C6931" w:rsidP="001E0126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7C6931">
              <w:rPr>
                <w:rFonts w:ascii="Arial" w:hAnsi="Arial" w:cs="Arial"/>
                <w:sz w:val="24"/>
                <w:szCs w:val="24"/>
              </w:rPr>
              <w:t>g</w:t>
            </w:r>
            <w:r w:rsidR="001E0126" w:rsidRPr="007C6931">
              <w:rPr>
                <w:rFonts w:ascii="Arial" w:hAnsi="Arial" w:cs="Arial"/>
                <w:sz w:val="24"/>
                <w:szCs w:val="24"/>
              </w:rPr>
              <w:t xml:space="preserve">lossary with at least </w:t>
            </w:r>
            <w:r w:rsidR="00052AF6">
              <w:rPr>
                <w:rFonts w:ascii="Arial" w:hAnsi="Arial" w:cs="Arial"/>
                <w:sz w:val="24"/>
                <w:szCs w:val="24"/>
              </w:rPr>
              <w:t>ten</w:t>
            </w:r>
            <w:r w:rsidR="001E0126" w:rsidRPr="007C6931">
              <w:rPr>
                <w:rFonts w:ascii="Arial" w:hAnsi="Arial" w:cs="Arial"/>
                <w:sz w:val="24"/>
                <w:szCs w:val="24"/>
              </w:rPr>
              <w:t xml:space="preserve"> terms </w:t>
            </w:r>
            <w:r w:rsidRPr="007C6931">
              <w:rPr>
                <w:rFonts w:ascii="Arial" w:hAnsi="Arial" w:cs="Arial"/>
                <w:sz w:val="24"/>
                <w:szCs w:val="24"/>
              </w:rPr>
              <w:t>&amp;</w:t>
            </w:r>
            <w:r w:rsidR="001E0126" w:rsidRPr="007C6931">
              <w:rPr>
                <w:rFonts w:ascii="Arial" w:hAnsi="Arial" w:cs="Arial"/>
                <w:sz w:val="24"/>
                <w:szCs w:val="24"/>
              </w:rPr>
              <w:t xml:space="preserve"> categories</w:t>
            </w:r>
          </w:p>
        </w:tc>
      </w:tr>
      <w:tr w:rsidR="001E0126" w:rsidRPr="001E0126" w14:paraId="5D8845CF" w14:textId="77777777" w:rsidTr="00B07137">
        <w:tc>
          <w:tcPr>
            <w:tcW w:w="2629" w:type="dxa"/>
            <w:shd w:val="clear" w:color="auto" w:fill="D0E7C7"/>
          </w:tcPr>
          <w:p w14:paraId="40898BB7" w14:textId="77777777" w:rsidR="001E0126" w:rsidRPr="001E0126" w:rsidRDefault="001E0126" w:rsidP="001E0126">
            <w:pPr>
              <w:spacing w:before="60" w:after="60"/>
              <w:rPr>
                <w:rFonts w:ascii="Arial" w:hAnsi="Arial" w:cs="Arial"/>
                <w:b/>
                <w:bCs/>
                <w:color w:val="1A3C6E"/>
                <w:sz w:val="24"/>
                <w:szCs w:val="24"/>
              </w:rPr>
            </w:pPr>
            <w:r w:rsidRPr="001E0126">
              <w:rPr>
                <w:rFonts w:ascii="Arial" w:hAnsi="Arial" w:cs="Arial"/>
                <w:b/>
                <w:bCs/>
                <w:color w:val="1A3C6E"/>
                <w:sz w:val="24"/>
                <w:szCs w:val="24"/>
              </w:rPr>
              <w:t>What you gain</w:t>
            </w:r>
          </w:p>
        </w:tc>
        <w:tc>
          <w:tcPr>
            <w:tcW w:w="7370" w:type="dxa"/>
            <w:shd w:val="clear" w:color="auto" w:fill="E4F1DF"/>
          </w:tcPr>
          <w:p w14:paraId="5B62CC47" w14:textId="06DBA72C" w:rsidR="007C6931" w:rsidRPr="007C6931" w:rsidRDefault="001E0126" w:rsidP="001E0126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7C6931">
              <w:rPr>
                <w:rFonts w:ascii="Arial" w:hAnsi="Arial" w:cs="Arial"/>
                <w:sz w:val="24"/>
                <w:szCs w:val="24"/>
              </w:rPr>
              <w:t xml:space="preserve">vocabulary, technical </w:t>
            </w:r>
            <w:r w:rsidR="007C6931">
              <w:rPr>
                <w:rFonts w:ascii="Arial" w:hAnsi="Arial" w:cs="Arial"/>
                <w:sz w:val="24"/>
                <w:szCs w:val="24"/>
              </w:rPr>
              <w:t>terms</w:t>
            </w:r>
            <w:r w:rsidR="007C6931" w:rsidRPr="007C6931">
              <w:rPr>
                <w:rFonts w:ascii="Arial" w:hAnsi="Arial" w:cs="Arial"/>
                <w:sz w:val="24"/>
                <w:szCs w:val="24"/>
              </w:rPr>
              <w:t xml:space="preserve"> (</w:t>
            </w:r>
            <w:r w:rsidR="007C6931">
              <w:rPr>
                <w:rFonts w:ascii="Arial" w:hAnsi="Arial" w:cs="Arial"/>
                <w:sz w:val="24"/>
                <w:szCs w:val="24"/>
              </w:rPr>
              <w:t xml:space="preserve">foreign </w:t>
            </w:r>
            <w:r w:rsidR="007C6931" w:rsidRPr="007C6931">
              <w:rPr>
                <w:rFonts w:ascii="Arial" w:hAnsi="Arial" w:cs="Arial"/>
                <w:sz w:val="24"/>
                <w:szCs w:val="24"/>
              </w:rPr>
              <w:t>language</w:t>
            </w:r>
            <w:r w:rsidR="007C6931">
              <w:rPr>
                <w:rFonts w:ascii="Arial" w:hAnsi="Arial" w:cs="Arial"/>
                <w:sz w:val="24"/>
                <w:szCs w:val="24"/>
              </w:rPr>
              <w:t xml:space="preserve"> skills</w:t>
            </w:r>
            <w:r w:rsidRPr="007C6931">
              <w:rPr>
                <w:rFonts w:ascii="Arial" w:hAnsi="Arial" w:cs="Arial"/>
                <w:sz w:val="24"/>
                <w:szCs w:val="24"/>
              </w:rPr>
              <w:t>),</w:t>
            </w:r>
          </w:p>
          <w:p w14:paraId="77C1B6A1" w14:textId="597E667E" w:rsidR="001E0126" w:rsidRPr="007C6931" w:rsidRDefault="001E0126" w:rsidP="001E0126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7C6931">
              <w:rPr>
                <w:rFonts w:ascii="Arial" w:hAnsi="Arial" w:cs="Arial"/>
                <w:sz w:val="24"/>
                <w:szCs w:val="24"/>
              </w:rPr>
              <w:t>explaining, defining</w:t>
            </w:r>
            <w:r w:rsidR="007C6931" w:rsidRPr="007C6931">
              <w:rPr>
                <w:rFonts w:ascii="Arial" w:hAnsi="Arial" w:cs="Arial"/>
                <w:sz w:val="24"/>
                <w:szCs w:val="24"/>
              </w:rPr>
              <w:t xml:space="preserve"> (communication skills</w:t>
            </w:r>
            <w:r w:rsidRPr="007C6931">
              <w:rPr>
                <w:rFonts w:ascii="Arial" w:hAnsi="Arial" w:cs="Arial"/>
                <w:sz w:val="24"/>
                <w:szCs w:val="24"/>
              </w:rPr>
              <w:t>)</w:t>
            </w:r>
          </w:p>
        </w:tc>
      </w:tr>
    </w:tbl>
    <w:p w14:paraId="5B2130EE" w14:textId="77777777" w:rsidR="00737945" w:rsidRPr="00737945" w:rsidRDefault="00737945" w:rsidP="00737945">
      <w:pPr>
        <w:spacing w:after="120"/>
        <w:rPr>
          <w:rFonts w:ascii="Arial" w:hAnsi="Arial" w:cs="Arial"/>
          <w:sz w:val="2"/>
          <w:szCs w:val="2"/>
        </w:rPr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72"/>
      </w:tblGrid>
      <w:tr w:rsidR="00737945" w:rsidRPr="00737945" w14:paraId="09DFCA1A" w14:textId="77777777" w:rsidTr="00300444">
        <w:trPr>
          <w:trHeight w:val="974"/>
        </w:trPr>
        <w:tc>
          <w:tcPr>
            <w:tcW w:w="9972" w:type="dxa"/>
          </w:tcPr>
          <w:p w14:paraId="235EF893" w14:textId="77777777" w:rsidR="00737945" w:rsidRPr="00737945" w:rsidRDefault="00737945" w:rsidP="00300444">
            <w:pPr>
              <w:spacing w:before="240" w:after="240"/>
              <w:rPr>
                <w:rFonts w:ascii="Arial" w:hAnsi="Arial" w:cs="Arial"/>
                <w:bCs/>
                <w:color w:val="1A3C6E"/>
                <w:sz w:val="2"/>
                <w:szCs w:val="2"/>
              </w:rPr>
            </w:pPr>
            <w:r w:rsidRPr="00737945">
              <w:rPr>
                <w:rFonts w:ascii="Arial" w:hAnsi="Arial" w:cs="Arial"/>
                <w:bCs/>
                <w:noProof/>
                <w:color w:val="1A3C6E"/>
                <w:sz w:val="2"/>
                <w:szCs w:val="2"/>
              </w:rPr>
              <w:drawing>
                <wp:anchor distT="0" distB="0" distL="114300" distR="114300" simplePos="0" relativeHeight="251668480" behindDoc="1" locked="0" layoutInCell="1" allowOverlap="1" wp14:anchorId="1714B099" wp14:editId="0FC791F6">
                  <wp:simplePos x="0" y="0"/>
                  <wp:positionH relativeFrom="column">
                    <wp:posOffset>27940</wp:posOffset>
                  </wp:positionH>
                  <wp:positionV relativeFrom="paragraph">
                    <wp:posOffset>-635</wp:posOffset>
                  </wp:positionV>
                  <wp:extent cx="640080" cy="860425"/>
                  <wp:effectExtent l="4127" t="0" r="0" b="0"/>
                  <wp:wrapSquare wrapText="bothSides"/>
                  <wp:docPr id="48" name="Bild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640080" cy="860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D72D847" w14:textId="77777777" w:rsidR="00737945" w:rsidRPr="00737945" w:rsidRDefault="00737945" w:rsidP="00300444">
            <w:pPr>
              <w:spacing w:after="0"/>
              <w:rPr>
                <w:rFonts w:ascii="Arial" w:hAnsi="Arial" w:cs="Arial"/>
                <w:b/>
                <w:color w:val="1A3C6E"/>
                <w:sz w:val="2"/>
                <w:szCs w:val="2"/>
              </w:rPr>
            </w:pPr>
            <w:r w:rsidRPr="00737945">
              <w:rPr>
                <w:rFonts w:ascii="Arial" w:hAnsi="Arial" w:cs="Arial"/>
                <w:b/>
                <w:color w:val="1A3C6E"/>
                <w:sz w:val="44"/>
                <w:szCs w:val="44"/>
              </w:rPr>
              <w:t>Useful Phrases</w:t>
            </w:r>
          </w:p>
        </w:tc>
      </w:tr>
    </w:tbl>
    <w:p w14:paraId="695904A9" w14:textId="77777777" w:rsidR="00737945" w:rsidRPr="00737945" w:rsidRDefault="00737945" w:rsidP="00737945">
      <w:pPr>
        <w:rPr>
          <w:rFonts w:ascii="Arial" w:hAnsi="Arial" w:cs="Arial"/>
          <w:sz w:val="2"/>
          <w:szCs w:val="2"/>
        </w:rPr>
      </w:pPr>
    </w:p>
    <w:tbl>
      <w:tblPr>
        <w:tblStyle w:val="Tabellenraster"/>
        <w:tblW w:w="0" w:type="auto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9962"/>
      </w:tblGrid>
      <w:tr w:rsidR="001E0126" w:rsidRPr="001E0126" w14:paraId="10B140AB" w14:textId="77777777" w:rsidTr="00F17829">
        <w:tc>
          <w:tcPr>
            <w:tcW w:w="9962" w:type="dxa"/>
            <w:shd w:val="clear" w:color="auto" w:fill="DCE5F4"/>
          </w:tcPr>
          <w:p w14:paraId="2892541A" w14:textId="02326F02" w:rsidR="001E0126" w:rsidRPr="007C6931" w:rsidRDefault="007C6931" w:rsidP="001E0126">
            <w:pPr>
              <w:spacing w:before="60" w:after="60"/>
              <w:rPr>
                <w:rFonts w:ascii="Arial" w:hAnsi="Arial" w:cs="Arial"/>
                <w:sz w:val="24"/>
                <w:szCs w:val="28"/>
                <w:lang w:val="en-GB"/>
              </w:rPr>
            </w:pPr>
            <w:r>
              <w:rPr>
                <w:rFonts w:ascii="Arial" w:hAnsi="Arial" w:cs="Arial"/>
                <w:sz w:val="24"/>
                <w:szCs w:val="28"/>
                <w:lang w:val="en-GB"/>
              </w:rPr>
              <w:t>May I ask you some questions about the language you use?</w:t>
            </w:r>
          </w:p>
        </w:tc>
      </w:tr>
      <w:tr w:rsidR="007C6931" w:rsidRPr="001E0126" w14:paraId="5FF84450" w14:textId="77777777" w:rsidTr="00F17829">
        <w:tc>
          <w:tcPr>
            <w:tcW w:w="9962" w:type="dxa"/>
            <w:shd w:val="clear" w:color="auto" w:fill="DCE5F4"/>
          </w:tcPr>
          <w:p w14:paraId="7B0A94B8" w14:textId="0D850FAD" w:rsidR="007C6931" w:rsidRPr="007C6931" w:rsidRDefault="007C6931" w:rsidP="007C6931">
            <w:pPr>
              <w:spacing w:before="60" w:after="60"/>
              <w:rPr>
                <w:rFonts w:ascii="Arial" w:hAnsi="Arial" w:cs="Arial"/>
                <w:sz w:val="24"/>
                <w:szCs w:val="28"/>
                <w:lang w:val="en-GB"/>
              </w:rPr>
            </w:pPr>
            <w:r w:rsidRPr="007C6931">
              <w:rPr>
                <w:rFonts w:ascii="Arial" w:hAnsi="Arial" w:cs="Arial"/>
                <w:sz w:val="24"/>
                <w:szCs w:val="28"/>
              </w:rPr>
              <w:t>What does the term '...' mean exactly?</w:t>
            </w:r>
          </w:p>
        </w:tc>
      </w:tr>
      <w:tr w:rsidR="007C6931" w:rsidRPr="001E0126" w14:paraId="05483881" w14:textId="77777777" w:rsidTr="00F17829">
        <w:tc>
          <w:tcPr>
            <w:tcW w:w="9962" w:type="dxa"/>
            <w:shd w:val="clear" w:color="auto" w:fill="DCE5F4"/>
          </w:tcPr>
          <w:p w14:paraId="52619970" w14:textId="26F1B55D" w:rsidR="007C6931" w:rsidRPr="007C6931" w:rsidRDefault="007C6931" w:rsidP="007C6931">
            <w:pPr>
              <w:spacing w:before="60" w:after="60"/>
              <w:rPr>
                <w:rFonts w:ascii="Arial" w:hAnsi="Arial" w:cs="Arial"/>
                <w:sz w:val="24"/>
                <w:szCs w:val="28"/>
                <w:lang w:val="en-GB"/>
              </w:rPr>
            </w:pPr>
            <w:r w:rsidRPr="007C6931">
              <w:rPr>
                <w:rFonts w:ascii="Arial" w:hAnsi="Arial" w:cs="Arial"/>
                <w:sz w:val="24"/>
                <w:szCs w:val="28"/>
              </w:rPr>
              <w:t>Is there a German word for this</w:t>
            </w:r>
            <w:r w:rsidR="00052AF6">
              <w:rPr>
                <w:rFonts w:ascii="Arial" w:hAnsi="Arial" w:cs="Arial"/>
                <w:sz w:val="24"/>
                <w:szCs w:val="28"/>
              </w:rPr>
              <w:t>?</w:t>
            </w:r>
            <w:r w:rsidRPr="007C6931">
              <w:rPr>
                <w:rFonts w:ascii="Arial" w:hAnsi="Arial" w:cs="Arial"/>
                <w:sz w:val="24"/>
                <w:szCs w:val="28"/>
              </w:rPr>
              <w:t xml:space="preserve"> </w:t>
            </w:r>
            <w:r w:rsidR="00052AF6">
              <w:rPr>
                <w:rFonts w:ascii="Arial" w:hAnsi="Arial" w:cs="Arial"/>
                <w:sz w:val="24"/>
                <w:szCs w:val="28"/>
              </w:rPr>
              <w:t>D</w:t>
            </w:r>
            <w:r w:rsidRPr="007C6931">
              <w:rPr>
                <w:rFonts w:ascii="Arial" w:hAnsi="Arial" w:cs="Arial"/>
                <w:sz w:val="24"/>
                <w:szCs w:val="28"/>
              </w:rPr>
              <w:t>o you always use the English term?</w:t>
            </w:r>
          </w:p>
        </w:tc>
      </w:tr>
      <w:tr w:rsidR="007C6931" w:rsidRPr="001E0126" w14:paraId="76D33172" w14:textId="77777777" w:rsidTr="00F17829">
        <w:tc>
          <w:tcPr>
            <w:tcW w:w="9962" w:type="dxa"/>
            <w:shd w:val="clear" w:color="auto" w:fill="DCE5F4"/>
          </w:tcPr>
          <w:p w14:paraId="3EAC6609" w14:textId="3DA9B19E" w:rsidR="007C6931" w:rsidRPr="007C6931" w:rsidRDefault="007C6931" w:rsidP="007C6931">
            <w:pPr>
              <w:spacing w:before="60" w:after="60"/>
              <w:rPr>
                <w:rFonts w:ascii="Arial" w:hAnsi="Arial" w:cs="Arial"/>
                <w:sz w:val="24"/>
                <w:szCs w:val="28"/>
                <w:lang w:val="en-GB"/>
              </w:rPr>
            </w:pPr>
            <w:r w:rsidRPr="007C6931">
              <w:rPr>
                <w:rFonts w:ascii="Arial" w:hAnsi="Arial" w:cs="Arial"/>
                <w:sz w:val="24"/>
                <w:szCs w:val="28"/>
              </w:rPr>
              <w:t>I keep hearing the word '...' – could you explain it?</w:t>
            </w:r>
          </w:p>
        </w:tc>
      </w:tr>
      <w:tr w:rsidR="007C6931" w:rsidRPr="001E0126" w14:paraId="312BE4C9" w14:textId="77777777" w:rsidTr="00F17829">
        <w:tc>
          <w:tcPr>
            <w:tcW w:w="9962" w:type="dxa"/>
            <w:shd w:val="clear" w:color="auto" w:fill="DCE5F4"/>
          </w:tcPr>
          <w:p w14:paraId="1F1CDBE0" w14:textId="320FDF7A" w:rsidR="007C6931" w:rsidRPr="007C6931" w:rsidRDefault="007C6931" w:rsidP="007C6931">
            <w:pPr>
              <w:spacing w:before="60" w:after="60"/>
              <w:rPr>
                <w:rFonts w:ascii="Arial" w:hAnsi="Arial" w:cs="Arial"/>
                <w:sz w:val="24"/>
                <w:szCs w:val="28"/>
                <w:lang w:val="en-GB"/>
              </w:rPr>
            </w:pPr>
            <w:r w:rsidRPr="007C6931">
              <w:rPr>
                <w:rFonts w:ascii="Arial" w:hAnsi="Arial" w:cs="Arial"/>
                <w:sz w:val="24"/>
                <w:szCs w:val="28"/>
              </w:rPr>
              <w:t>How do you say '...' in a business context?</w:t>
            </w:r>
          </w:p>
        </w:tc>
      </w:tr>
      <w:tr w:rsidR="007C6931" w:rsidRPr="001E0126" w14:paraId="76E39E4F" w14:textId="77777777" w:rsidTr="00F17829">
        <w:tc>
          <w:tcPr>
            <w:tcW w:w="9962" w:type="dxa"/>
            <w:shd w:val="clear" w:color="auto" w:fill="DCE5F4"/>
          </w:tcPr>
          <w:p w14:paraId="1F2C05B4" w14:textId="25FD266F" w:rsidR="007C6931" w:rsidRPr="007C6931" w:rsidRDefault="007C6931" w:rsidP="007C6931">
            <w:pPr>
              <w:spacing w:before="60" w:after="60"/>
              <w:rPr>
                <w:rFonts w:ascii="Arial" w:hAnsi="Arial" w:cs="Arial"/>
                <w:sz w:val="24"/>
                <w:szCs w:val="28"/>
              </w:rPr>
            </w:pPr>
            <w:r w:rsidRPr="007C6931">
              <w:rPr>
                <w:rFonts w:ascii="Arial" w:hAnsi="Arial" w:cs="Arial"/>
                <w:sz w:val="24"/>
                <w:szCs w:val="28"/>
              </w:rPr>
              <w:t>Is this term used in all departments or just in yours?</w:t>
            </w:r>
          </w:p>
        </w:tc>
      </w:tr>
      <w:tr w:rsidR="007C6931" w:rsidRPr="001E0126" w14:paraId="1F5E8D2D" w14:textId="77777777" w:rsidTr="00F17829">
        <w:tc>
          <w:tcPr>
            <w:tcW w:w="9962" w:type="dxa"/>
            <w:shd w:val="clear" w:color="auto" w:fill="DCE5F4"/>
          </w:tcPr>
          <w:p w14:paraId="618DFE38" w14:textId="307C6288" w:rsidR="007C6931" w:rsidRPr="007C6931" w:rsidRDefault="007C6931" w:rsidP="007C6931">
            <w:pPr>
              <w:spacing w:before="60" w:after="60"/>
              <w:rPr>
                <w:rFonts w:ascii="Arial" w:hAnsi="Arial" w:cs="Arial"/>
                <w:sz w:val="24"/>
                <w:szCs w:val="28"/>
              </w:rPr>
            </w:pPr>
            <w:r w:rsidRPr="007C6931">
              <w:rPr>
                <w:rFonts w:ascii="Arial" w:hAnsi="Arial" w:cs="Arial"/>
                <w:sz w:val="24"/>
                <w:szCs w:val="28"/>
              </w:rPr>
              <w:t>Thanks for the chat</w:t>
            </w:r>
            <w:r>
              <w:rPr>
                <w:rFonts w:ascii="Arial" w:hAnsi="Arial" w:cs="Arial"/>
                <w:sz w:val="24"/>
                <w:szCs w:val="28"/>
              </w:rPr>
              <w:t>, I really enjoyed our conversation.</w:t>
            </w:r>
          </w:p>
        </w:tc>
      </w:tr>
    </w:tbl>
    <w:p w14:paraId="47977CC2" w14:textId="10DA3A77" w:rsidR="001E0126" w:rsidRPr="001E0126" w:rsidRDefault="00F17829" w:rsidP="001E0126">
      <w:pPr>
        <w:rPr>
          <w:rFonts w:ascii="Arial" w:hAnsi="Arial" w:cs="Arial"/>
        </w:rPr>
      </w:pPr>
      <w:r w:rsidRPr="00F17829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705344" behindDoc="0" locked="0" layoutInCell="1" allowOverlap="1" wp14:anchorId="1F019204" wp14:editId="3E29DB37">
                <wp:simplePos x="0" y="0"/>
                <wp:positionH relativeFrom="column">
                  <wp:posOffset>5326083</wp:posOffset>
                </wp:positionH>
                <wp:positionV relativeFrom="paragraph">
                  <wp:posOffset>615736</wp:posOffset>
                </wp:positionV>
                <wp:extent cx="1157605" cy="1404620"/>
                <wp:effectExtent l="0" t="0" r="0" b="0"/>
                <wp:wrapNone/>
                <wp:docPr id="59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760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2495F3" w14:textId="77777777" w:rsidR="00F17829" w:rsidRDefault="00F17829" w:rsidP="00F17829">
                            <w:pPr>
                              <w:jc w:val="center"/>
                              <w:rPr>
                                <w:rFonts w:ascii="Arial" w:eastAsia="Calibri" w:hAnsi="Arial" w:cs="Times New Roman"/>
                                <w:b/>
                                <w:color w:val="1A3C6E"/>
                                <w:sz w:val="24"/>
                                <w:lang w:val="de-DE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41BE0EA" wp14:editId="0C9024A3">
                                  <wp:extent cx="977900" cy="1036320"/>
                                  <wp:effectExtent l="0" t="0" r="0" b="0"/>
                                  <wp:docPr id="60" name="Grafik 6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Grafik 3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9" cstate="print">
                                            <a:clrChange>
                                              <a:clrFrom>
                                                <a:srgbClr val="F1EFEC"/>
                                              </a:clrFrom>
                                              <a:clrTo>
                                                <a:srgbClr val="F1EFEC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77900" cy="10363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299475E" w14:textId="77777777" w:rsidR="00F17829" w:rsidRPr="00F17829" w:rsidRDefault="00F17829" w:rsidP="00F17829">
                            <w:pPr>
                              <w:rPr>
                                <w:lang w:val="de-DE"/>
                              </w:rPr>
                            </w:pPr>
                            <w:r>
                              <w:rPr>
                                <w:rFonts w:ascii="Arial" w:eastAsia="Calibri" w:hAnsi="Arial" w:cs="Times New Roman"/>
                                <w:b/>
                                <w:color w:val="1A3C6E"/>
                                <w:sz w:val="24"/>
                                <w:lang w:val="de-DE"/>
                              </w:rPr>
                              <w:t xml:space="preserve"> </w:t>
                            </w:r>
                            <w:proofErr w:type="spellStart"/>
                            <w:r w:rsidRPr="004221D3">
                              <w:rPr>
                                <w:rFonts w:ascii="Arial" w:eastAsia="Calibri" w:hAnsi="Arial" w:cs="Times New Roman"/>
                                <w:b/>
                                <w:color w:val="1A3C6E"/>
                                <w:sz w:val="24"/>
                                <w:lang w:val="de-DE"/>
                              </w:rPr>
                              <w:t>NextStep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F019204" id="_x0000_s1036" type="#_x0000_t202" style="position:absolute;margin-left:419.4pt;margin-top:48.5pt;width:91.15pt;height:110.6pt;z-index:25170534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" filled="f" stroked="f">
                <v:textbox style="mso-fit-shape-to-text:t">
                  <w:txbxContent>
                    <w:p w14:paraId="0C2495F3" w14:textId="77777777" w:rsidR="00F17829" w:rsidRDefault="00F17829" w:rsidP="00F17829">
                      <w:pPr>
                        <w:jc w:val="center"/>
                        <w:rPr>
                          <w:rFonts w:ascii="Arial" w:eastAsia="Calibri" w:hAnsi="Arial" w:cs="Times New Roman"/>
                          <w:b/>
                          <w:color w:val="1A3C6E"/>
                          <w:sz w:val="24"/>
                          <w:lang w:val="de-DE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41BE0EA" wp14:editId="0C9024A3">
                            <wp:extent cx="977900" cy="1036320"/>
                            <wp:effectExtent l="0" t="0" r="0" b="0"/>
                            <wp:docPr id="60" name="Grafik 6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Grafik 3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9" cstate="print">
                                      <a:clrChange>
                                        <a:clrFrom>
                                          <a:srgbClr val="F1EFEC"/>
                                        </a:clrFrom>
                                        <a:clrTo>
                                          <a:srgbClr val="F1EFEC">
                                            <a:alpha val="0"/>
                                          </a:srgbClr>
                                        </a:clrTo>
                                      </a:clrChang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77900" cy="10363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299475E" w14:textId="77777777" w:rsidR="00F17829" w:rsidRPr="00F17829" w:rsidRDefault="00F17829" w:rsidP="00F17829">
                      <w:pPr>
                        <w:rPr>
                          <w:lang w:val="de-DE"/>
                        </w:rPr>
                      </w:pPr>
                      <w:r>
                        <w:rPr>
                          <w:rFonts w:ascii="Arial" w:eastAsia="Calibri" w:hAnsi="Arial" w:cs="Times New Roman"/>
                          <w:b/>
                          <w:color w:val="1A3C6E"/>
                          <w:sz w:val="24"/>
                          <w:lang w:val="de-DE"/>
                        </w:rPr>
                        <w:t xml:space="preserve"> </w:t>
                      </w:r>
                      <w:proofErr w:type="spellStart"/>
                      <w:r w:rsidRPr="004221D3">
                        <w:rPr>
                          <w:rFonts w:ascii="Arial" w:eastAsia="Calibri" w:hAnsi="Arial" w:cs="Times New Roman"/>
                          <w:b/>
                          <w:color w:val="1A3C6E"/>
                          <w:sz w:val="24"/>
                          <w:lang w:val="de-DE"/>
                        </w:rPr>
                        <w:t>NextStep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1E0126" w:rsidRPr="001E0126">
        <w:rPr>
          <w:rFonts w:ascii="Arial" w:hAnsi="Arial" w:cs="Arial"/>
        </w:rPr>
        <w:br w:type="page"/>
      </w:r>
    </w:p>
    <w:p w14:paraId="60263732" w14:textId="58EA932E" w:rsidR="001E0126" w:rsidRPr="001E0126" w:rsidRDefault="00E739A4" w:rsidP="002714A6">
      <w:pPr>
        <w:keepNext/>
        <w:keepLines/>
        <w:spacing w:before="480" w:after="0" w:line="360" w:lineRule="auto"/>
        <w:outlineLvl w:val="0"/>
        <w:rPr>
          <w:rFonts w:ascii="Arial" w:eastAsiaTheme="majorEastAsia" w:hAnsi="Arial" w:cs="Arial"/>
          <w:b/>
          <w:bCs/>
          <w:color w:val="1A3C6E"/>
          <w:sz w:val="56"/>
          <w:szCs w:val="56"/>
        </w:rPr>
      </w:pPr>
      <w:bookmarkStart w:id="5" w:name="_Hlk221803062"/>
      <w:bookmarkEnd w:id="4"/>
      <w:r w:rsidRPr="00E739A4">
        <w:rPr>
          <w:rFonts w:ascii="Arial" w:eastAsiaTheme="majorEastAsia" w:hAnsi="Arial" w:cs="Arial"/>
          <w:b/>
          <w:bCs/>
          <w:noProof/>
          <w:color w:val="1A3C6E"/>
          <w:sz w:val="44"/>
          <w:szCs w:val="44"/>
          <w:lang w:val="de-DE"/>
        </w:rPr>
        <w:drawing>
          <wp:anchor distT="0" distB="0" distL="114300" distR="114300" simplePos="0" relativeHeight="251682816" behindDoc="0" locked="0" layoutInCell="1" allowOverlap="1" wp14:anchorId="60327AA8" wp14:editId="24469EDD">
            <wp:simplePos x="0" y="0"/>
            <wp:positionH relativeFrom="column">
              <wp:posOffset>5188585</wp:posOffset>
            </wp:positionH>
            <wp:positionV relativeFrom="paragraph">
              <wp:posOffset>-137950</wp:posOffset>
            </wp:positionV>
            <wp:extent cx="1103585" cy="1526876"/>
            <wp:effectExtent l="0" t="0" r="1905" b="0"/>
            <wp:wrapNone/>
            <wp:docPr id="16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b="3548"/>
                    <a:stretch/>
                  </pic:blipFill>
                  <pic:spPr bwMode="auto">
                    <a:xfrm>
                      <a:off x="0" y="0"/>
                      <a:ext cx="1103585" cy="1526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E0126" w:rsidRPr="001E0126">
        <w:rPr>
          <w:rFonts w:ascii="Arial" w:eastAsiaTheme="majorEastAsia" w:hAnsi="Arial" w:cs="Arial"/>
          <w:b/>
          <w:bCs/>
          <w:color w:val="1A3C6E"/>
          <w:sz w:val="56"/>
          <w:szCs w:val="56"/>
        </w:rPr>
        <w:t>Task Card</w:t>
      </w:r>
    </w:p>
    <w:p w14:paraId="352070AD" w14:textId="3A1D24F4" w:rsidR="001E0126" w:rsidRPr="00A3311C" w:rsidRDefault="001E0126" w:rsidP="00F61355">
      <w:pPr>
        <w:pStyle w:val="berschrift1"/>
        <w:spacing w:after="240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My Da</w:t>
      </w:r>
      <w:r w:rsidR="00E95275">
        <w:rPr>
          <w:rFonts w:ascii="Arial" w:hAnsi="Arial" w:cs="Arial"/>
          <w:sz w:val="44"/>
          <w:szCs w:val="44"/>
        </w:rPr>
        <w:t>y</w:t>
      </w:r>
      <w:r>
        <w:rPr>
          <w:rFonts w:ascii="Arial" w:hAnsi="Arial" w:cs="Arial"/>
          <w:sz w:val="44"/>
          <w:szCs w:val="44"/>
        </w:rPr>
        <w:t xml:space="preserve"> – A Journal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2622"/>
        <w:gridCol w:w="7340"/>
      </w:tblGrid>
      <w:tr w:rsidR="00E95275" w:rsidRPr="001E0126" w14:paraId="3086B2EB" w14:textId="77777777" w:rsidTr="00B07137">
        <w:tc>
          <w:tcPr>
            <w:tcW w:w="2629" w:type="dxa"/>
            <w:shd w:val="clear" w:color="auto" w:fill="D0E7C7"/>
          </w:tcPr>
          <w:p w14:paraId="388F6BD3" w14:textId="77777777" w:rsidR="00E95275" w:rsidRPr="007C6931" w:rsidRDefault="00E95275" w:rsidP="00E95275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7C6931">
              <w:rPr>
                <w:rFonts w:ascii="Arial" w:hAnsi="Arial" w:cs="Arial"/>
                <w:b/>
                <w:color w:val="1A3C6E"/>
                <w:sz w:val="24"/>
                <w:szCs w:val="24"/>
              </w:rPr>
              <w:t>Area</w:t>
            </w:r>
          </w:p>
        </w:tc>
        <w:tc>
          <w:tcPr>
            <w:tcW w:w="7370" w:type="dxa"/>
            <w:shd w:val="clear" w:color="auto" w:fill="E4F1DF"/>
          </w:tcPr>
          <w:p w14:paraId="7128425C" w14:textId="1835898D" w:rsidR="00E95275" w:rsidRPr="007C6931" w:rsidRDefault="007C6931" w:rsidP="00E95275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c</w:t>
            </w:r>
            <w:r w:rsidR="00E95275" w:rsidRPr="007C6931">
              <w:rPr>
                <w:rFonts w:ascii="Arial" w:hAnsi="Arial" w:cs="Arial"/>
                <w:sz w:val="24"/>
                <w:szCs w:val="24"/>
              </w:rPr>
              <w:t xml:space="preserve">ross-departmental – </w:t>
            </w:r>
            <w:r>
              <w:rPr>
                <w:rFonts w:ascii="Arial" w:hAnsi="Arial" w:cs="Arial"/>
                <w:sz w:val="24"/>
                <w:szCs w:val="24"/>
              </w:rPr>
              <w:t>daily r</w:t>
            </w:r>
            <w:r w:rsidR="00E95275" w:rsidRPr="007C6931">
              <w:rPr>
                <w:rFonts w:ascii="Arial" w:hAnsi="Arial" w:cs="Arial"/>
                <w:sz w:val="24"/>
                <w:szCs w:val="24"/>
              </w:rPr>
              <w:t>eflection (</w:t>
            </w:r>
            <w:r>
              <w:rPr>
                <w:rFonts w:ascii="Arial" w:hAnsi="Arial" w:cs="Arial"/>
                <w:sz w:val="24"/>
                <w:szCs w:val="24"/>
              </w:rPr>
              <w:t>journalling</w:t>
            </w:r>
            <w:r w:rsidR="00E95275" w:rsidRPr="007C6931">
              <w:rPr>
                <w:rFonts w:ascii="Arial" w:hAnsi="Arial" w:cs="Arial"/>
                <w:sz w:val="24"/>
                <w:szCs w:val="24"/>
              </w:rPr>
              <w:t>)</w:t>
            </w:r>
          </w:p>
        </w:tc>
      </w:tr>
      <w:tr w:rsidR="00E95275" w:rsidRPr="001E0126" w14:paraId="6F0A3081" w14:textId="77777777" w:rsidTr="00B07137">
        <w:tc>
          <w:tcPr>
            <w:tcW w:w="2629" w:type="dxa"/>
            <w:shd w:val="clear" w:color="auto" w:fill="D0E7C7"/>
          </w:tcPr>
          <w:p w14:paraId="3A8A9FA3" w14:textId="77777777" w:rsidR="00E95275" w:rsidRPr="007C6931" w:rsidRDefault="00E95275" w:rsidP="00E95275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7C6931">
              <w:rPr>
                <w:rFonts w:ascii="Arial" w:hAnsi="Arial" w:cs="Arial"/>
                <w:b/>
                <w:color w:val="1A3C6E"/>
                <w:sz w:val="24"/>
                <w:szCs w:val="24"/>
              </w:rPr>
              <w:t>Duration</w:t>
            </w:r>
          </w:p>
        </w:tc>
        <w:tc>
          <w:tcPr>
            <w:tcW w:w="7370" w:type="dxa"/>
            <w:shd w:val="clear" w:color="auto" w:fill="E4F1DF"/>
          </w:tcPr>
          <w:p w14:paraId="731B07E1" w14:textId="50B9F201" w:rsidR="00E95275" w:rsidRPr="007C6931" w:rsidRDefault="00E95275" w:rsidP="00E95275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7C6931">
              <w:rPr>
                <w:rFonts w:ascii="Arial" w:hAnsi="Arial" w:cs="Arial"/>
                <w:sz w:val="24"/>
                <w:szCs w:val="24"/>
              </w:rPr>
              <w:t>approx. 15 minutes (at the end of each day)</w:t>
            </w:r>
          </w:p>
        </w:tc>
      </w:tr>
      <w:tr w:rsidR="00E95275" w:rsidRPr="001E0126" w14:paraId="41440A43" w14:textId="77777777" w:rsidTr="00B07137">
        <w:tc>
          <w:tcPr>
            <w:tcW w:w="2629" w:type="dxa"/>
            <w:shd w:val="clear" w:color="auto" w:fill="D0E7C7"/>
          </w:tcPr>
          <w:p w14:paraId="74F3C91C" w14:textId="77777777" w:rsidR="00E95275" w:rsidRPr="007C6931" w:rsidRDefault="00E95275" w:rsidP="00E95275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7C6931">
              <w:rPr>
                <w:rFonts w:ascii="Arial" w:hAnsi="Arial" w:cs="Arial"/>
                <w:b/>
                <w:color w:val="1A3C6E"/>
                <w:sz w:val="24"/>
                <w:szCs w:val="24"/>
              </w:rPr>
              <w:t>What you need</w:t>
            </w:r>
          </w:p>
        </w:tc>
        <w:tc>
          <w:tcPr>
            <w:tcW w:w="7370" w:type="dxa"/>
            <w:shd w:val="clear" w:color="auto" w:fill="E4F1DF"/>
          </w:tcPr>
          <w:p w14:paraId="477727F0" w14:textId="6EA3DF57" w:rsidR="00E95275" w:rsidRPr="007C6931" w:rsidRDefault="007C6931" w:rsidP="00E95275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j</w:t>
            </w:r>
            <w:r w:rsidR="00E95275" w:rsidRPr="007C6931">
              <w:rPr>
                <w:rFonts w:ascii="Arial" w:hAnsi="Arial" w:cs="Arial"/>
                <w:sz w:val="24"/>
                <w:szCs w:val="24"/>
              </w:rPr>
              <w:t xml:space="preserve">ust a pen and </w:t>
            </w:r>
            <w:r w:rsidR="00052AF6">
              <w:rPr>
                <w:rFonts w:ascii="Arial" w:hAnsi="Arial" w:cs="Arial"/>
                <w:sz w:val="24"/>
                <w:szCs w:val="24"/>
              </w:rPr>
              <w:t>a</w:t>
            </w:r>
            <w:r w:rsidR="00E95275" w:rsidRPr="007C6931">
              <w:rPr>
                <w:rFonts w:ascii="Arial" w:hAnsi="Arial" w:cs="Arial"/>
                <w:sz w:val="24"/>
                <w:szCs w:val="24"/>
              </w:rPr>
              <w:t xml:space="preserve"> sheet</w:t>
            </w:r>
            <w:r w:rsidR="00052AF6">
              <w:rPr>
                <w:rFonts w:ascii="Arial" w:hAnsi="Arial" w:cs="Arial"/>
                <w:sz w:val="24"/>
                <w:szCs w:val="24"/>
              </w:rPr>
              <w:t xml:space="preserve"> of paper (alternatively</w:t>
            </w:r>
            <w:r w:rsidR="00344398">
              <w:rPr>
                <w:rFonts w:ascii="Arial" w:hAnsi="Arial" w:cs="Arial"/>
                <w:sz w:val="24"/>
                <w:szCs w:val="24"/>
              </w:rPr>
              <w:t>:</w:t>
            </w:r>
            <w:r w:rsidR="00052AF6">
              <w:rPr>
                <w:rFonts w:ascii="Arial" w:hAnsi="Arial" w:cs="Arial"/>
                <w:sz w:val="24"/>
                <w:szCs w:val="24"/>
              </w:rPr>
              <w:t xml:space="preserve"> a digital sheet)</w:t>
            </w:r>
          </w:p>
        </w:tc>
      </w:tr>
      <w:tr w:rsidR="001E0126" w:rsidRPr="001E0126" w14:paraId="060913B6" w14:textId="77777777" w:rsidTr="00B07137">
        <w:tc>
          <w:tcPr>
            <w:tcW w:w="2629" w:type="dxa"/>
            <w:shd w:val="clear" w:color="auto" w:fill="D0E7C7"/>
          </w:tcPr>
          <w:p w14:paraId="6A4A91A4" w14:textId="77777777" w:rsidR="001E0126" w:rsidRPr="007C6931" w:rsidRDefault="001E0126" w:rsidP="00B07137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7C6931">
              <w:rPr>
                <w:rFonts w:ascii="Arial" w:hAnsi="Arial" w:cs="Arial"/>
                <w:b/>
                <w:color w:val="1A3C6E"/>
                <w:sz w:val="24"/>
                <w:szCs w:val="24"/>
              </w:rPr>
              <w:t>Your task</w:t>
            </w:r>
          </w:p>
        </w:tc>
        <w:tc>
          <w:tcPr>
            <w:tcW w:w="7370" w:type="dxa"/>
            <w:shd w:val="clear" w:color="auto" w:fill="E4F1DF"/>
          </w:tcPr>
          <w:p w14:paraId="5A87C42C" w14:textId="21C78A1A" w:rsidR="00E95275" w:rsidRPr="007C6931" w:rsidRDefault="00E95275" w:rsidP="00E95275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052AF6">
              <w:rPr>
                <w:rFonts w:ascii="Arial" w:hAnsi="Arial" w:cs="Arial"/>
                <w:b/>
                <w:bCs/>
                <w:sz w:val="24"/>
                <w:szCs w:val="24"/>
              </w:rPr>
              <w:t>1</w:t>
            </w:r>
            <w:r w:rsidRPr="007C6931">
              <w:rPr>
                <w:rFonts w:ascii="Arial" w:hAnsi="Arial" w:cs="Arial"/>
                <w:sz w:val="24"/>
                <w:szCs w:val="24"/>
              </w:rPr>
              <w:t xml:space="preserve"> Answer at the end of each day:</w:t>
            </w:r>
          </w:p>
          <w:p w14:paraId="257DB21D" w14:textId="41C0C541" w:rsidR="00E95275" w:rsidRPr="007C6931" w:rsidRDefault="00E95275" w:rsidP="00E95275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7C6931">
              <w:rPr>
                <w:rFonts w:ascii="Arial" w:hAnsi="Arial" w:cs="Arial"/>
                <w:sz w:val="24"/>
                <w:szCs w:val="24"/>
              </w:rPr>
              <w:t xml:space="preserve">   </w:t>
            </w:r>
            <w:r w:rsidR="007C69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7C6931">
              <w:rPr>
                <w:rFonts w:ascii="Arial" w:hAnsi="Arial" w:cs="Arial"/>
                <w:sz w:val="24"/>
                <w:szCs w:val="24"/>
              </w:rPr>
              <w:t>What did I learn today?</w:t>
            </w:r>
          </w:p>
          <w:p w14:paraId="6226CC1D" w14:textId="2C6B031F" w:rsidR="00E95275" w:rsidRPr="007C6931" w:rsidRDefault="00E95275" w:rsidP="00E95275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7C6931">
              <w:rPr>
                <w:rFonts w:ascii="Arial" w:hAnsi="Arial" w:cs="Arial"/>
                <w:sz w:val="24"/>
                <w:szCs w:val="24"/>
              </w:rPr>
              <w:t xml:space="preserve">   </w:t>
            </w:r>
            <w:r w:rsidR="007C69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7C6931">
              <w:rPr>
                <w:rFonts w:ascii="Arial" w:hAnsi="Arial" w:cs="Arial"/>
                <w:sz w:val="24"/>
                <w:szCs w:val="24"/>
              </w:rPr>
              <w:t>What surprised me?</w:t>
            </w:r>
          </w:p>
          <w:p w14:paraId="05715C9D" w14:textId="6B839015" w:rsidR="00E95275" w:rsidRPr="007C6931" w:rsidRDefault="00E95275" w:rsidP="00E95275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7C6931">
              <w:rPr>
                <w:rFonts w:ascii="Arial" w:hAnsi="Arial" w:cs="Arial"/>
                <w:sz w:val="24"/>
                <w:szCs w:val="24"/>
              </w:rPr>
              <w:t xml:space="preserve">   </w:t>
            </w:r>
            <w:r w:rsidR="007C6931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7C6931">
              <w:rPr>
                <w:rFonts w:ascii="Arial" w:hAnsi="Arial" w:cs="Arial"/>
                <w:sz w:val="24"/>
                <w:szCs w:val="24"/>
              </w:rPr>
              <w:t>What do I want to look at more closely tomorrow?</w:t>
            </w:r>
          </w:p>
          <w:p w14:paraId="5AFBB985" w14:textId="1098DA04" w:rsidR="001E0126" w:rsidRPr="007C6931" w:rsidRDefault="00E95275" w:rsidP="00E95275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052AF6">
              <w:rPr>
                <w:rFonts w:ascii="Arial" w:hAnsi="Arial" w:cs="Arial"/>
                <w:b/>
                <w:bCs/>
                <w:sz w:val="24"/>
                <w:szCs w:val="24"/>
              </w:rPr>
              <w:t>2</w:t>
            </w:r>
            <w:r w:rsidRPr="007C6931">
              <w:rPr>
                <w:rFonts w:ascii="Arial" w:hAnsi="Arial" w:cs="Arial"/>
                <w:sz w:val="24"/>
                <w:szCs w:val="24"/>
              </w:rPr>
              <w:t xml:space="preserve"> Rate your day (1</w:t>
            </w:r>
            <w:r w:rsidR="007C6931">
              <w:rPr>
                <w:rFonts w:ascii="Arial" w:hAnsi="Arial" w:cs="Arial"/>
                <w:sz w:val="24"/>
                <w:szCs w:val="24"/>
              </w:rPr>
              <w:t>–</w:t>
            </w:r>
            <w:r w:rsidRPr="007C6931">
              <w:rPr>
                <w:rFonts w:ascii="Arial" w:hAnsi="Arial" w:cs="Arial"/>
                <w:sz w:val="24"/>
                <w:szCs w:val="24"/>
              </w:rPr>
              <w:t>10) and give a short reason</w:t>
            </w:r>
            <w:r w:rsidR="00344398">
              <w:rPr>
                <w:rFonts w:ascii="Arial" w:hAnsi="Arial" w:cs="Arial"/>
                <w:sz w:val="24"/>
                <w:szCs w:val="24"/>
              </w:rPr>
              <w:t xml:space="preserve"> for your rating</w:t>
            </w:r>
            <w:r w:rsidRPr="007C6931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E95275" w:rsidRPr="001E0126" w14:paraId="62D3BA6A" w14:textId="77777777" w:rsidTr="00B07137">
        <w:tc>
          <w:tcPr>
            <w:tcW w:w="2629" w:type="dxa"/>
            <w:shd w:val="clear" w:color="auto" w:fill="D0E7C7"/>
          </w:tcPr>
          <w:p w14:paraId="2545F247" w14:textId="77777777" w:rsidR="00E95275" w:rsidRPr="007C6931" w:rsidRDefault="00E95275" w:rsidP="00E95275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7C6931">
              <w:rPr>
                <w:rFonts w:ascii="Arial" w:hAnsi="Arial" w:cs="Arial"/>
                <w:b/>
                <w:color w:val="1A3C6E"/>
                <w:sz w:val="24"/>
                <w:szCs w:val="24"/>
              </w:rPr>
              <w:t>Result</w:t>
            </w:r>
          </w:p>
        </w:tc>
        <w:tc>
          <w:tcPr>
            <w:tcW w:w="7370" w:type="dxa"/>
            <w:shd w:val="clear" w:color="auto" w:fill="E4F1DF"/>
          </w:tcPr>
          <w:p w14:paraId="076C5A60" w14:textId="6E900A26" w:rsidR="00E95275" w:rsidRPr="007C6931" w:rsidRDefault="007C6931" w:rsidP="00E95275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d</w:t>
            </w:r>
            <w:r w:rsidR="00E95275" w:rsidRPr="007C6931">
              <w:rPr>
                <w:rFonts w:ascii="Arial" w:hAnsi="Arial" w:cs="Arial"/>
                <w:sz w:val="24"/>
                <w:szCs w:val="24"/>
              </w:rPr>
              <w:t xml:space="preserve">aily </w:t>
            </w:r>
            <w:r>
              <w:rPr>
                <w:rFonts w:ascii="Arial" w:hAnsi="Arial" w:cs="Arial"/>
                <w:sz w:val="24"/>
                <w:szCs w:val="24"/>
              </w:rPr>
              <w:t xml:space="preserve">journal </w:t>
            </w:r>
            <w:r w:rsidR="00E95275" w:rsidRPr="007C6931">
              <w:rPr>
                <w:rFonts w:ascii="Arial" w:hAnsi="Arial" w:cs="Arial"/>
                <w:sz w:val="24"/>
                <w:szCs w:val="24"/>
              </w:rPr>
              <w:t>entry (4</w:t>
            </w:r>
            <w:r>
              <w:rPr>
                <w:rFonts w:ascii="Arial" w:hAnsi="Arial" w:cs="Arial"/>
                <w:sz w:val="24"/>
                <w:szCs w:val="24"/>
              </w:rPr>
              <w:t>–</w:t>
            </w:r>
            <w:r w:rsidR="00E95275" w:rsidRPr="007C6931">
              <w:rPr>
                <w:rFonts w:ascii="Arial" w:hAnsi="Arial" w:cs="Arial"/>
                <w:sz w:val="24"/>
                <w:szCs w:val="24"/>
              </w:rPr>
              <w:t>5 sentences)</w:t>
            </w:r>
          </w:p>
        </w:tc>
      </w:tr>
      <w:tr w:rsidR="00E95275" w:rsidRPr="001E0126" w14:paraId="2D922FB8" w14:textId="77777777" w:rsidTr="00B07137">
        <w:tc>
          <w:tcPr>
            <w:tcW w:w="2629" w:type="dxa"/>
            <w:shd w:val="clear" w:color="auto" w:fill="D0E7C7"/>
          </w:tcPr>
          <w:p w14:paraId="6FA34E6B" w14:textId="77777777" w:rsidR="00E95275" w:rsidRPr="007C6931" w:rsidRDefault="00E95275" w:rsidP="00E95275">
            <w:pPr>
              <w:spacing w:before="60" w:after="60"/>
              <w:rPr>
                <w:rFonts w:ascii="Arial" w:hAnsi="Arial" w:cs="Arial"/>
                <w:b/>
                <w:bCs/>
                <w:color w:val="1A3C6E"/>
                <w:sz w:val="24"/>
                <w:szCs w:val="24"/>
              </w:rPr>
            </w:pPr>
            <w:r w:rsidRPr="007C6931">
              <w:rPr>
                <w:rFonts w:ascii="Arial" w:hAnsi="Arial" w:cs="Arial"/>
                <w:b/>
                <w:bCs/>
                <w:color w:val="1A3C6E"/>
                <w:sz w:val="24"/>
                <w:szCs w:val="24"/>
              </w:rPr>
              <w:t>What you gain</w:t>
            </w:r>
          </w:p>
        </w:tc>
        <w:tc>
          <w:tcPr>
            <w:tcW w:w="7370" w:type="dxa"/>
            <w:shd w:val="clear" w:color="auto" w:fill="E4F1DF"/>
          </w:tcPr>
          <w:p w14:paraId="67045DDF" w14:textId="6D8EA426" w:rsidR="00E95275" w:rsidRPr="007C6931" w:rsidRDefault="00E95275" w:rsidP="00E95275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7C6931">
              <w:rPr>
                <w:rFonts w:ascii="Arial" w:hAnsi="Arial" w:cs="Arial"/>
                <w:sz w:val="24"/>
                <w:szCs w:val="24"/>
              </w:rPr>
              <w:t>self-reflection, career orientation</w:t>
            </w:r>
            <w:r w:rsidR="006B43BD">
              <w:rPr>
                <w:rFonts w:ascii="Arial" w:hAnsi="Arial" w:cs="Arial"/>
                <w:sz w:val="24"/>
                <w:szCs w:val="24"/>
              </w:rPr>
              <w:t>,</w:t>
            </w:r>
            <w:r w:rsidR="006B43BD">
              <w:rPr>
                <w:rFonts w:ascii="Arial" w:hAnsi="Arial" w:cs="Arial"/>
                <w:sz w:val="24"/>
                <w:szCs w:val="24"/>
              </w:rPr>
              <w:br/>
            </w:r>
            <w:r w:rsidR="006B43BD" w:rsidRPr="007C6931">
              <w:rPr>
                <w:rFonts w:ascii="Arial" w:hAnsi="Arial" w:cs="Arial"/>
                <w:sz w:val="24"/>
                <w:szCs w:val="24"/>
              </w:rPr>
              <w:t>free writing</w:t>
            </w:r>
            <w:r w:rsidR="006B43BD">
              <w:rPr>
                <w:rFonts w:ascii="Arial" w:hAnsi="Arial" w:cs="Arial"/>
                <w:sz w:val="24"/>
                <w:szCs w:val="24"/>
              </w:rPr>
              <w:t xml:space="preserve"> (foreign language skills</w:t>
            </w:r>
            <w:r w:rsidR="006B43BD" w:rsidRPr="007C6931">
              <w:rPr>
                <w:rFonts w:ascii="Arial" w:hAnsi="Arial" w:cs="Arial"/>
                <w:sz w:val="24"/>
                <w:szCs w:val="24"/>
              </w:rPr>
              <w:t>)</w:t>
            </w:r>
          </w:p>
        </w:tc>
      </w:tr>
    </w:tbl>
    <w:p w14:paraId="79578B66" w14:textId="77777777" w:rsidR="00737945" w:rsidRPr="00737945" w:rsidRDefault="00737945" w:rsidP="00737945">
      <w:pPr>
        <w:spacing w:after="120"/>
        <w:rPr>
          <w:rFonts w:ascii="Arial" w:hAnsi="Arial" w:cs="Arial"/>
          <w:sz w:val="2"/>
          <w:szCs w:val="2"/>
        </w:rPr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72"/>
      </w:tblGrid>
      <w:tr w:rsidR="00737945" w:rsidRPr="00737945" w14:paraId="753CB4C4" w14:textId="77777777" w:rsidTr="00300444">
        <w:trPr>
          <w:trHeight w:val="974"/>
        </w:trPr>
        <w:tc>
          <w:tcPr>
            <w:tcW w:w="9972" w:type="dxa"/>
          </w:tcPr>
          <w:p w14:paraId="2E8BBD3E" w14:textId="77777777" w:rsidR="00737945" w:rsidRPr="00737945" w:rsidRDefault="00737945" w:rsidP="00300444">
            <w:pPr>
              <w:spacing w:before="240" w:after="240"/>
              <w:rPr>
                <w:rFonts w:ascii="Arial" w:hAnsi="Arial" w:cs="Arial"/>
                <w:bCs/>
                <w:color w:val="1A3C6E"/>
                <w:sz w:val="2"/>
                <w:szCs w:val="2"/>
              </w:rPr>
            </w:pPr>
            <w:r w:rsidRPr="00737945">
              <w:rPr>
                <w:rFonts w:ascii="Arial" w:hAnsi="Arial" w:cs="Arial"/>
                <w:bCs/>
                <w:noProof/>
                <w:color w:val="1A3C6E"/>
                <w:sz w:val="2"/>
                <w:szCs w:val="2"/>
              </w:rPr>
              <w:drawing>
                <wp:anchor distT="0" distB="0" distL="114300" distR="114300" simplePos="0" relativeHeight="251669504" behindDoc="1" locked="0" layoutInCell="1" allowOverlap="1" wp14:anchorId="68E9AF69" wp14:editId="67FB46BA">
                  <wp:simplePos x="0" y="0"/>
                  <wp:positionH relativeFrom="column">
                    <wp:posOffset>27940</wp:posOffset>
                  </wp:positionH>
                  <wp:positionV relativeFrom="paragraph">
                    <wp:posOffset>-635</wp:posOffset>
                  </wp:positionV>
                  <wp:extent cx="640080" cy="860425"/>
                  <wp:effectExtent l="4127" t="0" r="0" b="0"/>
                  <wp:wrapSquare wrapText="bothSides"/>
                  <wp:docPr id="49" name="Bild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640080" cy="860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1E7D0A9" w14:textId="77777777" w:rsidR="00737945" w:rsidRPr="00737945" w:rsidRDefault="00737945" w:rsidP="00300444">
            <w:pPr>
              <w:spacing w:after="0"/>
              <w:rPr>
                <w:rFonts w:ascii="Arial" w:hAnsi="Arial" w:cs="Arial"/>
                <w:b/>
                <w:color w:val="1A3C6E"/>
                <w:sz w:val="2"/>
                <w:szCs w:val="2"/>
              </w:rPr>
            </w:pPr>
            <w:r w:rsidRPr="00737945">
              <w:rPr>
                <w:rFonts w:ascii="Arial" w:hAnsi="Arial" w:cs="Arial"/>
                <w:b/>
                <w:color w:val="1A3C6E"/>
                <w:sz w:val="44"/>
                <w:szCs w:val="44"/>
              </w:rPr>
              <w:t>Useful Phrases</w:t>
            </w:r>
          </w:p>
        </w:tc>
      </w:tr>
    </w:tbl>
    <w:p w14:paraId="34EFA715" w14:textId="77777777" w:rsidR="00737945" w:rsidRPr="00737945" w:rsidRDefault="00737945" w:rsidP="00737945">
      <w:pPr>
        <w:rPr>
          <w:rFonts w:ascii="Arial" w:hAnsi="Arial" w:cs="Arial"/>
          <w:sz w:val="2"/>
          <w:szCs w:val="2"/>
        </w:rPr>
      </w:pPr>
    </w:p>
    <w:tbl>
      <w:tblPr>
        <w:tblStyle w:val="Tabellenraster"/>
        <w:tblW w:w="0" w:type="auto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9962"/>
      </w:tblGrid>
      <w:tr w:rsidR="00E95275" w:rsidRPr="001E0126" w14:paraId="64609675" w14:textId="77777777" w:rsidTr="00F17829">
        <w:tc>
          <w:tcPr>
            <w:tcW w:w="9962" w:type="dxa"/>
            <w:shd w:val="clear" w:color="auto" w:fill="DCE5F4"/>
          </w:tcPr>
          <w:p w14:paraId="4A456C82" w14:textId="20FD7027" w:rsidR="00E95275" w:rsidRPr="007C6931" w:rsidRDefault="007C6931" w:rsidP="00E95275">
            <w:pPr>
              <w:spacing w:before="60" w:after="60"/>
              <w:rPr>
                <w:rFonts w:ascii="Arial" w:hAnsi="Arial" w:cs="Arial"/>
                <w:sz w:val="24"/>
                <w:szCs w:val="28"/>
                <w:lang w:val="en-GB"/>
              </w:rPr>
            </w:pPr>
            <w:r>
              <w:rPr>
                <w:rFonts w:ascii="Arial" w:hAnsi="Arial" w:cs="Arial"/>
                <w:sz w:val="24"/>
                <w:szCs w:val="28"/>
                <w:lang w:val="en-GB"/>
              </w:rPr>
              <w:t>Today I worked with … at …</w:t>
            </w:r>
          </w:p>
        </w:tc>
      </w:tr>
      <w:tr w:rsidR="007C6931" w:rsidRPr="001E0126" w14:paraId="2C0DB862" w14:textId="77777777" w:rsidTr="00F17829">
        <w:tc>
          <w:tcPr>
            <w:tcW w:w="9962" w:type="dxa"/>
            <w:shd w:val="clear" w:color="auto" w:fill="DCE5F4"/>
          </w:tcPr>
          <w:p w14:paraId="6786739A" w14:textId="095D5157" w:rsidR="007C6931" w:rsidRPr="007C6931" w:rsidRDefault="007C6931" w:rsidP="00E95275">
            <w:pPr>
              <w:spacing w:before="60" w:after="60"/>
              <w:rPr>
                <w:rFonts w:ascii="Arial" w:hAnsi="Arial" w:cs="Arial"/>
                <w:sz w:val="24"/>
                <w:szCs w:val="28"/>
              </w:rPr>
            </w:pPr>
            <w:r w:rsidRPr="007C6931">
              <w:rPr>
                <w:rFonts w:ascii="Arial" w:hAnsi="Arial" w:cs="Arial"/>
                <w:sz w:val="24"/>
                <w:szCs w:val="28"/>
              </w:rPr>
              <w:t>I learned that …</w:t>
            </w:r>
            <w:r w:rsidR="00C84B84">
              <w:rPr>
                <w:rFonts w:ascii="Arial" w:hAnsi="Arial" w:cs="Arial"/>
                <w:sz w:val="24"/>
                <w:szCs w:val="28"/>
              </w:rPr>
              <w:t xml:space="preserve"> </w:t>
            </w:r>
          </w:p>
        </w:tc>
      </w:tr>
      <w:tr w:rsidR="00E95275" w:rsidRPr="001E0126" w14:paraId="053CC85A" w14:textId="77777777" w:rsidTr="00F17829">
        <w:tc>
          <w:tcPr>
            <w:tcW w:w="9962" w:type="dxa"/>
            <w:shd w:val="clear" w:color="auto" w:fill="DCE5F4"/>
          </w:tcPr>
          <w:p w14:paraId="68790189" w14:textId="24F1AE3D" w:rsidR="00E95275" w:rsidRPr="007C6931" w:rsidRDefault="00C84B84" w:rsidP="00E95275">
            <w:pPr>
              <w:spacing w:before="60" w:after="60"/>
              <w:rPr>
                <w:rFonts w:ascii="Arial" w:hAnsi="Arial" w:cs="Arial"/>
                <w:sz w:val="24"/>
                <w:szCs w:val="28"/>
                <w:lang w:val="en-GB"/>
              </w:rPr>
            </w:pPr>
            <w:r>
              <w:rPr>
                <w:rFonts w:ascii="Arial" w:hAnsi="Arial" w:cs="Arial"/>
                <w:sz w:val="24"/>
                <w:szCs w:val="28"/>
                <w:lang w:val="en-GB"/>
              </w:rPr>
              <w:t xml:space="preserve">I spoke English at …. and I learned the following expressions: … </w:t>
            </w:r>
          </w:p>
        </w:tc>
      </w:tr>
      <w:tr w:rsidR="00E95275" w:rsidRPr="001E0126" w14:paraId="0D652726" w14:textId="77777777" w:rsidTr="00F17829">
        <w:tc>
          <w:tcPr>
            <w:tcW w:w="9962" w:type="dxa"/>
            <w:shd w:val="clear" w:color="auto" w:fill="DCE5F4"/>
          </w:tcPr>
          <w:p w14:paraId="07DEE789" w14:textId="552FACC0" w:rsidR="00E95275" w:rsidRPr="007C6931" w:rsidRDefault="00E95275" w:rsidP="00E95275">
            <w:pPr>
              <w:spacing w:before="60" w:after="60"/>
              <w:rPr>
                <w:rFonts w:ascii="Arial" w:hAnsi="Arial" w:cs="Arial"/>
                <w:sz w:val="24"/>
                <w:szCs w:val="28"/>
                <w:lang w:val="en-GB"/>
              </w:rPr>
            </w:pPr>
            <w:r w:rsidRPr="007C6931">
              <w:rPr>
                <w:rFonts w:ascii="Arial" w:hAnsi="Arial" w:cs="Arial"/>
                <w:sz w:val="24"/>
                <w:szCs w:val="28"/>
              </w:rPr>
              <w:t>The most interesting thing</w:t>
            </w:r>
            <w:r w:rsidR="00344398">
              <w:rPr>
                <w:rFonts w:ascii="Arial" w:hAnsi="Arial" w:cs="Arial"/>
                <w:sz w:val="24"/>
                <w:szCs w:val="28"/>
              </w:rPr>
              <w:t>/fact/situation</w:t>
            </w:r>
            <w:r w:rsidRPr="007C6931">
              <w:rPr>
                <w:rFonts w:ascii="Arial" w:hAnsi="Arial" w:cs="Arial"/>
                <w:sz w:val="24"/>
                <w:szCs w:val="28"/>
              </w:rPr>
              <w:t xml:space="preserve"> today was …</w:t>
            </w:r>
          </w:p>
        </w:tc>
      </w:tr>
      <w:tr w:rsidR="007C6931" w:rsidRPr="001E0126" w14:paraId="526F2E0E" w14:textId="77777777" w:rsidTr="00F17829">
        <w:tc>
          <w:tcPr>
            <w:tcW w:w="9962" w:type="dxa"/>
            <w:shd w:val="clear" w:color="auto" w:fill="DCE5F4"/>
          </w:tcPr>
          <w:p w14:paraId="51D779F9" w14:textId="0E46BECF" w:rsidR="007C6931" w:rsidRPr="007C6931" w:rsidRDefault="007C6931" w:rsidP="00E95275">
            <w:pPr>
              <w:spacing w:before="60" w:after="60"/>
              <w:rPr>
                <w:rFonts w:ascii="Arial" w:hAnsi="Arial" w:cs="Arial"/>
                <w:sz w:val="24"/>
                <w:szCs w:val="28"/>
              </w:rPr>
            </w:pPr>
            <w:r w:rsidRPr="007C6931">
              <w:rPr>
                <w:rFonts w:ascii="Arial" w:hAnsi="Arial" w:cs="Arial"/>
                <w:sz w:val="24"/>
                <w:szCs w:val="28"/>
              </w:rPr>
              <w:t>I was surprised</w:t>
            </w:r>
            <w:r>
              <w:rPr>
                <w:rFonts w:ascii="Arial" w:hAnsi="Arial" w:cs="Arial"/>
                <w:sz w:val="24"/>
                <w:szCs w:val="28"/>
              </w:rPr>
              <w:t>/fascinated</w:t>
            </w:r>
            <w:r w:rsidRPr="007C6931">
              <w:rPr>
                <w:rFonts w:ascii="Arial" w:hAnsi="Arial" w:cs="Arial"/>
                <w:sz w:val="24"/>
                <w:szCs w:val="28"/>
              </w:rPr>
              <w:t xml:space="preserve"> by …</w:t>
            </w:r>
          </w:p>
        </w:tc>
      </w:tr>
      <w:tr w:rsidR="00C84B84" w:rsidRPr="001E0126" w14:paraId="32EB4EB6" w14:textId="77777777" w:rsidTr="00F17829">
        <w:tc>
          <w:tcPr>
            <w:tcW w:w="9962" w:type="dxa"/>
            <w:shd w:val="clear" w:color="auto" w:fill="DCE5F4"/>
          </w:tcPr>
          <w:p w14:paraId="33893CB9" w14:textId="08377D3A" w:rsidR="00C84B84" w:rsidRPr="007C6931" w:rsidRDefault="00C84B84" w:rsidP="00E95275">
            <w:pPr>
              <w:spacing w:before="60" w:after="60"/>
              <w:rPr>
                <w:rFonts w:ascii="Arial" w:hAnsi="Arial" w:cs="Arial"/>
                <w:sz w:val="24"/>
                <w:szCs w:val="28"/>
              </w:rPr>
            </w:pPr>
            <w:r>
              <w:rPr>
                <w:rFonts w:ascii="Arial" w:hAnsi="Arial" w:cs="Arial"/>
                <w:sz w:val="24"/>
                <w:szCs w:val="28"/>
              </w:rPr>
              <w:t>What made me laugh was …</w:t>
            </w:r>
          </w:p>
        </w:tc>
      </w:tr>
      <w:tr w:rsidR="00E95275" w:rsidRPr="001E0126" w14:paraId="76CA0E06" w14:textId="77777777" w:rsidTr="00F17829">
        <w:tc>
          <w:tcPr>
            <w:tcW w:w="9962" w:type="dxa"/>
            <w:shd w:val="clear" w:color="auto" w:fill="DCE5F4"/>
          </w:tcPr>
          <w:p w14:paraId="7C9B8F01" w14:textId="75C445A2" w:rsidR="00E95275" w:rsidRPr="007C6931" w:rsidRDefault="00E95275" w:rsidP="00E95275">
            <w:pPr>
              <w:spacing w:before="60" w:after="60"/>
              <w:rPr>
                <w:rFonts w:ascii="Arial" w:hAnsi="Arial" w:cs="Arial"/>
                <w:sz w:val="24"/>
                <w:szCs w:val="28"/>
                <w:lang w:val="en-GB"/>
              </w:rPr>
            </w:pPr>
            <w:r w:rsidRPr="007C6931">
              <w:rPr>
                <w:rFonts w:ascii="Arial" w:hAnsi="Arial" w:cs="Arial"/>
                <w:sz w:val="24"/>
                <w:szCs w:val="28"/>
              </w:rPr>
              <w:t>Tomorrow I would like to find out more about …</w:t>
            </w:r>
          </w:p>
        </w:tc>
      </w:tr>
      <w:tr w:rsidR="00E95275" w:rsidRPr="001E0126" w14:paraId="6138D981" w14:textId="77777777" w:rsidTr="00F17829">
        <w:tc>
          <w:tcPr>
            <w:tcW w:w="9962" w:type="dxa"/>
            <w:shd w:val="clear" w:color="auto" w:fill="DCE5F4"/>
          </w:tcPr>
          <w:p w14:paraId="4088F557" w14:textId="05B054E9" w:rsidR="00E95275" w:rsidRPr="007C6931" w:rsidRDefault="00E95275" w:rsidP="00E95275">
            <w:pPr>
              <w:spacing w:before="60" w:after="60"/>
              <w:rPr>
                <w:rFonts w:ascii="Arial" w:hAnsi="Arial" w:cs="Arial"/>
                <w:sz w:val="24"/>
                <w:szCs w:val="28"/>
                <w:lang w:val="en-GB"/>
              </w:rPr>
            </w:pPr>
            <w:r w:rsidRPr="007C6931">
              <w:rPr>
                <w:rFonts w:ascii="Arial" w:hAnsi="Arial" w:cs="Arial"/>
                <w:sz w:val="24"/>
                <w:szCs w:val="28"/>
              </w:rPr>
              <w:t>I would rate today a … out of 10 because …</w:t>
            </w:r>
          </w:p>
        </w:tc>
      </w:tr>
    </w:tbl>
    <w:p w14:paraId="6F330438" w14:textId="4D54DDBF" w:rsidR="001E0126" w:rsidRPr="001E0126" w:rsidRDefault="00F17829" w:rsidP="001E0126">
      <w:pPr>
        <w:rPr>
          <w:rFonts w:ascii="Arial" w:hAnsi="Arial" w:cs="Arial"/>
        </w:rPr>
      </w:pPr>
      <w:r w:rsidRPr="00F17829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707392" behindDoc="0" locked="0" layoutInCell="1" allowOverlap="1" wp14:anchorId="4BCBCD17" wp14:editId="32816C7D">
                <wp:simplePos x="0" y="0"/>
                <wp:positionH relativeFrom="column">
                  <wp:posOffset>5373584</wp:posOffset>
                </wp:positionH>
                <wp:positionV relativeFrom="paragraph">
                  <wp:posOffset>295102</wp:posOffset>
                </wp:positionV>
                <wp:extent cx="1157605" cy="1404620"/>
                <wp:effectExtent l="0" t="0" r="0" b="0"/>
                <wp:wrapNone/>
                <wp:docPr id="61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760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44A98D" w14:textId="77777777" w:rsidR="00F17829" w:rsidRDefault="00F17829" w:rsidP="00F17829">
                            <w:pPr>
                              <w:jc w:val="center"/>
                              <w:rPr>
                                <w:rFonts w:ascii="Arial" w:eastAsia="Calibri" w:hAnsi="Arial" w:cs="Times New Roman"/>
                                <w:b/>
                                <w:color w:val="1A3C6E"/>
                                <w:sz w:val="24"/>
                                <w:lang w:val="de-DE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A8393F5" wp14:editId="54D01224">
                                  <wp:extent cx="977900" cy="1036320"/>
                                  <wp:effectExtent l="0" t="0" r="0" b="0"/>
                                  <wp:docPr id="62" name="Grafik 6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Grafik 3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9" cstate="print">
                                            <a:clrChange>
                                              <a:clrFrom>
                                                <a:srgbClr val="F1EFEC"/>
                                              </a:clrFrom>
                                              <a:clrTo>
                                                <a:srgbClr val="F1EFEC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77900" cy="10363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12950A0" w14:textId="77777777" w:rsidR="00F17829" w:rsidRPr="00F17829" w:rsidRDefault="00F17829" w:rsidP="00F17829">
                            <w:pPr>
                              <w:rPr>
                                <w:lang w:val="de-DE"/>
                              </w:rPr>
                            </w:pPr>
                            <w:r>
                              <w:rPr>
                                <w:rFonts w:ascii="Arial" w:eastAsia="Calibri" w:hAnsi="Arial" w:cs="Times New Roman"/>
                                <w:b/>
                                <w:color w:val="1A3C6E"/>
                                <w:sz w:val="24"/>
                                <w:lang w:val="de-DE"/>
                              </w:rPr>
                              <w:t xml:space="preserve"> </w:t>
                            </w:r>
                            <w:proofErr w:type="spellStart"/>
                            <w:r w:rsidRPr="004221D3">
                              <w:rPr>
                                <w:rFonts w:ascii="Arial" w:eastAsia="Calibri" w:hAnsi="Arial" w:cs="Times New Roman"/>
                                <w:b/>
                                <w:color w:val="1A3C6E"/>
                                <w:sz w:val="24"/>
                                <w:lang w:val="de-DE"/>
                              </w:rPr>
                              <w:t>NextStep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BCBCD17" id="_x0000_s1037" type="#_x0000_t202" style="position:absolute;margin-left:423.1pt;margin-top:23.25pt;width:91.15pt;height:110.6pt;z-index:25170739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" filled="f" stroked="f">
                <v:textbox style="mso-fit-shape-to-text:t">
                  <w:txbxContent>
                    <w:p w14:paraId="2C44A98D" w14:textId="77777777" w:rsidR="00F17829" w:rsidRDefault="00F17829" w:rsidP="00F17829">
                      <w:pPr>
                        <w:jc w:val="center"/>
                        <w:rPr>
                          <w:rFonts w:ascii="Arial" w:eastAsia="Calibri" w:hAnsi="Arial" w:cs="Times New Roman"/>
                          <w:b/>
                          <w:color w:val="1A3C6E"/>
                          <w:sz w:val="24"/>
                          <w:lang w:val="de-DE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A8393F5" wp14:editId="54D01224">
                            <wp:extent cx="977900" cy="1036320"/>
                            <wp:effectExtent l="0" t="0" r="0" b="0"/>
                            <wp:docPr id="62" name="Grafik 6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Grafik 3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9" cstate="print">
                                      <a:clrChange>
                                        <a:clrFrom>
                                          <a:srgbClr val="F1EFEC"/>
                                        </a:clrFrom>
                                        <a:clrTo>
                                          <a:srgbClr val="F1EFEC">
                                            <a:alpha val="0"/>
                                          </a:srgbClr>
                                        </a:clrTo>
                                      </a:clrChang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77900" cy="10363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612950A0" w14:textId="77777777" w:rsidR="00F17829" w:rsidRPr="00F17829" w:rsidRDefault="00F17829" w:rsidP="00F17829">
                      <w:pPr>
                        <w:rPr>
                          <w:lang w:val="de-DE"/>
                        </w:rPr>
                      </w:pPr>
                      <w:r>
                        <w:rPr>
                          <w:rFonts w:ascii="Arial" w:eastAsia="Calibri" w:hAnsi="Arial" w:cs="Times New Roman"/>
                          <w:b/>
                          <w:color w:val="1A3C6E"/>
                          <w:sz w:val="24"/>
                          <w:lang w:val="de-DE"/>
                        </w:rPr>
                        <w:t xml:space="preserve"> </w:t>
                      </w:r>
                      <w:proofErr w:type="spellStart"/>
                      <w:r w:rsidRPr="004221D3">
                        <w:rPr>
                          <w:rFonts w:ascii="Arial" w:eastAsia="Calibri" w:hAnsi="Arial" w:cs="Times New Roman"/>
                          <w:b/>
                          <w:color w:val="1A3C6E"/>
                          <w:sz w:val="24"/>
                          <w:lang w:val="de-DE"/>
                        </w:rPr>
                        <w:t>NextStep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1E0126" w:rsidRPr="001E0126">
        <w:rPr>
          <w:rFonts w:ascii="Arial" w:hAnsi="Arial" w:cs="Arial"/>
        </w:rPr>
        <w:br w:type="page"/>
      </w:r>
    </w:p>
    <w:bookmarkEnd w:id="5"/>
    <w:p w14:paraId="179803E2" w14:textId="55C8D0E9" w:rsidR="00E95275" w:rsidRPr="001E0126" w:rsidRDefault="00E739A4" w:rsidP="002714A6">
      <w:pPr>
        <w:keepNext/>
        <w:keepLines/>
        <w:spacing w:before="480" w:after="0" w:line="360" w:lineRule="auto"/>
        <w:outlineLvl w:val="0"/>
        <w:rPr>
          <w:rFonts w:ascii="Arial" w:eastAsiaTheme="majorEastAsia" w:hAnsi="Arial" w:cs="Arial"/>
          <w:b/>
          <w:bCs/>
          <w:color w:val="1A3C6E"/>
          <w:sz w:val="56"/>
          <w:szCs w:val="56"/>
        </w:rPr>
      </w:pPr>
      <w:r w:rsidRPr="00E739A4">
        <w:rPr>
          <w:rFonts w:ascii="Arial" w:eastAsiaTheme="majorEastAsia" w:hAnsi="Arial" w:cs="Arial"/>
          <w:b/>
          <w:bCs/>
          <w:noProof/>
          <w:color w:val="1A3C6E"/>
          <w:sz w:val="44"/>
          <w:szCs w:val="44"/>
          <w:lang w:val="de-DE"/>
        </w:rPr>
        <w:drawing>
          <wp:anchor distT="0" distB="0" distL="114300" distR="114300" simplePos="0" relativeHeight="251683840" behindDoc="0" locked="0" layoutInCell="1" allowOverlap="1" wp14:anchorId="1BE2D694" wp14:editId="043C7ACD">
            <wp:simplePos x="0" y="0"/>
            <wp:positionH relativeFrom="column">
              <wp:posOffset>5114645</wp:posOffset>
            </wp:positionH>
            <wp:positionV relativeFrom="paragraph">
              <wp:posOffset>46867</wp:posOffset>
            </wp:positionV>
            <wp:extent cx="1295711" cy="1379867"/>
            <wp:effectExtent l="0" t="0" r="0" b="0"/>
            <wp:wrapNone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711" cy="1379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95275" w:rsidRPr="001E0126">
        <w:rPr>
          <w:rFonts w:ascii="Arial" w:eastAsiaTheme="majorEastAsia" w:hAnsi="Arial" w:cs="Arial"/>
          <w:b/>
          <w:bCs/>
          <w:color w:val="1A3C6E"/>
          <w:sz w:val="56"/>
          <w:szCs w:val="56"/>
        </w:rPr>
        <w:t>Task Card</w:t>
      </w:r>
    </w:p>
    <w:p w14:paraId="3DD9B444" w14:textId="2D98B0F1" w:rsidR="00E95275" w:rsidRPr="00F61355" w:rsidRDefault="00E95275" w:rsidP="00F61355">
      <w:pPr>
        <w:pStyle w:val="berschrift1"/>
        <w:spacing w:after="240"/>
        <w:rPr>
          <w:rFonts w:ascii="Arial" w:hAnsi="Arial" w:cs="Arial"/>
          <w:sz w:val="44"/>
          <w:szCs w:val="44"/>
        </w:rPr>
      </w:pPr>
      <w:r>
        <w:rPr>
          <w:rFonts w:ascii="Arial" w:hAnsi="Arial" w:cs="Arial"/>
          <w:sz w:val="44"/>
          <w:szCs w:val="44"/>
        </w:rPr>
        <w:t>My Internship – Summary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2622"/>
        <w:gridCol w:w="7340"/>
      </w:tblGrid>
      <w:tr w:rsidR="00E95275" w:rsidRPr="001E0126" w14:paraId="7B9E061E" w14:textId="77777777" w:rsidTr="00B07137">
        <w:tc>
          <w:tcPr>
            <w:tcW w:w="2629" w:type="dxa"/>
            <w:shd w:val="clear" w:color="auto" w:fill="D0E7C7"/>
          </w:tcPr>
          <w:p w14:paraId="63E57343" w14:textId="77777777" w:rsidR="00E95275" w:rsidRPr="00C84B84" w:rsidRDefault="00E95275" w:rsidP="00E95275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C84B84">
              <w:rPr>
                <w:rFonts w:ascii="Arial" w:hAnsi="Arial" w:cs="Arial"/>
                <w:b/>
                <w:color w:val="1A3C6E"/>
                <w:sz w:val="24"/>
                <w:szCs w:val="24"/>
              </w:rPr>
              <w:t>Area</w:t>
            </w:r>
          </w:p>
        </w:tc>
        <w:tc>
          <w:tcPr>
            <w:tcW w:w="7370" w:type="dxa"/>
            <w:shd w:val="clear" w:color="auto" w:fill="E4F1DF"/>
          </w:tcPr>
          <w:p w14:paraId="7483B404" w14:textId="0BA2A9C4" w:rsidR="00E95275" w:rsidRPr="00C84B84" w:rsidRDefault="00E95275" w:rsidP="00E95275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C84B84">
              <w:rPr>
                <w:rFonts w:ascii="Arial" w:hAnsi="Arial" w:cs="Arial"/>
                <w:sz w:val="24"/>
                <w:szCs w:val="24"/>
              </w:rPr>
              <w:t>cross-departmental – final day</w:t>
            </w:r>
          </w:p>
        </w:tc>
      </w:tr>
      <w:tr w:rsidR="00E95275" w:rsidRPr="001E0126" w14:paraId="1498B6BE" w14:textId="77777777" w:rsidTr="00B07137">
        <w:tc>
          <w:tcPr>
            <w:tcW w:w="2629" w:type="dxa"/>
            <w:shd w:val="clear" w:color="auto" w:fill="D0E7C7"/>
          </w:tcPr>
          <w:p w14:paraId="785DB916" w14:textId="77777777" w:rsidR="00E95275" w:rsidRPr="00C84B84" w:rsidRDefault="00E95275" w:rsidP="00E95275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C84B84">
              <w:rPr>
                <w:rFonts w:ascii="Arial" w:hAnsi="Arial" w:cs="Arial"/>
                <w:b/>
                <w:color w:val="1A3C6E"/>
                <w:sz w:val="24"/>
                <w:szCs w:val="24"/>
              </w:rPr>
              <w:t>Duration</w:t>
            </w:r>
          </w:p>
        </w:tc>
        <w:tc>
          <w:tcPr>
            <w:tcW w:w="7370" w:type="dxa"/>
            <w:shd w:val="clear" w:color="auto" w:fill="E4F1DF"/>
          </w:tcPr>
          <w:p w14:paraId="3E927B80" w14:textId="07273071" w:rsidR="00E95275" w:rsidRPr="00C84B84" w:rsidRDefault="00E95275" w:rsidP="00E95275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C84B84">
              <w:rPr>
                <w:rFonts w:ascii="Arial" w:hAnsi="Arial" w:cs="Arial"/>
                <w:sz w:val="24"/>
                <w:szCs w:val="24"/>
              </w:rPr>
              <w:t>approx. 45 minutes</w:t>
            </w:r>
          </w:p>
        </w:tc>
      </w:tr>
      <w:tr w:rsidR="00E95275" w:rsidRPr="001E0126" w14:paraId="22B746AE" w14:textId="77777777" w:rsidTr="00B07137">
        <w:tc>
          <w:tcPr>
            <w:tcW w:w="2629" w:type="dxa"/>
            <w:shd w:val="clear" w:color="auto" w:fill="D0E7C7"/>
          </w:tcPr>
          <w:p w14:paraId="41A75750" w14:textId="77777777" w:rsidR="00E95275" w:rsidRPr="00C84B84" w:rsidRDefault="00E95275" w:rsidP="00E95275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C84B84">
              <w:rPr>
                <w:rFonts w:ascii="Arial" w:hAnsi="Arial" w:cs="Arial"/>
                <w:b/>
                <w:color w:val="1A3C6E"/>
                <w:sz w:val="24"/>
                <w:szCs w:val="24"/>
              </w:rPr>
              <w:t>What you need</w:t>
            </w:r>
          </w:p>
        </w:tc>
        <w:tc>
          <w:tcPr>
            <w:tcW w:w="7370" w:type="dxa"/>
            <w:shd w:val="clear" w:color="auto" w:fill="E4F1DF"/>
          </w:tcPr>
          <w:p w14:paraId="4BCD6C0F" w14:textId="4AF3C285" w:rsidR="00E95275" w:rsidRPr="00C84B84" w:rsidRDefault="00E95275" w:rsidP="00E95275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C84B84">
              <w:rPr>
                <w:rFonts w:ascii="Arial" w:hAnsi="Arial" w:cs="Arial"/>
                <w:sz w:val="24"/>
                <w:szCs w:val="24"/>
              </w:rPr>
              <w:t xml:space="preserve">all results from the week; pen and paper or </w:t>
            </w:r>
            <w:r w:rsidR="00344398">
              <w:rPr>
                <w:rFonts w:ascii="Arial" w:hAnsi="Arial" w:cs="Arial"/>
                <w:sz w:val="24"/>
                <w:szCs w:val="24"/>
              </w:rPr>
              <w:t>PC</w:t>
            </w:r>
          </w:p>
        </w:tc>
      </w:tr>
      <w:tr w:rsidR="00E95275" w:rsidRPr="001E0126" w14:paraId="022CACDD" w14:textId="77777777" w:rsidTr="00B07137">
        <w:tc>
          <w:tcPr>
            <w:tcW w:w="2629" w:type="dxa"/>
            <w:shd w:val="clear" w:color="auto" w:fill="D0E7C7"/>
          </w:tcPr>
          <w:p w14:paraId="6C1F42C5" w14:textId="77777777" w:rsidR="00E95275" w:rsidRPr="00C84B84" w:rsidRDefault="00E95275" w:rsidP="00B07137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C84B84">
              <w:rPr>
                <w:rFonts w:ascii="Arial" w:hAnsi="Arial" w:cs="Arial"/>
                <w:b/>
                <w:color w:val="1A3C6E"/>
                <w:sz w:val="24"/>
                <w:szCs w:val="24"/>
              </w:rPr>
              <w:t>Your task</w:t>
            </w:r>
          </w:p>
        </w:tc>
        <w:tc>
          <w:tcPr>
            <w:tcW w:w="7370" w:type="dxa"/>
            <w:shd w:val="clear" w:color="auto" w:fill="E4F1DF"/>
          </w:tcPr>
          <w:p w14:paraId="06EE19FF" w14:textId="21032076" w:rsidR="00E95275" w:rsidRPr="00C84B84" w:rsidRDefault="00E95275" w:rsidP="00E95275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344398">
              <w:rPr>
                <w:rFonts w:ascii="Arial" w:hAnsi="Arial" w:cs="Arial"/>
                <w:b/>
                <w:bCs/>
                <w:sz w:val="24"/>
                <w:szCs w:val="24"/>
              </w:rPr>
              <w:t>1</w:t>
            </w:r>
            <w:r w:rsidRPr="00C84B84">
              <w:rPr>
                <w:rFonts w:ascii="Arial" w:hAnsi="Arial" w:cs="Arial"/>
                <w:sz w:val="24"/>
                <w:szCs w:val="24"/>
              </w:rPr>
              <w:t xml:space="preserve"> Look at your results from the week (fact sheet, interview, reflections …).</w:t>
            </w:r>
          </w:p>
          <w:p w14:paraId="6A28FEEC" w14:textId="10011920" w:rsidR="00E95275" w:rsidRPr="00C84B84" w:rsidRDefault="00E95275" w:rsidP="00E95275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344398">
              <w:rPr>
                <w:rFonts w:ascii="Arial" w:hAnsi="Arial" w:cs="Arial"/>
                <w:b/>
                <w:bCs/>
                <w:sz w:val="24"/>
                <w:szCs w:val="24"/>
              </w:rPr>
              <w:t>2</w:t>
            </w:r>
            <w:r w:rsidRPr="00C84B84">
              <w:rPr>
                <w:rFonts w:ascii="Arial" w:hAnsi="Arial" w:cs="Arial"/>
                <w:sz w:val="24"/>
                <w:szCs w:val="24"/>
              </w:rPr>
              <w:t xml:space="preserve"> Answer: </w:t>
            </w:r>
            <w:r w:rsidR="00F17829">
              <w:rPr>
                <w:rFonts w:ascii="Arial" w:hAnsi="Arial" w:cs="Arial"/>
                <w:sz w:val="24"/>
                <w:szCs w:val="24"/>
              </w:rPr>
              <w:tab/>
            </w:r>
            <w:r w:rsidRPr="00C84B84">
              <w:rPr>
                <w:rFonts w:ascii="Arial" w:hAnsi="Arial" w:cs="Arial"/>
                <w:sz w:val="24"/>
                <w:szCs w:val="24"/>
              </w:rPr>
              <w:t>What was my personal highlight?</w:t>
            </w:r>
          </w:p>
          <w:p w14:paraId="41C898B3" w14:textId="2733161D" w:rsidR="00E95275" w:rsidRPr="00C84B84" w:rsidRDefault="00F17829" w:rsidP="00E95275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ab/>
            </w:r>
            <w:r>
              <w:rPr>
                <w:rFonts w:ascii="Arial" w:hAnsi="Arial" w:cs="Arial"/>
                <w:sz w:val="24"/>
                <w:szCs w:val="24"/>
              </w:rPr>
              <w:tab/>
            </w:r>
            <w:r w:rsidR="00E95275" w:rsidRPr="00C84B84">
              <w:rPr>
                <w:rFonts w:ascii="Arial" w:hAnsi="Arial" w:cs="Arial"/>
                <w:sz w:val="24"/>
                <w:szCs w:val="24"/>
              </w:rPr>
              <w:t>What surprised me the most?</w:t>
            </w:r>
          </w:p>
          <w:p w14:paraId="4796D342" w14:textId="545601AE" w:rsidR="00E95275" w:rsidRPr="00C84B84" w:rsidRDefault="00F17829" w:rsidP="00E95275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ab/>
            </w:r>
            <w:r>
              <w:rPr>
                <w:rFonts w:ascii="Arial" w:hAnsi="Arial" w:cs="Arial"/>
                <w:sz w:val="24"/>
                <w:szCs w:val="24"/>
              </w:rPr>
              <w:tab/>
            </w:r>
            <w:r w:rsidR="00E95275" w:rsidRPr="00C84B84">
              <w:rPr>
                <w:rFonts w:ascii="Arial" w:hAnsi="Arial" w:cs="Arial"/>
                <w:sz w:val="24"/>
                <w:szCs w:val="24"/>
              </w:rPr>
              <w:t xml:space="preserve">Which job or </w:t>
            </w:r>
            <w:r w:rsidR="007B06FC">
              <w:rPr>
                <w:rFonts w:ascii="Arial" w:hAnsi="Arial" w:cs="Arial"/>
                <w:sz w:val="24"/>
                <w:szCs w:val="24"/>
              </w:rPr>
              <w:t>department</w:t>
            </w:r>
            <w:r w:rsidR="00E95275" w:rsidRPr="00C84B84">
              <w:rPr>
                <w:rFonts w:ascii="Arial" w:hAnsi="Arial" w:cs="Arial"/>
                <w:sz w:val="24"/>
                <w:szCs w:val="24"/>
              </w:rPr>
              <w:t xml:space="preserve"> interested me the most?</w:t>
            </w:r>
          </w:p>
          <w:p w14:paraId="003368B7" w14:textId="792ED5DE" w:rsidR="00E95275" w:rsidRPr="00C84B84" w:rsidRDefault="007B06FC" w:rsidP="00E95275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ab/>
            </w:r>
            <w:r>
              <w:rPr>
                <w:rFonts w:ascii="Arial" w:hAnsi="Arial" w:cs="Arial"/>
                <w:sz w:val="24"/>
                <w:szCs w:val="24"/>
              </w:rPr>
              <w:tab/>
            </w:r>
            <w:r w:rsidR="00E95275" w:rsidRPr="00C84B84">
              <w:rPr>
                <w:rFonts w:ascii="Arial" w:hAnsi="Arial" w:cs="Arial"/>
                <w:sz w:val="24"/>
                <w:szCs w:val="24"/>
              </w:rPr>
              <w:t>What will I take away for my own future?</w:t>
            </w:r>
          </w:p>
          <w:p w14:paraId="12487E94" w14:textId="152D9454" w:rsidR="00E95275" w:rsidRPr="00C84B84" w:rsidRDefault="00E95275" w:rsidP="00E95275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344398">
              <w:rPr>
                <w:rFonts w:ascii="Arial" w:hAnsi="Arial" w:cs="Arial"/>
                <w:b/>
                <w:bCs/>
                <w:sz w:val="24"/>
                <w:szCs w:val="24"/>
              </w:rPr>
              <w:t>3</w:t>
            </w:r>
            <w:r w:rsidRPr="00C84B84">
              <w:rPr>
                <w:rFonts w:ascii="Arial" w:hAnsi="Arial" w:cs="Arial"/>
                <w:sz w:val="24"/>
                <w:szCs w:val="24"/>
              </w:rPr>
              <w:t xml:space="preserve"> Prepare a mini presentation (3–5 minutes): </w:t>
            </w:r>
            <w:r w:rsidR="00FE5ACF">
              <w:rPr>
                <w:rFonts w:ascii="Arial" w:hAnsi="Arial" w:cs="Arial"/>
                <w:sz w:val="24"/>
                <w:szCs w:val="24"/>
              </w:rPr>
              <w:br/>
            </w:r>
            <w:r w:rsidRPr="00C84B84">
              <w:rPr>
                <w:rFonts w:ascii="Arial" w:hAnsi="Arial" w:cs="Arial"/>
                <w:sz w:val="24"/>
                <w:szCs w:val="24"/>
              </w:rPr>
              <w:t>Introduce your internship to your classmates.</w:t>
            </w:r>
          </w:p>
        </w:tc>
      </w:tr>
      <w:tr w:rsidR="00E95275" w:rsidRPr="001E0126" w14:paraId="7B2A8602" w14:textId="77777777" w:rsidTr="00B07137">
        <w:tc>
          <w:tcPr>
            <w:tcW w:w="2629" w:type="dxa"/>
            <w:shd w:val="clear" w:color="auto" w:fill="D0E7C7"/>
          </w:tcPr>
          <w:p w14:paraId="06F05D80" w14:textId="77777777" w:rsidR="00E95275" w:rsidRPr="00C84B84" w:rsidRDefault="00E95275" w:rsidP="00E95275">
            <w:pPr>
              <w:spacing w:before="60" w:after="60"/>
              <w:rPr>
                <w:rFonts w:ascii="Arial" w:hAnsi="Arial" w:cs="Arial"/>
                <w:color w:val="1A3C6E"/>
                <w:sz w:val="24"/>
                <w:szCs w:val="24"/>
              </w:rPr>
            </w:pPr>
            <w:r w:rsidRPr="00C84B84">
              <w:rPr>
                <w:rFonts w:ascii="Arial" w:hAnsi="Arial" w:cs="Arial"/>
                <w:b/>
                <w:color w:val="1A3C6E"/>
                <w:sz w:val="24"/>
                <w:szCs w:val="24"/>
              </w:rPr>
              <w:t>Result</w:t>
            </w:r>
          </w:p>
        </w:tc>
        <w:tc>
          <w:tcPr>
            <w:tcW w:w="7370" w:type="dxa"/>
            <w:shd w:val="clear" w:color="auto" w:fill="E4F1DF"/>
          </w:tcPr>
          <w:p w14:paraId="4E3FA85B" w14:textId="608552FF" w:rsidR="00E95275" w:rsidRPr="00C84B84" w:rsidRDefault="00E95275" w:rsidP="00E95275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C84B84">
              <w:rPr>
                <w:rFonts w:ascii="Arial" w:hAnsi="Arial" w:cs="Arial"/>
                <w:sz w:val="24"/>
                <w:szCs w:val="24"/>
              </w:rPr>
              <w:t>mini presentation (3</w:t>
            </w:r>
            <w:r w:rsidR="00C84B84">
              <w:rPr>
                <w:rFonts w:ascii="Arial" w:hAnsi="Arial" w:cs="Arial"/>
                <w:sz w:val="24"/>
                <w:szCs w:val="24"/>
              </w:rPr>
              <w:t>–</w:t>
            </w:r>
            <w:r w:rsidRPr="00C84B84">
              <w:rPr>
                <w:rFonts w:ascii="Arial" w:hAnsi="Arial" w:cs="Arial"/>
                <w:sz w:val="24"/>
                <w:szCs w:val="24"/>
              </w:rPr>
              <w:t xml:space="preserve">5 min) </w:t>
            </w:r>
            <w:r w:rsidR="00C84B84">
              <w:rPr>
                <w:rFonts w:ascii="Arial" w:hAnsi="Arial" w:cs="Arial"/>
                <w:sz w:val="24"/>
                <w:szCs w:val="24"/>
              </w:rPr>
              <w:t>&amp;</w:t>
            </w:r>
            <w:r w:rsidRPr="00C84B84">
              <w:rPr>
                <w:rFonts w:ascii="Arial" w:hAnsi="Arial" w:cs="Arial"/>
                <w:sz w:val="24"/>
                <w:szCs w:val="24"/>
              </w:rPr>
              <w:t xml:space="preserve"> written summary</w:t>
            </w:r>
          </w:p>
        </w:tc>
      </w:tr>
      <w:tr w:rsidR="00E95275" w:rsidRPr="001E0126" w14:paraId="7F1F2544" w14:textId="77777777" w:rsidTr="00B07137">
        <w:tc>
          <w:tcPr>
            <w:tcW w:w="2629" w:type="dxa"/>
            <w:shd w:val="clear" w:color="auto" w:fill="D0E7C7"/>
          </w:tcPr>
          <w:p w14:paraId="2963FF47" w14:textId="77777777" w:rsidR="00E95275" w:rsidRPr="00C84B84" w:rsidRDefault="00E95275" w:rsidP="00E95275">
            <w:pPr>
              <w:spacing w:before="60" w:after="60"/>
              <w:rPr>
                <w:rFonts w:ascii="Arial" w:hAnsi="Arial" w:cs="Arial"/>
                <w:b/>
                <w:bCs/>
                <w:color w:val="1A3C6E"/>
                <w:sz w:val="24"/>
                <w:szCs w:val="24"/>
              </w:rPr>
            </w:pPr>
            <w:r w:rsidRPr="00C84B84">
              <w:rPr>
                <w:rFonts w:ascii="Arial" w:hAnsi="Arial" w:cs="Arial"/>
                <w:b/>
                <w:bCs/>
                <w:color w:val="1A3C6E"/>
                <w:sz w:val="24"/>
                <w:szCs w:val="24"/>
              </w:rPr>
              <w:t>What you gain</w:t>
            </w:r>
          </w:p>
        </w:tc>
        <w:tc>
          <w:tcPr>
            <w:tcW w:w="7370" w:type="dxa"/>
            <w:shd w:val="clear" w:color="auto" w:fill="E4F1DF"/>
          </w:tcPr>
          <w:p w14:paraId="7C4506B4" w14:textId="57A6213B" w:rsidR="00E95275" w:rsidRPr="00C84B84" w:rsidRDefault="00E95275" w:rsidP="00E95275">
            <w:pPr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C84B84">
              <w:rPr>
                <w:rFonts w:ascii="Arial" w:hAnsi="Arial" w:cs="Arial"/>
                <w:sz w:val="24"/>
                <w:szCs w:val="24"/>
              </w:rPr>
              <w:t>career orientation, self-reflection, presentation skills</w:t>
            </w:r>
            <w:r w:rsidR="006B43BD">
              <w:rPr>
                <w:rFonts w:ascii="Arial" w:hAnsi="Arial" w:cs="Arial"/>
                <w:sz w:val="24"/>
                <w:szCs w:val="24"/>
              </w:rPr>
              <w:t xml:space="preserve"> (language)</w:t>
            </w:r>
          </w:p>
        </w:tc>
      </w:tr>
    </w:tbl>
    <w:p w14:paraId="4B264905" w14:textId="77777777" w:rsidR="00737945" w:rsidRPr="00737945" w:rsidRDefault="00737945" w:rsidP="00737945">
      <w:pPr>
        <w:spacing w:after="120"/>
        <w:rPr>
          <w:rFonts w:ascii="Arial" w:hAnsi="Arial" w:cs="Arial"/>
          <w:sz w:val="2"/>
          <w:szCs w:val="2"/>
        </w:rPr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72"/>
      </w:tblGrid>
      <w:tr w:rsidR="00737945" w:rsidRPr="00737945" w14:paraId="5EC0C62C" w14:textId="77777777" w:rsidTr="00300444">
        <w:trPr>
          <w:trHeight w:val="974"/>
        </w:trPr>
        <w:tc>
          <w:tcPr>
            <w:tcW w:w="9972" w:type="dxa"/>
          </w:tcPr>
          <w:p w14:paraId="16CC25ED" w14:textId="77777777" w:rsidR="00737945" w:rsidRPr="00737945" w:rsidRDefault="00737945" w:rsidP="00300444">
            <w:pPr>
              <w:spacing w:before="240" w:after="240"/>
              <w:rPr>
                <w:rFonts w:ascii="Arial" w:hAnsi="Arial" w:cs="Arial"/>
                <w:bCs/>
                <w:color w:val="1A3C6E"/>
                <w:sz w:val="2"/>
                <w:szCs w:val="2"/>
              </w:rPr>
            </w:pPr>
            <w:r w:rsidRPr="00737945">
              <w:rPr>
                <w:rFonts w:ascii="Arial" w:hAnsi="Arial" w:cs="Arial"/>
                <w:bCs/>
                <w:noProof/>
                <w:color w:val="1A3C6E"/>
                <w:sz w:val="2"/>
                <w:szCs w:val="2"/>
              </w:rPr>
              <w:drawing>
                <wp:anchor distT="0" distB="0" distL="114300" distR="114300" simplePos="0" relativeHeight="251670528" behindDoc="1" locked="0" layoutInCell="1" allowOverlap="1" wp14:anchorId="494088A5" wp14:editId="4BC71076">
                  <wp:simplePos x="0" y="0"/>
                  <wp:positionH relativeFrom="column">
                    <wp:posOffset>27940</wp:posOffset>
                  </wp:positionH>
                  <wp:positionV relativeFrom="paragraph">
                    <wp:posOffset>-635</wp:posOffset>
                  </wp:positionV>
                  <wp:extent cx="640080" cy="860425"/>
                  <wp:effectExtent l="4127" t="0" r="0" b="0"/>
                  <wp:wrapSquare wrapText="bothSides"/>
                  <wp:docPr id="50" name="Bild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640080" cy="860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0D7B829" w14:textId="77777777" w:rsidR="00737945" w:rsidRPr="00737945" w:rsidRDefault="00737945" w:rsidP="00300444">
            <w:pPr>
              <w:spacing w:after="0"/>
              <w:rPr>
                <w:rFonts w:ascii="Arial" w:hAnsi="Arial" w:cs="Arial"/>
                <w:b/>
                <w:color w:val="1A3C6E"/>
                <w:sz w:val="2"/>
                <w:szCs w:val="2"/>
              </w:rPr>
            </w:pPr>
            <w:r w:rsidRPr="00737945">
              <w:rPr>
                <w:rFonts w:ascii="Arial" w:hAnsi="Arial" w:cs="Arial"/>
                <w:b/>
                <w:color w:val="1A3C6E"/>
                <w:sz w:val="44"/>
                <w:szCs w:val="44"/>
              </w:rPr>
              <w:t>Useful Phrases</w:t>
            </w:r>
          </w:p>
        </w:tc>
      </w:tr>
    </w:tbl>
    <w:p w14:paraId="247F788D" w14:textId="50B01594" w:rsidR="00737945" w:rsidRPr="00737945" w:rsidRDefault="00F17829" w:rsidP="00737945">
      <w:pPr>
        <w:rPr>
          <w:rFonts w:ascii="Arial" w:hAnsi="Arial" w:cs="Arial"/>
          <w:sz w:val="2"/>
          <w:szCs w:val="2"/>
        </w:rPr>
      </w:pPr>
      <w:r w:rsidRPr="00F17829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709440" behindDoc="0" locked="0" layoutInCell="1" allowOverlap="1" wp14:anchorId="3E1CC2C3" wp14:editId="2FC7B097">
                <wp:simplePos x="0" y="0"/>
                <wp:positionH relativeFrom="column">
                  <wp:posOffset>5396865</wp:posOffset>
                </wp:positionH>
                <wp:positionV relativeFrom="paragraph">
                  <wp:posOffset>2057345</wp:posOffset>
                </wp:positionV>
                <wp:extent cx="1157605" cy="1404620"/>
                <wp:effectExtent l="0" t="0" r="0" b="0"/>
                <wp:wrapNone/>
                <wp:docPr id="63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760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1BCC09" w14:textId="77777777" w:rsidR="00F17829" w:rsidRDefault="00F17829" w:rsidP="00F17829">
                            <w:pPr>
                              <w:jc w:val="center"/>
                              <w:rPr>
                                <w:rFonts w:ascii="Arial" w:eastAsia="Calibri" w:hAnsi="Arial" w:cs="Times New Roman"/>
                                <w:b/>
                                <w:color w:val="1A3C6E"/>
                                <w:sz w:val="24"/>
                                <w:lang w:val="de-DE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9E0C799" wp14:editId="0F55DB8A">
                                  <wp:extent cx="977900" cy="1036320"/>
                                  <wp:effectExtent l="0" t="0" r="0" b="0"/>
                                  <wp:docPr id="192" name="Grafik 19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Grafik 3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9" cstate="print">
                                            <a:clrChange>
                                              <a:clrFrom>
                                                <a:srgbClr val="F1EFEC"/>
                                              </a:clrFrom>
                                              <a:clrTo>
                                                <a:srgbClr val="F1EFEC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77900" cy="10363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16F5CD3" w14:textId="77777777" w:rsidR="00F17829" w:rsidRPr="00F17829" w:rsidRDefault="00F17829" w:rsidP="00F17829">
                            <w:pPr>
                              <w:rPr>
                                <w:lang w:val="de-DE"/>
                              </w:rPr>
                            </w:pPr>
                            <w:r>
                              <w:rPr>
                                <w:rFonts w:ascii="Arial" w:eastAsia="Calibri" w:hAnsi="Arial" w:cs="Times New Roman"/>
                                <w:b/>
                                <w:color w:val="1A3C6E"/>
                                <w:sz w:val="24"/>
                                <w:lang w:val="de-DE"/>
                              </w:rPr>
                              <w:t xml:space="preserve"> </w:t>
                            </w:r>
                            <w:proofErr w:type="spellStart"/>
                            <w:r w:rsidRPr="004221D3">
                              <w:rPr>
                                <w:rFonts w:ascii="Arial" w:eastAsia="Calibri" w:hAnsi="Arial" w:cs="Times New Roman"/>
                                <w:b/>
                                <w:color w:val="1A3C6E"/>
                                <w:sz w:val="24"/>
                                <w:lang w:val="de-DE"/>
                              </w:rPr>
                              <w:t>NextStep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E1CC2C3" id="_x0000_s1038" type="#_x0000_t202" style="position:absolute;margin-left:424.95pt;margin-top:162pt;width:91.15pt;height:110.6pt;z-index:25170944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" filled="f" stroked="f">
                <v:textbox style="mso-fit-shape-to-text:t">
                  <w:txbxContent>
                    <w:p w14:paraId="6C1BCC09" w14:textId="77777777" w:rsidR="00F17829" w:rsidRDefault="00F17829" w:rsidP="00F17829">
                      <w:pPr>
                        <w:jc w:val="center"/>
                        <w:rPr>
                          <w:rFonts w:ascii="Arial" w:eastAsia="Calibri" w:hAnsi="Arial" w:cs="Times New Roman"/>
                          <w:b/>
                          <w:color w:val="1A3C6E"/>
                          <w:sz w:val="24"/>
                          <w:lang w:val="de-DE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9E0C799" wp14:editId="0F55DB8A">
                            <wp:extent cx="977900" cy="1036320"/>
                            <wp:effectExtent l="0" t="0" r="0" b="0"/>
                            <wp:docPr id="192" name="Grafik 19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Grafik 3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9" cstate="print">
                                      <a:clrChange>
                                        <a:clrFrom>
                                          <a:srgbClr val="F1EFEC"/>
                                        </a:clrFrom>
                                        <a:clrTo>
                                          <a:srgbClr val="F1EFEC">
                                            <a:alpha val="0"/>
                                          </a:srgbClr>
                                        </a:clrTo>
                                      </a:clrChang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77900" cy="10363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16F5CD3" w14:textId="77777777" w:rsidR="00F17829" w:rsidRPr="00F17829" w:rsidRDefault="00F17829" w:rsidP="00F17829">
                      <w:pPr>
                        <w:rPr>
                          <w:lang w:val="de-DE"/>
                        </w:rPr>
                      </w:pPr>
                      <w:r>
                        <w:rPr>
                          <w:rFonts w:ascii="Arial" w:eastAsia="Calibri" w:hAnsi="Arial" w:cs="Times New Roman"/>
                          <w:b/>
                          <w:color w:val="1A3C6E"/>
                          <w:sz w:val="24"/>
                          <w:lang w:val="de-DE"/>
                        </w:rPr>
                        <w:t xml:space="preserve"> </w:t>
                      </w:r>
                      <w:proofErr w:type="spellStart"/>
                      <w:r w:rsidRPr="004221D3">
                        <w:rPr>
                          <w:rFonts w:ascii="Arial" w:eastAsia="Calibri" w:hAnsi="Arial" w:cs="Times New Roman"/>
                          <w:b/>
                          <w:color w:val="1A3C6E"/>
                          <w:sz w:val="24"/>
                          <w:lang w:val="de-DE"/>
                        </w:rPr>
                        <w:t>NextStep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tbl>
      <w:tblPr>
        <w:tblStyle w:val="Tabellenraster"/>
        <w:tblW w:w="0" w:type="auto"/>
        <w:tblBorders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9962"/>
      </w:tblGrid>
      <w:tr w:rsidR="00E95275" w:rsidRPr="001E0126" w14:paraId="117E1F3F" w14:textId="77777777" w:rsidTr="00F17829">
        <w:tc>
          <w:tcPr>
            <w:tcW w:w="9962" w:type="dxa"/>
            <w:shd w:val="clear" w:color="auto" w:fill="DCE5F4"/>
          </w:tcPr>
          <w:p w14:paraId="04C4EB28" w14:textId="2E7B19D9" w:rsidR="00E95275" w:rsidRPr="00C84B84" w:rsidRDefault="00E95275" w:rsidP="00E95275">
            <w:pPr>
              <w:spacing w:before="60" w:after="60"/>
              <w:rPr>
                <w:rFonts w:ascii="Arial" w:hAnsi="Arial" w:cs="Arial"/>
                <w:sz w:val="24"/>
                <w:szCs w:val="28"/>
                <w:lang w:val="en-GB"/>
              </w:rPr>
            </w:pPr>
            <w:r w:rsidRPr="00C84B84">
              <w:rPr>
                <w:rFonts w:ascii="Arial" w:hAnsi="Arial" w:cs="Arial"/>
                <w:sz w:val="24"/>
                <w:szCs w:val="28"/>
              </w:rPr>
              <w:t>During my internship at …, I learned that …</w:t>
            </w:r>
          </w:p>
        </w:tc>
      </w:tr>
      <w:tr w:rsidR="00E95275" w:rsidRPr="001E0126" w14:paraId="371EF8AC" w14:textId="77777777" w:rsidTr="00F17829">
        <w:tc>
          <w:tcPr>
            <w:tcW w:w="9962" w:type="dxa"/>
            <w:shd w:val="clear" w:color="auto" w:fill="DCE5F4"/>
          </w:tcPr>
          <w:p w14:paraId="2E8172D4" w14:textId="39EE6A7B" w:rsidR="00E95275" w:rsidRPr="00C84B84" w:rsidRDefault="00E95275" w:rsidP="00E95275">
            <w:pPr>
              <w:spacing w:before="60" w:after="60"/>
              <w:rPr>
                <w:rFonts w:ascii="Arial" w:hAnsi="Arial" w:cs="Arial"/>
                <w:sz w:val="24"/>
                <w:szCs w:val="28"/>
                <w:lang w:val="en-GB"/>
              </w:rPr>
            </w:pPr>
            <w:r w:rsidRPr="00C84B84">
              <w:rPr>
                <w:rFonts w:ascii="Arial" w:hAnsi="Arial" w:cs="Arial"/>
                <w:sz w:val="24"/>
                <w:szCs w:val="28"/>
              </w:rPr>
              <w:t>The highlight of my week was …</w:t>
            </w:r>
          </w:p>
        </w:tc>
      </w:tr>
      <w:tr w:rsidR="00E95275" w:rsidRPr="001E0126" w14:paraId="5DB7D770" w14:textId="77777777" w:rsidTr="00F17829">
        <w:tc>
          <w:tcPr>
            <w:tcW w:w="9962" w:type="dxa"/>
            <w:shd w:val="clear" w:color="auto" w:fill="DCE5F4"/>
          </w:tcPr>
          <w:p w14:paraId="3A36A72A" w14:textId="307BEA09" w:rsidR="00E95275" w:rsidRPr="00C84B84" w:rsidRDefault="00E95275" w:rsidP="00E95275">
            <w:pPr>
              <w:spacing w:before="60" w:after="60"/>
              <w:rPr>
                <w:rFonts w:ascii="Arial" w:hAnsi="Arial" w:cs="Arial"/>
                <w:sz w:val="24"/>
                <w:szCs w:val="28"/>
                <w:lang w:val="en-GB"/>
              </w:rPr>
            </w:pPr>
            <w:r w:rsidRPr="00C84B84">
              <w:rPr>
                <w:rFonts w:ascii="Arial" w:hAnsi="Arial" w:cs="Arial"/>
                <w:sz w:val="24"/>
                <w:szCs w:val="28"/>
              </w:rPr>
              <w:t>I was particularly interested in … because …</w:t>
            </w:r>
          </w:p>
        </w:tc>
      </w:tr>
      <w:tr w:rsidR="00E95275" w:rsidRPr="001E0126" w14:paraId="1664EECA" w14:textId="77777777" w:rsidTr="00F17829">
        <w:tc>
          <w:tcPr>
            <w:tcW w:w="9962" w:type="dxa"/>
            <w:shd w:val="clear" w:color="auto" w:fill="DCE5F4"/>
          </w:tcPr>
          <w:p w14:paraId="70D0D414" w14:textId="4589BBCE" w:rsidR="00E95275" w:rsidRPr="00C84B84" w:rsidRDefault="00E95275" w:rsidP="00E95275">
            <w:pPr>
              <w:spacing w:before="60" w:after="60"/>
              <w:rPr>
                <w:rFonts w:ascii="Arial" w:hAnsi="Arial" w:cs="Arial"/>
                <w:sz w:val="24"/>
                <w:szCs w:val="28"/>
                <w:lang w:val="en-GB"/>
              </w:rPr>
            </w:pPr>
            <w:r w:rsidRPr="00C84B84">
              <w:rPr>
                <w:rFonts w:ascii="Arial" w:hAnsi="Arial" w:cs="Arial"/>
                <w:sz w:val="24"/>
                <w:szCs w:val="28"/>
              </w:rPr>
              <w:t>Before the internship, I thought …</w:t>
            </w:r>
            <w:r w:rsidR="00344398">
              <w:rPr>
                <w:rFonts w:ascii="Arial" w:hAnsi="Arial" w:cs="Arial"/>
                <w:sz w:val="24"/>
                <w:szCs w:val="28"/>
              </w:rPr>
              <w:t xml:space="preserve"> . N</w:t>
            </w:r>
            <w:r w:rsidRPr="00C84B84">
              <w:rPr>
                <w:rFonts w:ascii="Arial" w:hAnsi="Arial" w:cs="Arial"/>
                <w:sz w:val="24"/>
                <w:szCs w:val="28"/>
              </w:rPr>
              <w:t>ow I know that …</w:t>
            </w:r>
          </w:p>
        </w:tc>
      </w:tr>
      <w:tr w:rsidR="00C84B84" w:rsidRPr="001E0126" w14:paraId="5B41B4CF" w14:textId="77777777" w:rsidTr="00F17829">
        <w:tc>
          <w:tcPr>
            <w:tcW w:w="9962" w:type="dxa"/>
            <w:shd w:val="clear" w:color="auto" w:fill="DCE5F4"/>
          </w:tcPr>
          <w:p w14:paraId="13A5D0A3" w14:textId="3504707E" w:rsidR="00C84B84" w:rsidRDefault="00C84B84" w:rsidP="00E95275">
            <w:pPr>
              <w:spacing w:before="60" w:after="60"/>
              <w:rPr>
                <w:rFonts w:ascii="Arial" w:hAnsi="Arial" w:cs="Arial"/>
                <w:sz w:val="24"/>
                <w:szCs w:val="28"/>
              </w:rPr>
            </w:pPr>
            <w:r>
              <w:rPr>
                <w:rFonts w:ascii="Arial" w:hAnsi="Arial" w:cs="Arial"/>
                <w:sz w:val="24"/>
                <w:szCs w:val="28"/>
              </w:rPr>
              <w:t>I guess I’ve become more comfortable with …</w:t>
            </w:r>
            <w:r w:rsidR="00344398">
              <w:rPr>
                <w:rFonts w:ascii="Arial" w:hAnsi="Arial" w:cs="Arial"/>
                <w:sz w:val="24"/>
                <w:szCs w:val="28"/>
              </w:rPr>
              <w:t xml:space="preserve"> / and speaking …</w:t>
            </w:r>
          </w:p>
        </w:tc>
      </w:tr>
      <w:tr w:rsidR="00E95275" w:rsidRPr="001E0126" w14:paraId="09549425" w14:textId="77777777" w:rsidTr="00F17829">
        <w:tc>
          <w:tcPr>
            <w:tcW w:w="9962" w:type="dxa"/>
            <w:shd w:val="clear" w:color="auto" w:fill="DCE5F4"/>
          </w:tcPr>
          <w:p w14:paraId="39298809" w14:textId="70E3EB03" w:rsidR="00E95275" w:rsidRPr="00C84B84" w:rsidRDefault="00C84B84" w:rsidP="00E95275">
            <w:pPr>
              <w:spacing w:before="60" w:after="60"/>
              <w:rPr>
                <w:rFonts w:ascii="Arial" w:hAnsi="Arial" w:cs="Arial"/>
                <w:sz w:val="24"/>
                <w:szCs w:val="28"/>
                <w:lang w:val="en-GB"/>
              </w:rPr>
            </w:pPr>
            <w:r>
              <w:rPr>
                <w:rFonts w:ascii="Arial" w:hAnsi="Arial" w:cs="Arial"/>
                <w:sz w:val="24"/>
                <w:szCs w:val="28"/>
                <w:lang w:val="en-GB"/>
              </w:rPr>
              <w:t>My greatest challenge was …</w:t>
            </w:r>
          </w:p>
        </w:tc>
      </w:tr>
      <w:tr w:rsidR="00C84B84" w:rsidRPr="001E0126" w14:paraId="7A0FA06A" w14:textId="77777777" w:rsidTr="00F17829">
        <w:tc>
          <w:tcPr>
            <w:tcW w:w="9962" w:type="dxa"/>
            <w:shd w:val="clear" w:color="auto" w:fill="DCE5F4"/>
          </w:tcPr>
          <w:p w14:paraId="48F85632" w14:textId="448A040F" w:rsidR="00C84B84" w:rsidRDefault="00C84B84" w:rsidP="00E95275">
            <w:pPr>
              <w:spacing w:before="60" w:after="60"/>
              <w:rPr>
                <w:rFonts w:ascii="Arial" w:hAnsi="Arial" w:cs="Arial"/>
                <w:sz w:val="24"/>
                <w:szCs w:val="28"/>
                <w:lang w:val="en-GB"/>
              </w:rPr>
            </w:pPr>
            <w:r>
              <w:rPr>
                <w:rFonts w:ascii="Arial" w:hAnsi="Arial" w:cs="Arial"/>
                <w:sz w:val="24"/>
                <w:szCs w:val="28"/>
              </w:rPr>
              <w:t xml:space="preserve">Now </w:t>
            </w:r>
            <w:r w:rsidRPr="00C84B84">
              <w:rPr>
                <w:rFonts w:ascii="Arial" w:hAnsi="Arial" w:cs="Arial"/>
                <w:sz w:val="24"/>
                <w:szCs w:val="28"/>
              </w:rPr>
              <w:t>I hope to</w:t>
            </w:r>
            <w:r>
              <w:rPr>
                <w:rFonts w:ascii="Arial" w:hAnsi="Arial" w:cs="Arial"/>
                <w:sz w:val="24"/>
                <w:szCs w:val="28"/>
              </w:rPr>
              <w:t xml:space="preserve"> </w:t>
            </w:r>
            <w:r w:rsidRPr="00C84B84">
              <w:rPr>
                <w:rFonts w:ascii="Arial" w:hAnsi="Arial" w:cs="Arial"/>
                <w:sz w:val="24"/>
                <w:szCs w:val="28"/>
              </w:rPr>
              <w:t>...</w:t>
            </w:r>
          </w:p>
        </w:tc>
      </w:tr>
      <w:tr w:rsidR="00C84B84" w:rsidRPr="001E0126" w14:paraId="480EF96C" w14:textId="77777777" w:rsidTr="00F17829">
        <w:tc>
          <w:tcPr>
            <w:tcW w:w="9962" w:type="dxa"/>
            <w:shd w:val="clear" w:color="auto" w:fill="DCE5F4"/>
          </w:tcPr>
          <w:p w14:paraId="7940DA98" w14:textId="1B0D1E37" w:rsidR="00C84B84" w:rsidRPr="00C84B84" w:rsidRDefault="00C84B84" w:rsidP="00E95275">
            <w:pPr>
              <w:spacing w:before="60" w:after="60"/>
              <w:rPr>
                <w:rFonts w:ascii="Arial" w:hAnsi="Arial" w:cs="Arial"/>
                <w:sz w:val="24"/>
                <w:szCs w:val="28"/>
              </w:rPr>
            </w:pPr>
            <w:r w:rsidRPr="00C84B84">
              <w:rPr>
                <w:rFonts w:ascii="Arial" w:hAnsi="Arial" w:cs="Arial"/>
                <w:sz w:val="24"/>
                <w:szCs w:val="28"/>
              </w:rPr>
              <w:t xml:space="preserve">I would recommend this internship to other students </w:t>
            </w:r>
            <w:r w:rsidR="00344398">
              <w:rPr>
                <w:rFonts w:ascii="Arial" w:hAnsi="Arial" w:cs="Arial"/>
                <w:sz w:val="24"/>
                <w:szCs w:val="28"/>
              </w:rPr>
              <w:t xml:space="preserve">who would like to … </w:t>
            </w:r>
            <w:r w:rsidRPr="00C84B84">
              <w:rPr>
                <w:rFonts w:ascii="Arial" w:hAnsi="Arial" w:cs="Arial"/>
                <w:sz w:val="24"/>
                <w:szCs w:val="28"/>
              </w:rPr>
              <w:t>because …</w:t>
            </w:r>
          </w:p>
        </w:tc>
      </w:tr>
    </w:tbl>
    <w:p w14:paraId="7D9D1518" w14:textId="48892728" w:rsidR="00E40DCA" w:rsidRPr="00BA404D" w:rsidRDefault="00E40DCA">
      <w:pPr>
        <w:rPr>
          <w:rFonts w:ascii="Arial" w:hAnsi="Arial" w:cs="Arial"/>
        </w:rPr>
      </w:pPr>
    </w:p>
    <w:sectPr w:rsidR="00E40DCA" w:rsidRPr="00BA404D" w:rsidSect="00034616">
      <w:footerReference w:type="default" r:id="rId26"/>
      <w:pgSz w:w="12240" w:h="15840"/>
      <w:pgMar w:top="1020" w:right="1134" w:bottom="1020" w:left="1134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DEAE46F" w14:textId="77777777" w:rsidR="001071B0" w:rsidRDefault="001071B0" w:rsidP="000E7EE8">
      <w:pPr>
        <w:spacing w:after="0" w:line="240" w:lineRule="auto"/>
      </w:pPr>
      <w:r>
        <w:separator/>
      </w:r>
    </w:p>
  </w:endnote>
  <w:endnote w:type="continuationSeparator" w:id="0">
    <w:p w14:paraId="2EF127F2" w14:textId="77777777" w:rsidR="001071B0" w:rsidRDefault="001071B0" w:rsidP="000E7E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E3C674" w14:textId="1C155BD0" w:rsidR="0027782F" w:rsidRPr="0027782F" w:rsidRDefault="0027782F" w:rsidP="0027782F">
    <w:pPr>
      <w:pStyle w:val="Fuzeile"/>
      <w:spacing w:line="276" w:lineRule="auto"/>
      <w:jc w:val="center"/>
      <w:rPr>
        <w:rFonts w:ascii="Arial" w:eastAsia="Calibri" w:hAnsi="Arial" w:cs="Times New Roman"/>
        <w:color w:val="808080"/>
        <w:kern w:val="2"/>
        <w:sz w:val="14"/>
        <w:szCs w:val="14"/>
        <w:lang w:val="de-DE"/>
        <w14:ligatures w14:val="standardContextual"/>
      </w:rPr>
    </w:pPr>
    <w:r w:rsidRPr="0027782F">
      <w:rPr>
        <w:rFonts w:ascii="Arial" w:eastAsia="Calibri" w:hAnsi="Arial" w:cs="Times New Roman"/>
        <w:color w:val="808080"/>
        <w:kern w:val="2"/>
        <w:sz w:val="14"/>
        <w:szCs w:val="14"/>
        <w:lang w:val="de-DE"/>
        <w14:ligatures w14:val="standardContextual"/>
      </w:rPr>
      <w:t xml:space="preserve">Arbeitskreis </w:t>
    </w:r>
    <w:proofErr w:type="spellStart"/>
    <w:r w:rsidRPr="0027782F">
      <w:rPr>
        <w:rFonts w:ascii="Arial" w:eastAsia="Calibri" w:hAnsi="Arial" w:cs="Times New Roman"/>
        <w:i/>
        <w:iCs/>
        <w:color w:val="808080"/>
        <w:kern w:val="2"/>
        <w:sz w:val="14"/>
        <w:szCs w:val="14"/>
        <w:lang w:val="de-DE"/>
        <w14:ligatures w14:val="standardContextual"/>
      </w:rPr>
      <w:t>NextStep</w:t>
    </w:r>
    <w:proofErr w:type="spellEnd"/>
    <w:r w:rsidRPr="0027782F">
      <w:rPr>
        <w:rFonts w:ascii="Arial" w:eastAsia="Calibri" w:hAnsi="Arial" w:cs="Times New Roman"/>
        <w:color w:val="808080"/>
        <w:kern w:val="2"/>
        <w:sz w:val="14"/>
        <w:szCs w:val="14"/>
        <w:lang w:val="de-DE"/>
        <w14:ligatures w14:val="standardContextual"/>
      </w:rPr>
      <w:t xml:space="preserve"> am Staatsinstitut für Schulqualität und Bildungsforschung</w:t>
    </w:r>
    <w:r>
      <w:rPr>
        <w:rFonts w:ascii="Arial" w:eastAsia="Calibri" w:hAnsi="Arial" w:cs="Times New Roman"/>
        <w:color w:val="808080"/>
        <w:kern w:val="2"/>
        <w:sz w:val="14"/>
        <w:szCs w:val="14"/>
        <w:lang w:val="de-DE"/>
        <w14:ligatures w14:val="standardContextual"/>
      </w:rPr>
      <w:t xml:space="preserve"> (ISB)</w:t>
    </w:r>
  </w:p>
  <w:p w14:paraId="0BBBA80E" w14:textId="45E62A37" w:rsidR="0027782F" w:rsidRPr="0027782F" w:rsidRDefault="0027782F" w:rsidP="0027782F">
    <w:pPr>
      <w:pStyle w:val="Fuzeile"/>
      <w:jc w:val="center"/>
      <w:rPr>
        <w:rFonts w:ascii="Arial" w:eastAsia="Calibri" w:hAnsi="Arial" w:cs="Times New Roman"/>
        <w:color w:val="808080"/>
        <w:kern w:val="2"/>
        <w:sz w:val="14"/>
        <w:szCs w:val="14"/>
        <w:lang w:val="de-DE"/>
        <w14:ligatures w14:val="standardContextual"/>
      </w:rPr>
    </w:pPr>
    <w:r w:rsidRPr="0027782F">
      <w:rPr>
        <w:rFonts w:ascii="Arial" w:eastAsia="Calibri" w:hAnsi="Arial" w:cs="Times New Roman"/>
        <w:color w:val="808080"/>
        <w:kern w:val="2"/>
        <w:sz w:val="14"/>
        <w:szCs w:val="14"/>
        <w:lang w:val="de-DE"/>
        <w14:ligatures w14:val="standardContextual"/>
      </w:rPr>
      <w:t xml:space="preserve">Ariane Sailer </w:t>
    </w:r>
    <w:r w:rsidRPr="0027782F">
      <w:rPr>
        <w:rFonts w:ascii="Arial" w:eastAsia="Calibri" w:hAnsi="Arial" w:cs="Times New Roman"/>
        <w:color w:val="808080"/>
        <w:kern w:val="2"/>
        <w:sz w:val="14"/>
        <w:szCs w:val="14"/>
        <w:lang w:val="de-DE"/>
        <w14:ligatures w14:val="standardContextual"/>
      </w:rPr>
      <w:sym w:font="Wingdings" w:char="F09F"/>
    </w:r>
    <w:r w:rsidRPr="0027782F">
      <w:rPr>
        <w:rFonts w:ascii="Arial" w:eastAsia="Calibri" w:hAnsi="Arial" w:cs="Times New Roman"/>
        <w:color w:val="808080"/>
        <w:kern w:val="2"/>
        <w:sz w:val="14"/>
        <w:szCs w:val="14"/>
        <w:lang w:val="de-DE"/>
        <w14:ligatures w14:val="standardContextual"/>
      </w:rPr>
      <w:t xml:space="preserve"> Realschule Englisch </w:t>
    </w:r>
    <w:r w:rsidRPr="0027782F">
      <w:rPr>
        <w:rFonts w:ascii="Arial" w:eastAsia="Calibri" w:hAnsi="Arial" w:cs="Times New Roman"/>
        <w:color w:val="808080"/>
        <w:kern w:val="2"/>
        <w:sz w:val="14"/>
        <w:szCs w:val="14"/>
        <w:lang w:val="de-DE"/>
        <w14:ligatures w14:val="standardContextual"/>
      </w:rPr>
      <w:sym w:font="Wingdings" w:char="F09F"/>
    </w:r>
    <w:r w:rsidRPr="0027782F">
      <w:rPr>
        <w:rFonts w:ascii="Arial" w:eastAsia="Calibri" w:hAnsi="Arial" w:cs="Times New Roman"/>
        <w:color w:val="808080"/>
        <w:kern w:val="2"/>
        <w:sz w:val="14"/>
        <w:szCs w:val="14"/>
        <w:lang w:val="de-DE"/>
        <w14:ligatures w14:val="standardContextual"/>
      </w:rPr>
      <w:t xml:space="preserve"> 089 2170-</w:t>
    </w:r>
    <w:sdt>
      <w:sdtPr>
        <w:rPr>
          <w:rFonts w:ascii="Arial" w:eastAsia="Calibri" w:hAnsi="Arial" w:cs="Times New Roman"/>
          <w:color w:val="808080"/>
          <w:kern w:val="2"/>
          <w:sz w:val="14"/>
          <w:szCs w:val="14"/>
          <w:lang w:val="de-DE"/>
          <w14:ligatures w14:val="standardContextual"/>
        </w:rPr>
        <w:alias w:val="Firmentelefonnummer"/>
        <w:tag w:val=""/>
        <w:id w:val="-1817252741"/>
        <w:placeholder>
          <w:docPart w:val="0E1F8994734B4DCB9E83A5A104F2928C"/>
        </w:placeholder>
        <w:dataBinding w:prefixMappings="xmlns:ns0='http://schemas.microsoft.com/office/2006/coverPageProps' " w:xpath="/ns0:CoverPageProperties[1]/ns0:CompanyPhone[1]" w:storeItemID="{55AF091B-3C7A-41E3-B477-F2FDAA23CFDA}"/>
        <w:text/>
      </w:sdtPr>
      <w:sdtContent>
        <w:r w:rsidRPr="0027782F">
          <w:rPr>
            <w:rFonts w:ascii="Arial" w:eastAsia="Calibri" w:hAnsi="Arial" w:cs="Times New Roman"/>
            <w:color w:val="808080"/>
            <w:kern w:val="2"/>
            <w:sz w:val="14"/>
            <w:szCs w:val="14"/>
            <w:lang w:val="de-DE"/>
            <w14:ligatures w14:val="standardContextual"/>
          </w:rPr>
          <w:t>2666</w:t>
        </w:r>
      </w:sdtContent>
    </w:sdt>
    <w:r w:rsidRPr="0027782F">
      <w:rPr>
        <w:rFonts w:ascii="Arial" w:eastAsia="Calibri" w:hAnsi="Arial" w:cs="Times New Roman"/>
        <w:color w:val="808080"/>
        <w:kern w:val="2"/>
        <w:sz w:val="14"/>
        <w:szCs w:val="14"/>
        <w:lang w:val="de-DE"/>
        <w14:ligatures w14:val="standardContextual"/>
      </w:rPr>
      <w:t xml:space="preserve"> </w:t>
    </w:r>
    <w:r w:rsidRPr="0027782F">
      <w:rPr>
        <w:rFonts w:ascii="Arial" w:eastAsia="Calibri" w:hAnsi="Arial" w:cs="Times New Roman"/>
        <w:color w:val="808080"/>
        <w:kern w:val="2"/>
        <w:sz w:val="14"/>
        <w:szCs w:val="14"/>
        <w:lang w:val="de-DE"/>
        <w14:ligatures w14:val="standardContextual"/>
      </w:rPr>
      <w:sym w:font="Wingdings" w:char="F09F"/>
    </w:r>
    <w:r w:rsidRPr="0027782F">
      <w:rPr>
        <w:rFonts w:ascii="Arial" w:eastAsia="Calibri" w:hAnsi="Arial" w:cs="Times New Roman"/>
        <w:color w:val="808080"/>
        <w:kern w:val="2"/>
        <w:sz w:val="14"/>
        <w:szCs w:val="14"/>
        <w:lang w:val="de-DE"/>
        <w14:ligatures w14:val="standardContextual"/>
      </w:rPr>
      <w:t xml:space="preserve"> ariane.sailer@isb.bayern.de</w:t>
    </w:r>
  </w:p>
  <w:p w14:paraId="1A975FB7" w14:textId="392AE7E5" w:rsidR="000E7EE8" w:rsidRPr="004221D3" w:rsidRDefault="000E7EE8" w:rsidP="000E7EE8">
    <w:pPr>
      <w:pStyle w:val="Fuzeile"/>
      <w:jc w:val="right"/>
      <w:rPr>
        <w:color w:val="1A3C6E"/>
        <w:lang w:val="de-DE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9534D80" w14:textId="77777777" w:rsidR="001071B0" w:rsidRDefault="001071B0" w:rsidP="000E7EE8">
      <w:pPr>
        <w:spacing w:after="0" w:line="240" w:lineRule="auto"/>
      </w:pPr>
      <w:r>
        <w:separator/>
      </w:r>
    </w:p>
  </w:footnote>
  <w:footnote w:type="continuationSeparator" w:id="0">
    <w:p w14:paraId="2CBCF1D0" w14:textId="77777777" w:rsidR="001071B0" w:rsidRDefault="001071B0" w:rsidP="000E7E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ennumm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ennumm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Aufzhlungszeichen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Aufzhlungszeichen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ennumm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60062E48"/>
    <w:lvl w:ilvl="0">
      <w:start w:val="1"/>
      <w:numFmt w:val="decimal"/>
      <w:pStyle w:val="Aufzhlungszeichen"/>
      <w:lvlText w:val="%1"/>
      <w:lvlJc w:val="left"/>
      <w:pPr>
        <w:tabs>
          <w:tab w:val="num" w:pos="360"/>
        </w:tabs>
        <w:ind w:left="360" w:hanging="360"/>
      </w:pPr>
      <w:rPr>
        <w:rFonts w:ascii="Arial" w:eastAsiaTheme="minorEastAsia" w:hAnsi="Arial" w:cs="Arial"/>
        <w:b/>
        <w:bCs/>
      </w:rPr>
    </w:lvl>
  </w:abstractNum>
  <w:abstractNum w:abstractNumId="9" w15:restartNumberingAfterBreak="0">
    <w:nsid w:val="2B591E86"/>
    <w:multiLevelType w:val="hybridMultilevel"/>
    <w:tmpl w:val="5220E71C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6CA6702A"/>
    <w:multiLevelType w:val="hybridMultilevel"/>
    <w:tmpl w:val="91447E2A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652297570">
    <w:abstractNumId w:val="8"/>
  </w:num>
  <w:num w:numId="2" w16cid:durableId="80223584">
    <w:abstractNumId w:val="6"/>
  </w:num>
  <w:num w:numId="3" w16cid:durableId="561017972">
    <w:abstractNumId w:val="5"/>
  </w:num>
  <w:num w:numId="4" w16cid:durableId="132142613">
    <w:abstractNumId w:val="4"/>
  </w:num>
  <w:num w:numId="5" w16cid:durableId="589461615">
    <w:abstractNumId w:val="7"/>
  </w:num>
  <w:num w:numId="6" w16cid:durableId="649754265">
    <w:abstractNumId w:val="3"/>
  </w:num>
  <w:num w:numId="7" w16cid:durableId="1130856386">
    <w:abstractNumId w:val="2"/>
  </w:num>
  <w:num w:numId="8" w16cid:durableId="68697295">
    <w:abstractNumId w:val="1"/>
  </w:num>
  <w:num w:numId="9" w16cid:durableId="1789131">
    <w:abstractNumId w:val="0"/>
  </w:num>
  <w:num w:numId="10" w16cid:durableId="32388085">
    <w:abstractNumId w:val="10"/>
  </w:num>
  <w:num w:numId="11" w16cid:durableId="297684217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7730"/>
    <w:rsid w:val="00034616"/>
    <w:rsid w:val="000457D2"/>
    <w:rsid w:val="00052AF6"/>
    <w:rsid w:val="0006063C"/>
    <w:rsid w:val="000E7EE8"/>
    <w:rsid w:val="00102F7E"/>
    <w:rsid w:val="001071B0"/>
    <w:rsid w:val="0015074B"/>
    <w:rsid w:val="001719C4"/>
    <w:rsid w:val="001B09AC"/>
    <w:rsid w:val="001E0126"/>
    <w:rsid w:val="001F2DEB"/>
    <w:rsid w:val="001F5EB0"/>
    <w:rsid w:val="00207DF3"/>
    <w:rsid w:val="00270939"/>
    <w:rsid w:val="002714A6"/>
    <w:rsid w:val="00274CA0"/>
    <w:rsid w:val="0027782F"/>
    <w:rsid w:val="002916DD"/>
    <w:rsid w:val="00294A96"/>
    <w:rsid w:val="0029639D"/>
    <w:rsid w:val="002F187E"/>
    <w:rsid w:val="002F7198"/>
    <w:rsid w:val="00325471"/>
    <w:rsid w:val="00326F90"/>
    <w:rsid w:val="00344398"/>
    <w:rsid w:val="0039642B"/>
    <w:rsid w:val="003C6CFE"/>
    <w:rsid w:val="004221D3"/>
    <w:rsid w:val="0043577A"/>
    <w:rsid w:val="004D280F"/>
    <w:rsid w:val="005455DD"/>
    <w:rsid w:val="005C4646"/>
    <w:rsid w:val="005F79DB"/>
    <w:rsid w:val="006A586C"/>
    <w:rsid w:val="006B43BD"/>
    <w:rsid w:val="006C05F5"/>
    <w:rsid w:val="00701A33"/>
    <w:rsid w:val="007072F9"/>
    <w:rsid w:val="007174BF"/>
    <w:rsid w:val="00737945"/>
    <w:rsid w:val="007A7B40"/>
    <w:rsid w:val="007B06FC"/>
    <w:rsid w:val="007C3021"/>
    <w:rsid w:val="007C6931"/>
    <w:rsid w:val="00800914"/>
    <w:rsid w:val="00835069"/>
    <w:rsid w:val="008A0D85"/>
    <w:rsid w:val="008C21E0"/>
    <w:rsid w:val="008D531F"/>
    <w:rsid w:val="008F0E2B"/>
    <w:rsid w:val="00A3311C"/>
    <w:rsid w:val="00AA1D8D"/>
    <w:rsid w:val="00B47730"/>
    <w:rsid w:val="00B65C8B"/>
    <w:rsid w:val="00BA404D"/>
    <w:rsid w:val="00C84B84"/>
    <w:rsid w:val="00CB0664"/>
    <w:rsid w:val="00CC213F"/>
    <w:rsid w:val="00D11522"/>
    <w:rsid w:val="00D75B8E"/>
    <w:rsid w:val="00D87C15"/>
    <w:rsid w:val="00D90280"/>
    <w:rsid w:val="00DF16C1"/>
    <w:rsid w:val="00DF3DCB"/>
    <w:rsid w:val="00E267F3"/>
    <w:rsid w:val="00E40DCA"/>
    <w:rsid w:val="00E739A4"/>
    <w:rsid w:val="00E95275"/>
    <w:rsid w:val="00F17829"/>
    <w:rsid w:val="00F61355"/>
    <w:rsid w:val="00F71F4A"/>
    <w:rsid w:val="00F93314"/>
    <w:rsid w:val="00FC693F"/>
    <w:rsid w:val="00FE5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64D40D41"/>
  <w14:defaultImageDpi w14:val="300"/>
  <w15:docId w15:val="{A5B377CF-37BB-499E-BA1D-C48B4CA9CA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E0126"/>
    <w:pPr>
      <w:spacing w:after="100"/>
    </w:pPr>
    <w:rPr>
      <w:rFonts w:ascii="Calibri" w:hAnsi="Calibri"/>
      <w:sz w:val="21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1A3C6E"/>
      <w:sz w:val="28"/>
      <w:szCs w:val="28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1A3C6E"/>
      <w:sz w:val="26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1A3C6E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E618BF"/>
  </w:style>
  <w:style w:type="paragraph" w:styleId="Fuzeile">
    <w:name w:val="footer"/>
    <w:basedOn w:val="Standard"/>
    <w:link w:val="FuzeileZchn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E618BF"/>
  </w:style>
  <w:style w:type="paragraph" w:styleId="KeinLeerraum">
    <w:name w:val="No Spacing"/>
    <w:uiPriority w:val="1"/>
    <w:qFormat/>
    <w:rsid w:val="00FC693F"/>
    <w:pPr>
      <w:spacing w:after="0" w:line="240" w:lineRule="auto"/>
    </w:pPr>
  </w:style>
  <w:style w:type="character" w:customStyle="1" w:styleId="berschrift1Zchn">
    <w:name w:val="Überschrift 1 Zchn"/>
    <w:basedOn w:val="Absatz-Standardschriftart"/>
    <w:link w:val="berschrift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el">
    <w:name w:val="Title"/>
    <w:basedOn w:val="Standard"/>
    <w:next w:val="Standard"/>
    <w:link w:val="TitelZchn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elZchn">
    <w:name w:val="Titel Zchn"/>
    <w:basedOn w:val="Absatz-Standardschriftart"/>
    <w:link w:val="Titel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enabsatz">
    <w:name w:val="List Paragraph"/>
    <w:basedOn w:val="Standard"/>
    <w:uiPriority w:val="34"/>
    <w:qFormat/>
    <w:rsid w:val="00FC693F"/>
    <w:pPr>
      <w:ind w:left="720"/>
      <w:contextualSpacing/>
    </w:pPr>
  </w:style>
  <w:style w:type="paragraph" w:styleId="Textkrper">
    <w:name w:val="Body Text"/>
    <w:basedOn w:val="Standard"/>
    <w:link w:val="TextkrperZchn"/>
    <w:uiPriority w:val="99"/>
    <w:unhideWhenUsed/>
    <w:rsid w:val="00AA1D8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uiPriority w:val="99"/>
    <w:rsid w:val="00AA1D8D"/>
  </w:style>
  <w:style w:type="paragraph" w:styleId="Textkrper2">
    <w:name w:val="Body Text 2"/>
    <w:basedOn w:val="Standard"/>
    <w:link w:val="Textkrper2Zchn"/>
    <w:uiPriority w:val="99"/>
    <w:unhideWhenUsed/>
    <w:rsid w:val="00AA1D8D"/>
    <w:pPr>
      <w:spacing w:after="120" w:line="480" w:lineRule="auto"/>
    </w:pPr>
  </w:style>
  <w:style w:type="character" w:customStyle="1" w:styleId="Textkrper2Zchn">
    <w:name w:val="Textkörper 2 Zchn"/>
    <w:basedOn w:val="Absatz-Standardschriftart"/>
    <w:link w:val="Textkrper2"/>
    <w:uiPriority w:val="99"/>
    <w:rsid w:val="00AA1D8D"/>
  </w:style>
  <w:style w:type="paragraph" w:styleId="Textkrper3">
    <w:name w:val="Body Text 3"/>
    <w:basedOn w:val="Standard"/>
    <w:link w:val="Textkrper3Zchn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xtkrper3Zchn">
    <w:name w:val="Textkörper 3 Zchn"/>
    <w:basedOn w:val="Absatz-Standardschriftart"/>
    <w:link w:val="Textkrper3"/>
    <w:uiPriority w:val="99"/>
    <w:rsid w:val="00AA1D8D"/>
    <w:rPr>
      <w:sz w:val="16"/>
      <w:szCs w:val="16"/>
    </w:rPr>
  </w:style>
  <w:style w:type="paragraph" w:styleId="Liste">
    <w:name w:val="List"/>
    <w:basedOn w:val="Standard"/>
    <w:uiPriority w:val="99"/>
    <w:unhideWhenUsed/>
    <w:rsid w:val="00AA1D8D"/>
    <w:pPr>
      <w:ind w:left="360" w:hanging="360"/>
      <w:contextualSpacing/>
    </w:pPr>
  </w:style>
  <w:style w:type="paragraph" w:styleId="Liste2">
    <w:name w:val="List 2"/>
    <w:basedOn w:val="Standard"/>
    <w:uiPriority w:val="99"/>
    <w:unhideWhenUsed/>
    <w:rsid w:val="00326F90"/>
    <w:pPr>
      <w:ind w:left="720" w:hanging="360"/>
      <w:contextualSpacing/>
    </w:pPr>
  </w:style>
  <w:style w:type="paragraph" w:styleId="Liste3">
    <w:name w:val="List 3"/>
    <w:basedOn w:val="Standard"/>
    <w:uiPriority w:val="99"/>
    <w:unhideWhenUsed/>
    <w:rsid w:val="00326F90"/>
    <w:pPr>
      <w:ind w:left="1080" w:hanging="360"/>
      <w:contextualSpacing/>
    </w:pPr>
  </w:style>
  <w:style w:type="paragraph" w:styleId="Aufzhlungszeichen">
    <w:name w:val="List Bullet"/>
    <w:basedOn w:val="Standard"/>
    <w:uiPriority w:val="99"/>
    <w:unhideWhenUsed/>
    <w:rsid w:val="00326F90"/>
    <w:pPr>
      <w:numPr>
        <w:numId w:val="1"/>
      </w:numPr>
      <w:contextualSpacing/>
    </w:pPr>
  </w:style>
  <w:style w:type="paragraph" w:styleId="Aufzhlungszeichen2">
    <w:name w:val="List Bullet 2"/>
    <w:basedOn w:val="Standard"/>
    <w:uiPriority w:val="99"/>
    <w:unhideWhenUsed/>
    <w:rsid w:val="00326F90"/>
    <w:pPr>
      <w:numPr>
        <w:numId w:val="2"/>
      </w:numPr>
      <w:contextualSpacing/>
    </w:pPr>
  </w:style>
  <w:style w:type="paragraph" w:styleId="Aufzhlungszeichen3">
    <w:name w:val="List Bullet 3"/>
    <w:basedOn w:val="Standard"/>
    <w:uiPriority w:val="99"/>
    <w:unhideWhenUsed/>
    <w:rsid w:val="00326F90"/>
    <w:pPr>
      <w:numPr>
        <w:numId w:val="3"/>
      </w:numPr>
      <w:contextualSpacing/>
    </w:pPr>
  </w:style>
  <w:style w:type="paragraph" w:styleId="Listennummer">
    <w:name w:val="List Number"/>
    <w:basedOn w:val="Standard"/>
    <w:uiPriority w:val="99"/>
    <w:unhideWhenUsed/>
    <w:rsid w:val="00326F90"/>
    <w:pPr>
      <w:numPr>
        <w:numId w:val="5"/>
      </w:numPr>
      <w:contextualSpacing/>
    </w:pPr>
  </w:style>
  <w:style w:type="paragraph" w:styleId="Listennummer2">
    <w:name w:val="List Number 2"/>
    <w:basedOn w:val="Standard"/>
    <w:uiPriority w:val="99"/>
    <w:unhideWhenUsed/>
    <w:rsid w:val="0029639D"/>
    <w:pPr>
      <w:numPr>
        <w:numId w:val="6"/>
      </w:numPr>
      <w:contextualSpacing/>
    </w:pPr>
  </w:style>
  <w:style w:type="paragraph" w:styleId="Listennummer3">
    <w:name w:val="List Number 3"/>
    <w:basedOn w:val="Standard"/>
    <w:uiPriority w:val="99"/>
    <w:unhideWhenUsed/>
    <w:rsid w:val="0029639D"/>
    <w:pPr>
      <w:numPr>
        <w:numId w:val="7"/>
      </w:numPr>
      <w:contextualSpacing/>
    </w:pPr>
  </w:style>
  <w:style w:type="paragraph" w:styleId="Listenfortsetzung">
    <w:name w:val="List Continue"/>
    <w:basedOn w:val="Standard"/>
    <w:uiPriority w:val="99"/>
    <w:unhideWhenUsed/>
    <w:rsid w:val="0029639D"/>
    <w:pPr>
      <w:spacing w:after="120"/>
      <w:ind w:left="360"/>
      <w:contextualSpacing/>
    </w:pPr>
  </w:style>
  <w:style w:type="paragraph" w:styleId="Listenfortsetzung2">
    <w:name w:val="List Continue 2"/>
    <w:basedOn w:val="Standard"/>
    <w:uiPriority w:val="99"/>
    <w:unhideWhenUsed/>
    <w:rsid w:val="0029639D"/>
    <w:pPr>
      <w:spacing w:after="120"/>
      <w:ind w:left="720"/>
      <w:contextualSpacing/>
    </w:pPr>
  </w:style>
  <w:style w:type="paragraph" w:styleId="Listenfortsetzung3">
    <w:name w:val="List Continue 3"/>
    <w:basedOn w:val="Standard"/>
    <w:uiPriority w:val="99"/>
    <w:unhideWhenUsed/>
    <w:rsid w:val="0029639D"/>
    <w:pPr>
      <w:spacing w:after="120"/>
      <w:ind w:left="1080"/>
      <w:contextualSpacing/>
    </w:pPr>
  </w:style>
  <w:style w:type="paragraph" w:styleId="Makrotext">
    <w:name w:val="macro"/>
    <w:link w:val="MakrotextZchn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krotextZchn">
    <w:name w:val="Makrotext Zchn"/>
    <w:basedOn w:val="Absatz-Standardschriftart"/>
    <w:link w:val="Makrotext"/>
    <w:uiPriority w:val="99"/>
    <w:rsid w:val="0029639D"/>
    <w:rPr>
      <w:rFonts w:ascii="Courier" w:hAnsi="Courier"/>
      <w:sz w:val="20"/>
      <w:szCs w:val="20"/>
    </w:rPr>
  </w:style>
  <w:style w:type="paragraph" w:styleId="Zitat">
    <w:name w:val="Quote"/>
    <w:basedOn w:val="Standard"/>
    <w:next w:val="Standard"/>
    <w:link w:val="ZitatZchn"/>
    <w:uiPriority w:val="29"/>
    <w:qFormat/>
    <w:rsid w:val="00FC693F"/>
    <w:rPr>
      <w:i/>
      <w:iCs/>
      <w:color w:val="000000" w:themeColor="text1"/>
    </w:rPr>
  </w:style>
  <w:style w:type="character" w:customStyle="1" w:styleId="ZitatZchn">
    <w:name w:val="Zitat Zchn"/>
    <w:basedOn w:val="Absatz-Standardschriftart"/>
    <w:link w:val="Zitat"/>
    <w:uiPriority w:val="29"/>
    <w:rsid w:val="00FC693F"/>
    <w:rPr>
      <w:i/>
      <w:iCs/>
      <w:color w:val="000000" w:themeColor="text1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Beschriftung">
    <w:name w:val="caption"/>
    <w:basedOn w:val="Standard"/>
    <w:next w:val="Standard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Fett">
    <w:name w:val="Strong"/>
    <w:basedOn w:val="Absatz-Standardschriftart"/>
    <w:uiPriority w:val="22"/>
    <w:qFormat/>
    <w:rsid w:val="00FC693F"/>
    <w:rPr>
      <w:b/>
      <w:bCs/>
    </w:rPr>
  </w:style>
  <w:style w:type="character" w:styleId="Hervorhebung">
    <w:name w:val="Emphasis"/>
    <w:basedOn w:val="Absatz-Standardschriftart"/>
    <w:uiPriority w:val="20"/>
    <w:qFormat/>
    <w:rsid w:val="00FC693F"/>
    <w:rPr>
      <w:i/>
      <w:iCs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FC693F"/>
    <w:rPr>
      <w:b/>
      <w:bCs/>
      <w:i/>
      <w:iCs/>
      <w:color w:val="4F81BD" w:themeColor="accent1"/>
    </w:rPr>
  </w:style>
  <w:style w:type="character" w:styleId="SchwacheHervorhebung">
    <w:name w:val="Subtle Emphasis"/>
    <w:basedOn w:val="Absatz-Standardschriftart"/>
    <w:uiPriority w:val="19"/>
    <w:qFormat/>
    <w:rsid w:val="00FC693F"/>
    <w:rPr>
      <w:i/>
      <w:iCs/>
      <w:color w:val="808080" w:themeColor="text1" w:themeTint="7F"/>
    </w:rPr>
  </w:style>
  <w:style w:type="character" w:styleId="IntensiveHervorhebung">
    <w:name w:val="Intense Emphasis"/>
    <w:basedOn w:val="Absatz-Standardschriftart"/>
    <w:uiPriority w:val="21"/>
    <w:qFormat/>
    <w:rsid w:val="00FC693F"/>
    <w:rPr>
      <w:b/>
      <w:bCs/>
      <w:i/>
      <w:iCs/>
      <w:color w:val="4F81BD" w:themeColor="accent1"/>
    </w:rPr>
  </w:style>
  <w:style w:type="character" w:styleId="SchwacherVerweis">
    <w:name w:val="Subtle Reference"/>
    <w:basedOn w:val="Absatz-Standardschriftart"/>
    <w:uiPriority w:val="31"/>
    <w:qFormat/>
    <w:rsid w:val="00FC693F"/>
    <w:rPr>
      <w:smallCaps/>
      <w:color w:val="C0504D" w:themeColor="accent2"/>
      <w:u w:val="single"/>
    </w:rPr>
  </w:style>
  <w:style w:type="character" w:styleId="IntensiverVerweis">
    <w:name w:val="Intense Reference"/>
    <w:basedOn w:val="Absatz-Standardschriftar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uchtitel">
    <w:name w:val="Book Title"/>
    <w:basedOn w:val="Absatz-Standardschriftart"/>
    <w:uiPriority w:val="33"/>
    <w:qFormat/>
    <w:rsid w:val="00FC693F"/>
    <w:rPr>
      <w:b/>
      <w:bCs/>
      <w:smallCaps/>
      <w:spacing w:val="5"/>
    </w:rPr>
  </w:style>
  <w:style w:type="paragraph" w:styleId="Inhaltsverzeichnisberschrift">
    <w:name w:val="TOC Heading"/>
    <w:basedOn w:val="berschrift1"/>
    <w:next w:val="Standard"/>
    <w:uiPriority w:val="39"/>
    <w:semiHidden/>
    <w:unhideWhenUsed/>
    <w:qFormat/>
    <w:rsid w:val="00FC693F"/>
    <w:pPr>
      <w:outlineLvl w:val="9"/>
    </w:pPr>
  </w:style>
  <w:style w:type="table" w:styleId="Tabellenraster">
    <w:name w:val="Table Grid"/>
    <w:basedOn w:val="NormaleTabelle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HelleSchattierung">
    <w:name w:val="Light Shading"/>
    <w:basedOn w:val="NormaleTabelle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HelleSchattierung-Akzent1">
    <w:name w:val="Light Shading Accent 1"/>
    <w:basedOn w:val="NormaleTabelle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HelleSchattierung-Akzent2">
    <w:name w:val="Light Shading Accent 2"/>
    <w:basedOn w:val="NormaleTabelle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HelleSchattierung-Akzent3">
    <w:name w:val="Light Shading Accent 3"/>
    <w:basedOn w:val="NormaleTabelle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HelleSchattierung-Akzent4">
    <w:name w:val="Light Shading Accent 4"/>
    <w:basedOn w:val="NormaleTabelle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HelleSchattierung-Akzent5">
    <w:name w:val="Light Shading Accent 5"/>
    <w:basedOn w:val="NormaleTabelle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HelleSchattierung-Akzent6">
    <w:name w:val="Light Shading Accent 6"/>
    <w:basedOn w:val="NormaleTabelle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HelleListe">
    <w:name w:val="Light List"/>
    <w:basedOn w:val="NormaleTabelle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HelleListe-Akzent1">
    <w:name w:val="Light List Accent 1"/>
    <w:basedOn w:val="NormaleTabelle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HelleListe-Akzent2">
    <w:name w:val="Light List Accent 2"/>
    <w:basedOn w:val="NormaleTabelle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HelleListe-Akzent3">
    <w:name w:val="Light List Accent 3"/>
    <w:basedOn w:val="NormaleTabelle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HelleListe-Akzent4">
    <w:name w:val="Light List Accent 4"/>
    <w:basedOn w:val="NormaleTabelle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HelleListe-Akzent5">
    <w:name w:val="Light List Accent 5"/>
    <w:basedOn w:val="NormaleTabelle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HelleListe-Akzent6">
    <w:name w:val="Light List Accent 6"/>
    <w:basedOn w:val="NormaleTabelle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HellesRaster">
    <w:name w:val="Light Grid"/>
    <w:basedOn w:val="NormaleTabelle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HellesRaster-Akzent1">
    <w:name w:val="Light Grid Accent 1"/>
    <w:basedOn w:val="NormaleTabelle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HellesRaster-Akzent2">
    <w:name w:val="Light Grid Accent 2"/>
    <w:basedOn w:val="NormaleTabelle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HellesRaster-Akzent3">
    <w:name w:val="Light Grid Accent 3"/>
    <w:basedOn w:val="NormaleTabelle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HellesRaster-Akzent4">
    <w:name w:val="Light Grid Accent 4"/>
    <w:basedOn w:val="NormaleTabelle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HellesRaster-Akzent5">
    <w:name w:val="Light Grid Accent 5"/>
    <w:basedOn w:val="NormaleTabelle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HellesRaster-Akzent6">
    <w:name w:val="Light Grid Accent 6"/>
    <w:basedOn w:val="NormaleTabelle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ittlereSchattierung1">
    <w:name w:val="Medium Shading 1"/>
    <w:basedOn w:val="NormaleTabelle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ttlereSchattierung1-Akzent1">
    <w:name w:val="Medium Shading 1 Accent 1"/>
    <w:basedOn w:val="NormaleTabelle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ttlereSchattierung1-Akzent2">
    <w:name w:val="Medium Shading 1 Accent 2"/>
    <w:basedOn w:val="NormaleTabelle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ttlereSchattierung1-Akzent3">
    <w:name w:val="Medium Shading 1 Accent 3"/>
    <w:basedOn w:val="NormaleTabelle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ttlereSchattierung1-Akzent4">
    <w:name w:val="Medium Shading 1 Accent 4"/>
    <w:basedOn w:val="NormaleTabelle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ttlereSchattierung1-Akzent5">
    <w:name w:val="Medium Shading 1 Accent 5"/>
    <w:basedOn w:val="NormaleTabelle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ttlereSchattierung1-Akzent6">
    <w:name w:val="Medium Shading 1 Accent 6"/>
    <w:basedOn w:val="NormaleTabelle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ittlereSchattierung2">
    <w:name w:val="Medium Shading 2"/>
    <w:basedOn w:val="NormaleTabelle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ittlereSchattierung2-Akzent1">
    <w:name w:val="Medium Shading 2 Accent 1"/>
    <w:basedOn w:val="NormaleTabelle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ittlereSchattierung2-Akzent2">
    <w:name w:val="Medium Shading 2 Accent 2"/>
    <w:basedOn w:val="NormaleTabelle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ittlereSchattierung2-Akzent3">
    <w:name w:val="Medium Shading 2 Accent 3"/>
    <w:basedOn w:val="NormaleTabelle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ittlereSchattierung2-Akzent4">
    <w:name w:val="Medium Shading 2 Accent 4"/>
    <w:basedOn w:val="NormaleTabelle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ittlereSchattierung2-Akzent5">
    <w:name w:val="Medium Shading 2 Accent 5"/>
    <w:basedOn w:val="NormaleTabelle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ittlereSchattierung2-Akzent6">
    <w:name w:val="Medium Shading 2 Accent 6"/>
    <w:basedOn w:val="NormaleTabelle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ittlereListe1">
    <w:name w:val="Medium List 1"/>
    <w:basedOn w:val="NormaleTabelle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ittlereListe1-Akzent1">
    <w:name w:val="Medium List 1 Accent 1"/>
    <w:basedOn w:val="NormaleTabelle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ittlereListe1-Akzent2">
    <w:name w:val="Medium List 1 Accent 2"/>
    <w:basedOn w:val="NormaleTabelle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ittlereListe1-Akzent3">
    <w:name w:val="Medium List 1 Accent 3"/>
    <w:basedOn w:val="NormaleTabelle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ittlereListe1-Akzent4">
    <w:name w:val="Medium List 1 Accent 4"/>
    <w:basedOn w:val="NormaleTabelle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ittlereListe1-Akzent5">
    <w:name w:val="Medium List 1 Accent 5"/>
    <w:basedOn w:val="NormaleTabelle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ittlereListe1-Akzent6">
    <w:name w:val="Medium List 1 Accent 6"/>
    <w:basedOn w:val="NormaleTabelle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ittlereListe2">
    <w:name w:val="Medium List 2"/>
    <w:basedOn w:val="NormaleTabelle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ttlereListe2-Akzent1">
    <w:name w:val="Medium List 2 Accent 1"/>
    <w:basedOn w:val="NormaleTabelle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ttlereListe2-Akzent2">
    <w:name w:val="Medium List 2 Accent 2"/>
    <w:basedOn w:val="NormaleTabelle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ttlereListe2-Akzent3">
    <w:name w:val="Medium List 2 Accent 3"/>
    <w:basedOn w:val="NormaleTabelle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ttlereListe2-Akzent4">
    <w:name w:val="Medium List 2 Accent 4"/>
    <w:basedOn w:val="NormaleTabelle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ttlereListe2-Akzent5">
    <w:name w:val="Medium List 2 Accent 5"/>
    <w:basedOn w:val="NormaleTabelle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ttlereListe2-Akzent6">
    <w:name w:val="Medium List 2 Accent 6"/>
    <w:basedOn w:val="NormaleTabelle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ittleresRaster1">
    <w:name w:val="Medium Grid 1"/>
    <w:basedOn w:val="NormaleTabelle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ittleresRaster1-Akzent1">
    <w:name w:val="Medium Grid 1 Accent 1"/>
    <w:basedOn w:val="NormaleTabelle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ittleresRaster1-Akzent2">
    <w:name w:val="Medium Grid 1 Accent 2"/>
    <w:basedOn w:val="NormaleTabelle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ittleresRaster1-Akzent3">
    <w:name w:val="Medium Grid 1 Accent 3"/>
    <w:basedOn w:val="NormaleTabelle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ittleresRaster1-Akzent4">
    <w:name w:val="Medium Grid 1 Accent 4"/>
    <w:basedOn w:val="NormaleTabelle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ittleresRaster1-Akzent5">
    <w:name w:val="Medium Grid 1 Accent 5"/>
    <w:basedOn w:val="NormaleTabelle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ittleresRaster1-Akzent6">
    <w:name w:val="Medium Grid 1 Accent 6"/>
    <w:basedOn w:val="NormaleTabelle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ittleresRaster2">
    <w:name w:val="Medium Grid 2"/>
    <w:basedOn w:val="NormaleTabelle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ttleresRaster2-Akzent1">
    <w:name w:val="Medium Grid 2 Accent 1"/>
    <w:basedOn w:val="NormaleTabelle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ttleresRaster2-Akzent2">
    <w:name w:val="Medium Grid 2 Accent 2"/>
    <w:basedOn w:val="NormaleTabelle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ttleresRaster2-Akzent3">
    <w:name w:val="Medium Grid 2 Accent 3"/>
    <w:basedOn w:val="NormaleTabelle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ttleresRaster2-Akzent4">
    <w:name w:val="Medium Grid 2 Accent 4"/>
    <w:basedOn w:val="NormaleTabelle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ttleresRaster2-Akzent5">
    <w:name w:val="Medium Grid 2 Accent 5"/>
    <w:basedOn w:val="NormaleTabelle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ttleresRaster2-Akzent6">
    <w:name w:val="Medium Grid 2 Accent 6"/>
    <w:basedOn w:val="NormaleTabelle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ittleresRaster3">
    <w:name w:val="Medium Grid 3"/>
    <w:basedOn w:val="NormaleTabelle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ittleresRaster3-Akzent1">
    <w:name w:val="Medium Grid 3 Accent 1"/>
    <w:basedOn w:val="NormaleTabelle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ittleresRaster3-Akzent2">
    <w:name w:val="Medium Grid 3 Accent 2"/>
    <w:basedOn w:val="NormaleTabelle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ittleresRaster3-Akzent3">
    <w:name w:val="Medium Grid 3 Accent 3"/>
    <w:basedOn w:val="NormaleTabelle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ittleresRaster3-Akzent4">
    <w:name w:val="Medium Grid 3 Accent 4"/>
    <w:basedOn w:val="NormaleTabelle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ittleresRaster3-Akzent5">
    <w:name w:val="Medium Grid 3 Accent 5"/>
    <w:basedOn w:val="NormaleTabelle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ittleresRaster3-Akzent6">
    <w:name w:val="Medium Grid 3 Accent 6"/>
    <w:basedOn w:val="NormaleTabelle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unkleListe">
    <w:name w:val="Dark List"/>
    <w:basedOn w:val="NormaleTabelle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unkleListe-Akzent1">
    <w:name w:val="Dark List Accent 1"/>
    <w:basedOn w:val="NormaleTabelle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unkleListe-Akzent2">
    <w:name w:val="Dark List Accent 2"/>
    <w:basedOn w:val="NormaleTabelle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unkleListe-Akzent3">
    <w:name w:val="Dark List Accent 3"/>
    <w:basedOn w:val="NormaleTabelle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unkleListe-Akzent4">
    <w:name w:val="Dark List Accent 4"/>
    <w:basedOn w:val="NormaleTabelle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unkleListe-Akzent5">
    <w:name w:val="Dark List Accent 5"/>
    <w:basedOn w:val="NormaleTabelle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unkleListe-Akzent6">
    <w:name w:val="Dark List Accent 6"/>
    <w:basedOn w:val="NormaleTabelle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FarbigeSchattierung">
    <w:name w:val="Colorful Shading"/>
    <w:basedOn w:val="NormaleTabelle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bigeSchattierung-Akzent1">
    <w:name w:val="Colorful Shading Accent 1"/>
    <w:basedOn w:val="NormaleTabelle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bigeSchattierung-Akzent2">
    <w:name w:val="Colorful Shading Accent 2"/>
    <w:basedOn w:val="NormaleTabelle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bigeSchattierung-Akzent3">
    <w:name w:val="Colorful Shading Accent 3"/>
    <w:basedOn w:val="NormaleTabelle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FarbigeSchattierung-Akzent4">
    <w:name w:val="Colorful Shading Accent 4"/>
    <w:basedOn w:val="NormaleTabelle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bigeSchattierung-Akzent5">
    <w:name w:val="Colorful Shading Accent 5"/>
    <w:basedOn w:val="NormaleTabelle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bigeSchattierung-Akzent6">
    <w:name w:val="Colorful Shading Accent 6"/>
    <w:basedOn w:val="NormaleTabelle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FarbigeListe">
    <w:name w:val="Colorful List"/>
    <w:basedOn w:val="NormaleTabelle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FarbigeListe-Akzent1">
    <w:name w:val="Colorful List Accent 1"/>
    <w:basedOn w:val="NormaleTabelle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FarbigeListe-Akzent2">
    <w:name w:val="Colorful List Accent 2"/>
    <w:basedOn w:val="NormaleTabelle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FarbigeListe-Akzent3">
    <w:name w:val="Colorful List Accent 3"/>
    <w:basedOn w:val="NormaleTabelle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FarbigeListe-Akzent4">
    <w:name w:val="Colorful List Accent 4"/>
    <w:basedOn w:val="NormaleTabelle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FarbigeListe-Akzent5">
    <w:name w:val="Colorful List Accent 5"/>
    <w:basedOn w:val="NormaleTabelle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FarbigeListe-Akzent6">
    <w:name w:val="Colorful List Accent 6"/>
    <w:basedOn w:val="NormaleTabelle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FarbigesRaster">
    <w:name w:val="Colorful Grid"/>
    <w:basedOn w:val="NormaleTabelle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FarbigesRaster-Akzent1">
    <w:name w:val="Colorful Grid Accent 1"/>
    <w:basedOn w:val="NormaleTabelle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FarbigesRaster-Akzent2">
    <w:name w:val="Colorful Grid Accent 2"/>
    <w:basedOn w:val="NormaleTabelle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FarbigesRaster-Akzent3">
    <w:name w:val="Colorful Grid Accent 3"/>
    <w:basedOn w:val="NormaleTabelle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FarbigesRaster-Akzent4">
    <w:name w:val="Colorful Grid Accent 4"/>
    <w:basedOn w:val="NormaleTabelle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FarbigesRaster-Akzent5">
    <w:name w:val="Colorful Grid Accent 5"/>
    <w:basedOn w:val="NormaleTabelle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FarbigesRaster-Akzent6">
    <w:name w:val="Colorful Grid Accent 6"/>
    <w:basedOn w:val="NormaleTabelle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styleId="StandardWeb">
    <w:name w:val="Normal (Web)"/>
    <w:basedOn w:val="Standard"/>
    <w:uiPriority w:val="99"/>
    <w:unhideWhenUsed/>
    <w:rsid w:val="002F187E"/>
    <w:pPr>
      <w:spacing w:before="100"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  <w:lang w:val="de-DE" w:eastAsia="de-DE"/>
    </w:rPr>
  </w:style>
  <w:style w:type="character" w:customStyle="1" w:styleId="rich-text-component">
    <w:name w:val="rich-text-component"/>
    <w:basedOn w:val="Absatz-Standardschriftart"/>
    <w:rsid w:val="008D531F"/>
  </w:style>
  <w:style w:type="character" w:customStyle="1" w:styleId="t286pc">
    <w:name w:val="t286pc"/>
    <w:basedOn w:val="Absatz-Standardschriftart"/>
    <w:rsid w:val="007C6931"/>
  </w:style>
  <w:style w:type="character" w:styleId="Platzhaltertext">
    <w:name w:val="Placeholder Text"/>
    <w:basedOn w:val="Absatz-Standardschriftart"/>
    <w:uiPriority w:val="99"/>
    <w:semiHidden/>
    <w:rsid w:val="0027782F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9958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2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674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60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07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774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014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92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26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23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51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71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983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88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8.jpeg"/><Relationship Id="rId26" Type="http://schemas.openxmlformats.org/officeDocument/2006/relationships/footer" Target="footer1.xml"/><Relationship Id="rId3" Type="http://schemas.openxmlformats.org/officeDocument/2006/relationships/numbering" Target="numbering.xml"/><Relationship Id="rId21" Type="http://schemas.microsoft.com/office/2007/relationships/hdphoto" Target="media/hdphoto3.wdp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image" Target="media/image7.jpeg"/><Relationship Id="rId25" Type="http://schemas.openxmlformats.org/officeDocument/2006/relationships/image" Target="media/image14.jpeg"/><Relationship Id="rId2" Type="http://schemas.openxmlformats.org/officeDocument/2006/relationships/customXml" Target="../customXml/item2.xml"/><Relationship Id="rId16" Type="http://schemas.microsoft.com/office/2007/relationships/hdphoto" Target="media/hdphoto2.wdp"/><Relationship Id="rId20" Type="http://schemas.openxmlformats.org/officeDocument/2006/relationships/image" Target="media/image10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microsoft.com/office/2007/relationships/hdphoto" Target="media/hdphoto1.wdp"/><Relationship Id="rId24" Type="http://schemas.openxmlformats.org/officeDocument/2006/relationships/image" Target="media/image13.jpe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2.jpeg"/><Relationship Id="rId28" Type="http://schemas.openxmlformats.org/officeDocument/2006/relationships/glossaryDocument" Target="glossary/document.xml"/><Relationship Id="rId10" Type="http://schemas.openxmlformats.org/officeDocument/2006/relationships/image" Target="media/image2.png"/><Relationship Id="rId19" Type="http://schemas.openxmlformats.org/officeDocument/2006/relationships/image" Target="media/image9.jpe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5.jpeg"/><Relationship Id="rId22" Type="http://schemas.openxmlformats.org/officeDocument/2006/relationships/image" Target="media/image11.jpeg"/><Relationship Id="rId27" Type="http://schemas.openxmlformats.org/officeDocument/2006/relationships/fontTable" Target="fontTable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0E1F8994734B4DCB9E83A5A104F2928C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12835A29-7933-4945-842A-AC48FCBB2A6C}"/>
      </w:docPartPr>
      <w:docPartBody>
        <w:p w:rsidR="00CA3109" w:rsidRDefault="00D76902" w:rsidP="00D76902">
          <w:pPr>
            <w:pStyle w:val="0E1F8994734B4DCB9E83A5A104F2928C"/>
          </w:pPr>
          <w:r w:rsidRPr="00A22FC9">
            <w:rPr>
              <w:rStyle w:val="Platzhaltertext"/>
            </w:rPr>
            <w:t>[Firmentelefonnummer]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revisionView w:comments="0" w:insDel="0" w:formatting="0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76902"/>
    <w:rsid w:val="00294A96"/>
    <w:rsid w:val="004D4285"/>
    <w:rsid w:val="005C4646"/>
    <w:rsid w:val="00743BF1"/>
    <w:rsid w:val="00CA3109"/>
    <w:rsid w:val="00D769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de-DE" w:eastAsia="de-DE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Platzhaltertext">
    <w:name w:val="Placeholder Text"/>
    <w:basedOn w:val="Absatz-Standardschriftart"/>
    <w:uiPriority w:val="99"/>
    <w:semiHidden/>
    <w:rsid w:val="00D76902"/>
    <w:rPr>
      <w:color w:val="808080"/>
    </w:rPr>
  </w:style>
  <w:style w:type="paragraph" w:customStyle="1" w:styleId="0E1F8994734B4DCB9E83A5A104F2928C">
    <w:name w:val="0E1F8994734B4DCB9E83A5A104F2928C"/>
    <w:rsid w:val="00D76902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/>
  <Abstract/>
  <CompanyAddress/>
  <CompanyPhone>2666</CompanyPhone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2022</Words>
  <Characters>12740</Characters>
  <Application>Microsoft Office Word</Application>
  <DocSecurity>0</DocSecurity>
  <Lines>106</Lines>
  <Paragraphs>29</Paragraphs>
  <ScaleCrop>false</ScaleCrop>
  <HeadingPairs>
    <vt:vector size="6" baseType="variant">
      <vt:variant>
        <vt:lpstr>Titel</vt:lpstr>
      </vt:variant>
      <vt:variant>
        <vt:i4>1</vt:i4>
      </vt:variant>
      <vt:variant>
        <vt:lpstr>Überschriften</vt:lpstr>
      </vt:variant>
      <vt:variant>
        <vt:i4>24</vt:i4>
      </vt:variant>
      <vt:variant>
        <vt:lpstr>Title</vt:lpstr>
      </vt:variant>
      <vt:variant>
        <vt:i4>1</vt:i4>
      </vt:variant>
    </vt:vector>
  </HeadingPairs>
  <TitlesOfParts>
    <vt:vector size="26" baseType="lpstr">
      <vt:lpstr/>
      <vt:lpstr>/Task Card</vt:lpstr>
      <vt:lpstr>Company Fact Sheet</vt:lpstr>
      <vt:lpstr>/Task Card</vt:lpstr>
      <vt:lpstr>A Product’s Journey</vt:lpstr>
      <vt:lpstr>/Task Card</vt:lpstr>
      <vt:lpstr>Interview with a Professional</vt:lpstr>
      <vt:lpstr>/Task Card</vt:lpstr>
      <vt:lpstr>Teamwork across Borders</vt:lpstr>
      <vt:lpstr>/Task Card</vt:lpstr>
      <vt:lpstr>The Company in 60 Seconds</vt:lpstr>
      <vt:lpstr>/Task Card</vt:lpstr>
      <vt:lpstr>How Does the Company  Present Itself?</vt:lpstr>
      <vt:lpstr>/Task Card</vt:lpstr>
      <vt:lpstr>Technology in Action</vt:lpstr>
      <vt:lpstr>/Task Card</vt:lpstr>
      <vt:lpstr>Sustainability Check</vt:lpstr>
      <vt:lpstr>/Task Card</vt:lpstr>
      <vt:lpstr>Numbers That Matter</vt:lpstr>
      <vt:lpstr>/Task Card</vt:lpstr>
      <vt:lpstr>English in Action</vt:lpstr>
      <vt:lpstr>/Task Card</vt:lpstr>
      <vt:lpstr>My Day – A Journal</vt:lpstr>
      <vt:lpstr>/Task Card</vt:lpstr>
      <vt:lpstr>My Internship – Summary</vt:lpstr>
      <vt:lpstr/>
    </vt:vector>
  </TitlesOfParts>
  <Manager/>
  <Company/>
  <LinksUpToDate>false</LinksUpToDate>
  <CharactersWithSpaces>14733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ISB</dc:creator>
  <cp:keywords/>
  <dc:description>generated by python-docx</dc:description>
  <cp:lastModifiedBy>Sailer, Ariane</cp:lastModifiedBy>
  <cp:revision>5</cp:revision>
  <cp:lastPrinted>2026-07-05T19:03:00Z</cp:lastPrinted>
  <dcterms:created xsi:type="dcterms:W3CDTF">2026-07-05T19:03:00Z</dcterms:created>
  <dcterms:modified xsi:type="dcterms:W3CDTF">2026-07-05T19:12:00Z</dcterms:modified>
  <cp:category/>
</cp:coreProperties>
</file>